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7C8" w:rsidRDefault="003257C8" w:rsidP="003257C8">
      <w:pPr>
        <w:spacing w:line="256" w:lineRule="auto"/>
        <w:jc w:val="right"/>
        <w:rPr>
          <w:sz w:val="24"/>
          <w:szCs w:val="24"/>
          <w:lang w:eastAsia="ru-RU"/>
        </w:rPr>
      </w:pPr>
      <w:r>
        <w:rPr>
          <w:szCs w:val="24"/>
        </w:rPr>
        <w:t>Приложение</w:t>
      </w:r>
      <w:r w:rsidR="005972CA">
        <w:rPr>
          <w:szCs w:val="24"/>
        </w:rPr>
        <w:t xml:space="preserve"> 13 </w:t>
      </w:r>
      <w:bookmarkStart w:id="0" w:name="_GoBack"/>
      <w:bookmarkEnd w:id="0"/>
      <w:r>
        <w:rPr>
          <w:szCs w:val="24"/>
        </w:rPr>
        <w:t xml:space="preserve"> к ООП СОО </w:t>
      </w:r>
    </w:p>
    <w:p w:rsidR="003257C8" w:rsidRDefault="003257C8" w:rsidP="003257C8">
      <w:pPr>
        <w:spacing w:line="256" w:lineRule="auto"/>
        <w:jc w:val="right"/>
        <w:rPr>
          <w:szCs w:val="24"/>
        </w:rPr>
      </w:pPr>
      <w:r>
        <w:rPr>
          <w:szCs w:val="24"/>
        </w:rPr>
        <w:t>МБОУ «Гудермесская СШ №12 им.А.А.Кадырова»</w:t>
      </w:r>
    </w:p>
    <w:p w:rsidR="003257C8" w:rsidRDefault="003257C8" w:rsidP="003257C8">
      <w:pPr>
        <w:spacing w:line="256" w:lineRule="auto"/>
      </w:pPr>
      <w:r>
        <w:rPr>
          <w:sz w:val="20"/>
        </w:rPr>
        <w:t xml:space="preserve"> </w:t>
      </w:r>
    </w:p>
    <w:p w:rsidR="003257C8" w:rsidRDefault="003257C8">
      <w:pPr>
        <w:pStyle w:val="a3"/>
        <w:spacing w:before="71"/>
        <w:ind w:left="2595" w:right="2576"/>
        <w:jc w:val="center"/>
      </w:pPr>
    </w:p>
    <w:p w:rsidR="003257C8" w:rsidRDefault="003257C8">
      <w:pPr>
        <w:pStyle w:val="a3"/>
        <w:spacing w:before="71"/>
        <w:ind w:left="2595" w:right="2576"/>
        <w:jc w:val="center"/>
      </w:pPr>
    </w:p>
    <w:p w:rsidR="003257C8" w:rsidRDefault="003257C8">
      <w:pPr>
        <w:pStyle w:val="a3"/>
        <w:spacing w:before="71"/>
        <w:ind w:left="2595" w:right="2576"/>
        <w:jc w:val="center"/>
      </w:pPr>
    </w:p>
    <w:p w:rsidR="003257C8" w:rsidRDefault="003257C8">
      <w:pPr>
        <w:pStyle w:val="a3"/>
        <w:spacing w:before="71"/>
        <w:ind w:left="2595" w:right="2576"/>
        <w:jc w:val="center"/>
      </w:pPr>
    </w:p>
    <w:p w:rsidR="00096247" w:rsidRDefault="00EB3490">
      <w:pPr>
        <w:pStyle w:val="a3"/>
        <w:spacing w:before="71"/>
        <w:ind w:left="2595" w:right="2576"/>
        <w:jc w:val="center"/>
      </w:pPr>
      <w:r>
        <w:t>Паспорт</w:t>
      </w:r>
    </w:p>
    <w:p w:rsidR="00096247" w:rsidRDefault="00EB3490">
      <w:pPr>
        <w:pStyle w:val="a3"/>
        <w:spacing w:before="250"/>
        <w:ind w:left="2603" w:right="2486"/>
        <w:jc w:val="center"/>
      </w:pPr>
      <w:r>
        <w:t>фонда</w:t>
      </w:r>
      <w:r>
        <w:rPr>
          <w:spacing w:val="-3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</w:p>
    <w:p w:rsidR="00096247" w:rsidRDefault="00EB3490">
      <w:pPr>
        <w:pStyle w:val="a3"/>
        <w:spacing w:before="249"/>
        <w:ind w:left="2603" w:right="2405"/>
        <w:jc w:val="center"/>
      </w:pPr>
      <w:r>
        <w:t>по</w:t>
      </w:r>
      <w:r>
        <w:rPr>
          <w:spacing w:val="-7"/>
        </w:rPr>
        <w:t xml:space="preserve"> </w:t>
      </w:r>
      <w:r>
        <w:t>дисциплине «Физика»</w:t>
      </w:r>
      <w:r>
        <w:rPr>
          <w:spacing w:val="-3"/>
        </w:rPr>
        <w:t xml:space="preserve"> </w:t>
      </w:r>
      <w:r>
        <w:t>10 класс</w:t>
      </w:r>
    </w:p>
    <w:p w:rsidR="00096247" w:rsidRDefault="00096247">
      <w:pPr>
        <w:spacing w:before="6"/>
        <w:rPr>
          <w:b/>
          <w:sz w:val="21"/>
        </w:rPr>
      </w:pPr>
    </w:p>
    <w:tbl>
      <w:tblPr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5209"/>
        <w:gridCol w:w="4024"/>
      </w:tblGrid>
      <w:tr w:rsidR="00096247">
        <w:trPr>
          <w:trHeight w:val="1142"/>
        </w:trPr>
        <w:tc>
          <w:tcPr>
            <w:tcW w:w="653" w:type="dxa"/>
          </w:tcPr>
          <w:p w:rsidR="00096247" w:rsidRDefault="00EB3490">
            <w:pPr>
              <w:pStyle w:val="TableParagraph"/>
              <w:spacing w:line="278" w:lineRule="auto"/>
              <w:ind w:left="110" w:right="115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п/п</w:t>
            </w:r>
          </w:p>
        </w:tc>
        <w:tc>
          <w:tcPr>
            <w:tcW w:w="5209" w:type="dxa"/>
          </w:tcPr>
          <w:p w:rsidR="00096247" w:rsidRDefault="00EB3490">
            <w:pPr>
              <w:pStyle w:val="TableParagraph"/>
              <w:spacing w:line="278" w:lineRule="auto"/>
              <w:ind w:left="110" w:right="830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Контролируемые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(темы)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4024" w:type="dxa"/>
          </w:tcPr>
          <w:p w:rsidR="00096247" w:rsidRDefault="00EB349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</w:p>
          <w:p w:rsidR="00096247" w:rsidRDefault="00EB3490">
            <w:pPr>
              <w:pStyle w:val="TableParagraph"/>
              <w:spacing w:before="254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оценочного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</w:p>
        </w:tc>
      </w:tr>
      <w:tr w:rsidR="00096247">
        <w:trPr>
          <w:trHeight w:val="859"/>
        </w:trPr>
        <w:tc>
          <w:tcPr>
            <w:tcW w:w="653" w:type="dxa"/>
          </w:tcPr>
          <w:p w:rsidR="00096247" w:rsidRDefault="00EB3490">
            <w:pPr>
              <w:pStyle w:val="TableParagraph"/>
              <w:spacing w:line="315" w:lineRule="exact"/>
              <w:ind w:left="167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5209" w:type="dxa"/>
          </w:tcPr>
          <w:p w:rsidR="00096247" w:rsidRDefault="00EB349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Материал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  <w:tc>
          <w:tcPr>
            <w:tcW w:w="4024" w:type="dxa"/>
          </w:tcPr>
          <w:p w:rsidR="00096247" w:rsidRDefault="00EB349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Входной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</w:p>
        </w:tc>
      </w:tr>
      <w:tr w:rsidR="00096247">
        <w:trPr>
          <w:trHeight w:val="1680"/>
        </w:trPr>
        <w:tc>
          <w:tcPr>
            <w:tcW w:w="653" w:type="dxa"/>
          </w:tcPr>
          <w:p w:rsidR="00096247" w:rsidRDefault="00EB3490">
            <w:pPr>
              <w:pStyle w:val="TableParagraph"/>
              <w:spacing w:line="315" w:lineRule="exact"/>
              <w:ind w:left="167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5209" w:type="dxa"/>
          </w:tcPr>
          <w:p w:rsidR="00096247" w:rsidRDefault="00EB3490">
            <w:pPr>
              <w:pStyle w:val="TableParagraph"/>
              <w:spacing w:line="276" w:lineRule="auto"/>
              <w:ind w:left="110" w:right="441"/>
              <w:rPr>
                <w:sz w:val="28"/>
              </w:rPr>
            </w:pPr>
            <w:r>
              <w:rPr>
                <w:sz w:val="28"/>
              </w:rPr>
              <w:t>Физика и методы научного познания.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Механика.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Динамика.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механике.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Молекулярная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физика.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Тепловые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</w:p>
        </w:tc>
        <w:tc>
          <w:tcPr>
            <w:tcW w:w="4024" w:type="dxa"/>
          </w:tcPr>
          <w:p w:rsidR="00096247" w:rsidRDefault="00EB349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Промежуточный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</w:p>
        </w:tc>
      </w:tr>
      <w:tr w:rsidR="00096247">
        <w:trPr>
          <w:trHeight w:val="1098"/>
        </w:trPr>
        <w:tc>
          <w:tcPr>
            <w:tcW w:w="653" w:type="dxa"/>
          </w:tcPr>
          <w:p w:rsidR="00096247" w:rsidRDefault="00EB3490">
            <w:pPr>
              <w:pStyle w:val="TableParagraph"/>
              <w:spacing w:line="315" w:lineRule="exact"/>
              <w:ind w:left="167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5209" w:type="dxa"/>
          </w:tcPr>
          <w:p w:rsidR="00096247" w:rsidRDefault="00EB349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Материал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  <w:tc>
          <w:tcPr>
            <w:tcW w:w="4024" w:type="dxa"/>
          </w:tcPr>
          <w:p w:rsidR="00096247" w:rsidRDefault="00EB349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Итоговый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</w:p>
        </w:tc>
      </w:tr>
    </w:tbl>
    <w:p w:rsidR="00096247" w:rsidRDefault="00096247">
      <w:pPr>
        <w:spacing w:line="315" w:lineRule="exact"/>
        <w:rPr>
          <w:sz w:val="28"/>
        </w:rPr>
        <w:sectPr w:rsidR="00096247" w:rsidSect="003257C8">
          <w:footerReference w:type="default" r:id="rId8"/>
          <w:pgSz w:w="11920" w:h="16850"/>
          <w:pgMar w:top="960" w:right="580" w:bottom="1200" w:left="1280" w:header="0" w:footer="1003" w:gutter="0"/>
          <w:pgNumType w:start="2"/>
          <w:cols w:space="720"/>
        </w:sectPr>
      </w:pPr>
    </w:p>
    <w:p w:rsidR="00096247" w:rsidRDefault="00EB3490">
      <w:pPr>
        <w:pStyle w:val="a3"/>
        <w:spacing w:before="67"/>
        <w:ind w:left="2603" w:right="2576"/>
        <w:jc w:val="center"/>
      </w:pPr>
      <w:r>
        <w:lastRenderedPageBreak/>
        <w:t>Примерный</w:t>
      </w:r>
      <w:r>
        <w:rPr>
          <w:spacing w:val="-7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</w:p>
    <w:p w:rsidR="00096247" w:rsidRDefault="00096247">
      <w:pPr>
        <w:spacing w:before="6"/>
        <w:rPr>
          <w:b/>
          <w:sz w:val="28"/>
        </w:rPr>
      </w:pPr>
    </w:p>
    <w:tbl>
      <w:tblPr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2295"/>
        <w:gridCol w:w="4595"/>
        <w:gridCol w:w="2372"/>
      </w:tblGrid>
      <w:tr w:rsidR="00096247">
        <w:trPr>
          <w:trHeight w:val="1286"/>
        </w:trPr>
        <w:tc>
          <w:tcPr>
            <w:tcW w:w="629" w:type="dxa"/>
          </w:tcPr>
          <w:p w:rsidR="00096247" w:rsidRDefault="00096247">
            <w:pPr>
              <w:pStyle w:val="TableParagraph"/>
              <w:spacing w:before="8"/>
              <w:rPr>
                <w:b/>
                <w:sz w:val="27"/>
              </w:rPr>
            </w:pPr>
          </w:p>
          <w:p w:rsidR="00096247" w:rsidRDefault="00EB3490">
            <w:pPr>
              <w:pStyle w:val="TableParagraph"/>
              <w:ind w:left="115" w:right="86" w:firstLine="6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п/п</w:t>
            </w:r>
          </w:p>
        </w:tc>
        <w:tc>
          <w:tcPr>
            <w:tcW w:w="2295" w:type="dxa"/>
          </w:tcPr>
          <w:p w:rsidR="00096247" w:rsidRDefault="00EB3490">
            <w:pPr>
              <w:pStyle w:val="TableParagraph"/>
              <w:spacing w:before="156"/>
              <w:ind w:left="239" w:right="225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Наименование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оценочного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</w:p>
        </w:tc>
        <w:tc>
          <w:tcPr>
            <w:tcW w:w="4595" w:type="dxa"/>
          </w:tcPr>
          <w:p w:rsidR="00096247" w:rsidRDefault="00096247">
            <w:pPr>
              <w:pStyle w:val="TableParagraph"/>
              <w:spacing w:before="8"/>
              <w:rPr>
                <w:b/>
                <w:sz w:val="27"/>
              </w:rPr>
            </w:pPr>
          </w:p>
          <w:p w:rsidR="00096247" w:rsidRDefault="00EB3490">
            <w:pPr>
              <w:pStyle w:val="TableParagraph"/>
              <w:ind w:left="989" w:right="681" w:hanging="289"/>
              <w:rPr>
                <w:b/>
                <w:sz w:val="28"/>
              </w:rPr>
            </w:pPr>
            <w:r>
              <w:rPr>
                <w:b/>
                <w:sz w:val="28"/>
              </w:rPr>
              <w:t>Краткая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оценочного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</w:p>
        </w:tc>
        <w:tc>
          <w:tcPr>
            <w:tcW w:w="2372" w:type="dxa"/>
          </w:tcPr>
          <w:p w:rsidR="00096247" w:rsidRDefault="00EB3490">
            <w:pPr>
              <w:pStyle w:val="TableParagraph"/>
              <w:ind w:left="231" w:right="215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Представление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оценочного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</w:p>
          <w:p w:rsidR="00096247" w:rsidRDefault="00EB3490">
            <w:pPr>
              <w:pStyle w:val="TableParagraph"/>
              <w:spacing w:line="303" w:lineRule="exact"/>
              <w:ind w:left="224" w:right="2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фонде</w:t>
            </w:r>
          </w:p>
        </w:tc>
      </w:tr>
      <w:tr w:rsidR="00096247">
        <w:trPr>
          <w:trHeight w:val="8373"/>
        </w:trPr>
        <w:tc>
          <w:tcPr>
            <w:tcW w:w="629" w:type="dxa"/>
          </w:tcPr>
          <w:p w:rsidR="00096247" w:rsidRDefault="00EB3490">
            <w:pPr>
              <w:pStyle w:val="TableParagraph"/>
              <w:spacing w:line="315" w:lineRule="exact"/>
              <w:ind w:left="167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2295" w:type="dxa"/>
          </w:tcPr>
          <w:p w:rsidR="00096247" w:rsidRDefault="00EB3490" w:rsidP="0016602B">
            <w:pPr>
              <w:pStyle w:val="TableParagraph"/>
              <w:ind w:left="110" w:right="104"/>
              <w:rPr>
                <w:sz w:val="28"/>
              </w:rPr>
            </w:pPr>
            <w:r>
              <w:rPr>
                <w:w w:val="95"/>
                <w:sz w:val="28"/>
              </w:rPr>
              <w:t>Разноуровневые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аналогичные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ВПР</w:t>
            </w:r>
          </w:p>
        </w:tc>
        <w:tc>
          <w:tcPr>
            <w:tcW w:w="4595" w:type="dxa"/>
          </w:tcPr>
          <w:p w:rsidR="00096247" w:rsidRDefault="00EB3490" w:rsidP="0016602B">
            <w:pPr>
              <w:pStyle w:val="TableParagraph"/>
              <w:spacing w:line="317" w:lineRule="exact"/>
              <w:ind w:left="202"/>
              <w:rPr>
                <w:sz w:val="28"/>
              </w:rPr>
            </w:pPr>
            <w:r>
              <w:rPr>
                <w:sz w:val="28"/>
              </w:rPr>
              <w:t>Различают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задания:</w:t>
            </w:r>
          </w:p>
          <w:p w:rsidR="00096247" w:rsidRDefault="00EB3490" w:rsidP="0016602B">
            <w:pPr>
              <w:pStyle w:val="TableParagraph"/>
              <w:tabs>
                <w:tab w:val="left" w:pos="3558"/>
              </w:tabs>
              <w:ind w:left="178" w:right="215" w:firstLine="499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диагностировать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знание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фактического материала (базовые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специальные термины и понятия,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дисциплины;</w:t>
            </w:r>
          </w:p>
          <w:p w:rsidR="00096247" w:rsidRDefault="00EB3490" w:rsidP="0016602B">
            <w:pPr>
              <w:pStyle w:val="TableParagraph"/>
              <w:tabs>
                <w:tab w:val="left" w:pos="2574"/>
                <w:tab w:val="left" w:pos="3496"/>
              </w:tabs>
              <w:ind w:left="178" w:right="209" w:firstLine="499"/>
              <w:rPr>
                <w:sz w:val="28"/>
              </w:rPr>
            </w:pPr>
            <w:r>
              <w:rPr>
                <w:sz w:val="28"/>
              </w:rPr>
              <w:t>б) реконструктивного уровня,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диагностировать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умения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синтезировать,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выводов,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установлением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связей;</w:t>
            </w:r>
          </w:p>
          <w:p w:rsidR="00096247" w:rsidRDefault="00EB3490" w:rsidP="0016602B">
            <w:pPr>
              <w:pStyle w:val="TableParagraph"/>
              <w:tabs>
                <w:tab w:val="left" w:pos="1220"/>
                <w:tab w:val="left" w:pos="2338"/>
                <w:tab w:val="left" w:pos="3429"/>
                <w:tab w:val="left" w:pos="3467"/>
              </w:tabs>
              <w:spacing w:before="6"/>
              <w:ind w:left="178" w:right="210" w:firstLine="24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z w:val="28"/>
              </w:rPr>
              <w:tab/>
              <w:t>творческого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уровня,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позволяющие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диагностировать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умения,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интегрировать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областей,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аргументировать</w:t>
            </w:r>
          </w:p>
          <w:p w:rsidR="00096247" w:rsidRDefault="00EB3490" w:rsidP="0016602B">
            <w:pPr>
              <w:pStyle w:val="TableParagraph"/>
              <w:spacing w:line="302" w:lineRule="exact"/>
              <w:ind w:left="178"/>
              <w:rPr>
                <w:sz w:val="28"/>
              </w:rPr>
            </w:pPr>
            <w:r>
              <w:rPr>
                <w:sz w:val="28"/>
              </w:rPr>
              <w:t>собственную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зрения.</w:t>
            </w:r>
          </w:p>
        </w:tc>
        <w:tc>
          <w:tcPr>
            <w:tcW w:w="2372" w:type="dxa"/>
          </w:tcPr>
          <w:p w:rsidR="00096247" w:rsidRDefault="00EB3490">
            <w:pPr>
              <w:pStyle w:val="TableParagraph"/>
              <w:ind w:left="116" w:right="172"/>
              <w:rPr>
                <w:sz w:val="28"/>
              </w:rPr>
            </w:pPr>
            <w:r>
              <w:rPr>
                <w:sz w:val="28"/>
              </w:rPr>
              <w:t>Разноуровневые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включённые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работы,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тестовые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096247">
        <w:trPr>
          <w:trHeight w:val="1612"/>
        </w:trPr>
        <w:tc>
          <w:tcPr>
            <w:tcW w:w="629" w:type="dxa"/>
          </w:tcPr>
          <w:p w:rsidR="00096247" w:rsidRDefault="00EB3490">
            <w:pPr>
              <w:pStyle w:val="TableParagraph"/>
              <w:spacing w:line="320" w:lineRule="exact"/>
              <w:ind w:left="167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2295" w:type="dxa"/>
          </w:tcPr>
          <w:p w:rsidR="00096247" w:rsidRDefault="00EB3490" w:rsidP="0016602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Тестовая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4595" w:type="dxa"/>
          </w:tcPr>
          <w:p w:rsidR="00096247" w:rsidRDefault="00EB3490" w:rsidP="0016602B">
            <w:pPr>
              <w:pStyle w:val="TableParagraph"/>
              <w:tabs>
                <w:tab w:val="left" w:pos="2746"/>
                <w:tab w:val="left" w:pos="3102"/>
              </w:tabs>
              <w:spacing w:before="2"/>
              <w:ind w:left="178" w:right="211" w:firstLine="49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Система </w:t>
            </w:r>
            <w:r>
              <w:rPr>
                <w:sz w:val="28"/>
              </w:rPr>
              <w:t>стандартизированных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z w:val="28"/>
              </w:rPr>
              <w:tab/>
              <w:t>позволяющая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автоматизировать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процедуру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измерения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</w:p>
          <w:p w:rsidR="00096247" w:rsidRDefault="00EB3490" w:rsidP="0016602B">
            <w:pPr>
              <w:pStyle w:val="TableParagraph"/>
              <w:spacing w:line="303" w:lineRule="exact"/>
              <w:ind w:left="178"/>
              <w:rPr>
                <w:sz w:val="28"/>
              </w:rPr>
            </w:pPr>
            <w:r>
              <w:rPr>
                <w:sz w:val="28"/>
              </w:rPr>
              <w:t>обучающегося.</w:t>
            </w:r>
          </w:p>
        </w:tc>
        <w:tc>
          <w:tcPr>
            <w:tcW w:w="2372" w:type="dxa"/>
          </w:tcPr>
          <w:p w:rsidR="00096247" w:rsidRDefault="00EB3490">
            <w:pPr>
              <w:pStyle w:val="TableParagraph"/>
              <w:ind w:left="116" w:right="1071"/>
              <w:jc w:val="both"/>
              <w:rPr>
                <w:sz w:val="28"/>
              </w:rPr>
            </w:pPr>
            <w:r>
              <w:rPr>
                <w:w w:val="95"/>
                <w:sz w:val="28"/>
              </w:rPr>
              <w:t>Комплект</w:t>
            </w:r>
            <w:r>
              <w:rPr>
                <w:spacing w:val="-65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тестовых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096247">
        <w:trPr>
          <w:trHeight w:val="1286"/>
        </w:trPr>
        <w:tc>
          <w:tcPr>
            <w:tcW w:w="629" w:type="dxa"/>
          </w:tcPr>
          <w:p w:rsidR="00096247" w:rsidRDefault="00EB3490">
            <w:pPr>
              <w:pStyle w:val="TableParagraph"/>
              <w:spacing w:line="315" w:lineRule="exact"/>
              <w:ind w:left="167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2295" w:type="dxa"/>
          </w:tcPr>
          <w:p w:rsidR="00096247" w:rsidRDefault="00EB3490" w:rsidP="0016602B">
            <w:pPr>
              <w:pStyle w:val="TableParagraph"/>
              <w:ind w:left="110" w:right="616"/>
              <w:rPr>
                <w:sz w:val="28"/>
              </w:rPr>
            </w:pPr>
            <w:r>
              <w:rPr>
                <w:spacing w:val="-1"/>
                <w:sz w:val="28"/>
              </w:rPr>
              <w:t>Контрольная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4595" w:type="dxa"/>
          </w:tcPr>
          <w:p w:rsidR="00096247" w:rsidRDefault="00EB3490" w:rsidP="0016602B">
            <w:pPr>
              <w:pStyle w:val="TableParagraph"/>
              <w:spacing w:line="322" w:lineRule="exact"/>
              <w:ind w:left="178" w:right="209" w:firstLine="24"/>
              <w:rPr>
                <w:sz w:val="28"/>
              </w:rPr>
            </w:pPr>
            <w:r>
              <w:rPr>
                <w:sz w:val="28"/>
              </w:rPr>
              <w:t>Средство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применять полученные знания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 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2372" w:type="dxa"/>
          </w:tcPr>
          <w:p w:rsidR="00096247" w:rsidRDefault="00EB3490">
            <w:pPr>
              <w:pStyle w:val="TableParagraph"/>
              <w:tabs>
                <w:tab w:val="left" w:pos="1902"/>
              </w:tabs>
              <w:spacing w:line="322" w:lineRule="exact"/>
              <w:ind w:left="116" w:right="179"/>
              <w:rPr>
                <w:sz w:val="28"/>
              </w:rPr>
            </w:pPr>
            <w:r>
              <w:rPr>
                <w:sz w:val="28"/>
              </w:rPr>
              <w:t>Комплект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вариантам</w:t>
            </w:r>
          </w:p>
        </w:tc>
      </w:tr>
    </w:tbl>
    <w:p w:rsidR="00096247" w:rsidRDefault="00096247">
      <w:pPr>
        <w:spacing w:line="322" w:lineRule="exact"/>
        <w:rPr>
          <w:sz w:val="28"/>
        </w:rPr>
        <w:sectPr w:rsidR="00096247">
          <w:pgSz w:w="11920" w:h="16850"/>
          <w:pgMar w:top="960" w:right="160" w:bottom="1200" w:left="1280" w:header="0" w:footer="1003" w:gutter="0"/>
          <w:cols w:space="720"/>
        </w:sectPr>
      </w:pPr>
    </w:p>
    <w:p w:rsidR="00096247" w:rsidRDefault="00EB3490">
      <w:pPr>
        <w:pStyle w:val="a3"/>
        <w:spacing w:before="71" w:line="379" w:lineRule="auto"/>
        <w:ind w:left="299" w:right="7834"/>
      </w:pPr>
      <w:r>
        <w:rPr>
          <w:u w:val="thick"/>
        </w:rPr>
        <w:lastRenderedPageBreak/>
        <w:t>Входной</w:t>
      </w:r>
      <w:r>
        <w:rPr>
          <w:spacing w:val="-16"/>
          <w:u w:val="thick"/>
        </w:rPr>
        <w:t xml:space="preserve"> </w:t>
      </w:r>
      <w:r>
        <w:rPr>
          <w:u w:val="thick"/>
        </w:rPr>
        <w:t>контроль</w:t>
      </w:r>
      <w:r>
        <w:rPr>
          <w:spacing w:val="-67"/>
        </w:rPr>
        <w:t xml:space="preserve"> </w:t>
      </w:r>
      <w:r>
        <w:t>Тестовая</w:t>
      </w:r>
      <w:r>
        <w:rPr>
          <w:spacing w:val="-6"/>
        </w:rPr>
        <w:t xml:space="preserve"> </w:t>
      </w:r>
      <w:r>
        <w:t>работа</w:t>
      </w:r>
    </w:p>
    <w:p w:rsidR="00096247" w:rsidRDefault="00EB3490">
      <w:pPr>
        <w:pStyle w:val="a4"/>
        <w:numPr>
          <w:ilvl w:val="0"/>
          <w:numId w:val="1"/>
        </w:numPr>
        <w:tabs>
          <w:tab w:val="left" w:pos="579"/>
        </w:tabs>
        <w:spacing w:before="130"/>
        <w:ind w:right="1527"/>
        <w:rPr>
          <w:b/>
          <w:sz w:val="28"/>
        </w:rPr>
      </w:pPr>
      <w:r>
        <w:rPr>
          <w:b/>
          <w:sz w:val="28"/>
        </w:rPr>
        <w:t>Автомобиль,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двигаясь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ускорением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2м/с,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5с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прошёл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путь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125м.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Найдите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начальную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скорость.</w:t>
      </w:r>
    </w:p>
    <w:p w:rsidR="00096247" w:rsidRDefault="00EB3490">
      <w:pPr>
        <w:spacing w:line="321" w:lineRule="exact"/>
        <w:ind w:left="299"/>
        <w:rPr>
          <w:sz w:val="28"/>
        </w:rPr>
      </w:pPr>
      <w:r>
        <w:rPr>
          <w:sz w:val="28"/>
        </w:rPr>
        <w:t>1)</w:t>
      </w:r>
      <w:r>
        <w:rPr>
          <w:spacing w:val="-2"/>
          <w:sz w:val="28"/>
        </w:rPr>
        <w:t xml:space="preserve"> </w:t>
      </w:r>
      <w:r>
        <w:rPr>
          <w:sz w:val="28"/>
        </w:rPr>
        <w:t>40м/с 2)</w:t>
      </w:r>
      <w:r>
        <w:rPr>
          <w:spacing w:val="-1"/>
          <w:sz w:val="28"/>
        </w:rPr>
        <w:t xml:space="preserve"> </w:t>
      </w:r>
      <w:r>
        <w:rPr>
          <w:sz w:val="28"/>
        </w:rPr>
        <w:t>20</w:t>
      </w:r>
      <w:r>
        <w:rPr>
          <w:spacing w:val="-1"/>
          <w:sz w:val="28"/>
        </w:rPr>
        <w:t xml:space="preserve"> </w:t>
      </w:r>
      <w:r>
        <w:rPr>
          <w:sz w:val="28"/>
        </w:rPr>
        <w:t>м/с</w:t>
      </w:r>
      <w:r>
        <w:rPr>
          <w:spacing w:val="1"/>
          <w:sz w:val="28"/>
        </w:rPr>
        <w:t xml:space="preserve"> </w:t>
      </w:r>
      <w:r>
        <w:rPr>
          <w:sz w:val="28"/>
        </w:rPr>
        <w:t>3)</w:t>
      </w:r>
      <w:r>
        <w:rPr>
          <w:spacing w:val="-6"/>
          <w:sz w:val="28"/>
        </w:rPr>
        <w:t xml:space="preserve"> </w:t>
      </w:r>
      <w:r>
        <w:rPr>
          <w:sz w:val="28"/>
        </w:rPr>
        <w:t>50 м/с</w:t>
      </w:r>
      <w:r>
        <w:rPr>
          <w:spacing w:val="-4"/>
          <w:sz w:val="28"/>
        </w:rPr>
        <w:t xml:space="preserve"> </w:t>
      </w:r>
      <w:r>
        <w:rPr>
          <w:sz w:val="28"/>
        </w:rPr>
        <w:t>4)</w:t>
      </w:r>
      <w:r>
        <w:rPr>
          <w:spacing w:val="-1"/>
          <w:sz w:val="28"/>
        </w:rPr>
        <w:t xml:space="preserve"> </w:t>
      </w:r>
      <w:r>
        <w:rPr>
          <w:sz w:val="28"/>
        </w:rPr>
        <w:t>2м/с</w:t>
      </w:r>
    </w:p>
    <w:p w:rsidR="00096247" w:rsidRDefault="00096247">
      <w:pPr>
        <w:rPr>
          <w:sz w:val="28"/>
        </w:rPr>
      </w:pPr>
    </w:p>
    <w:p w:rsidR="00096247" w:rsidRDefault="00EB3490">
      <w:pPr>
        <w:pStyle w:val="a4"/>
        <w:numPr>
          <w:ilvl w:val="0"/>
          <w:numId w:val="1"/>
        </w:numPr>
        <w:tabs>
          <w:tab w:val="left" w:pos="584"/>
        </w:tabs>
        <w:ind w:left="299" w:right="283" w:firstLine="0"/>
        <w:rPr>
          <w:sz w:val="28"/>
        </w:rPr>
      </w:pPr>
      <w:r>
        <w:rPr>
          <w:b/>
          <w:sz w:val="28"/>
        </w:rPr>
        <w:t>Тело массой 4кг под действием некоторой силы приобрело ускорение 1м/с</w:t>
      </w:r>
      <w:r>
        <w:rPr>
          <w:b/>
          <w:sz w:val="28"/>
          <w:vertAlign w:val="superscript"/>
        </w:rPr>
        <w:t>2</w:t>
      </w:r>
      <w:r>
        <w:rPr>
          <w:b/>
          <w:sz w:val="28"/>
        </w:rPr>
        <w:t>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Какое ускорение приобретет тело массой 10 кг под действием той же силы?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1)0,4 м/с</w:t>
      </w:r>
      <w:r>
        <w:rPr>
          <w:sz w:val="28"/>
          <w:vertAlign w:val="superscript"/>
        </w:rPr>
        <w:t>2</w:t>
      </w:r>
      <w:r>
        <w:rPr>
          <w:spacing w:val="2"/>
          <w:sz w:val="28"/>
        </w:rPr>
        <w:t xml:space="preserve"> </w:t>
      </w:r>
      <w:r>
        <w:rPr>
          <w:sz w:val="28"/>
        </w:rPr>
        <w:t>2)40м/с</w:t>
      </w:r>
      <w:r>
        <w:rPr>
          <w:sz w:val="28"/>
          <w:vertAlign w:val="superscript"/>
        </w:rPr>
        <w:t>2</w:t>
      </w:r>
      <w:r>
        <w:rPr>
          <w:spacing w:val="2"/>
          <w:sz w:val="28"/>
        </w:rPr>
        <w:t xml:space="preserve"> </w:t>
      </w:r>
      <w:r>
        <w:rPr>
          <w:sz w:val="28"/>
        </w:rPr>
        <w:t>3) 2,5</w:t>
      </w:r>
      <w:r>
        <w:rPr>
          <w:spacing w:val="2"/>
          <w:sz w:val="28"/>
        </w:rPr>
        <w:t xml:space="preserve"> </w:t>
      </w:r>
      <w:r>
        <w:rPr>
          <w:sz w:val="28"/>
        </w:rPr>
        <w:t>м/с</w:t>
      </w:r>
      <w:r>
        <w:rPr>
          <w:sz w:val="28"/>
          <w:vertAlign w:val="superscript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4)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2"/>
          <w:sz w:val="28"/>
        </w:rPr>
        <w:t xml:space="preserve"> </w:t>
      </w:r>
      <w:r>
        <w:rPr>
          <w:sz w:val="28"/>
        </w:rPr>
        <w:t>м/с</w:t>
      </w:r>
      <w:r>
        <w:rPr>
          <w:sz w:val="28"/>
          <w:vertAlign w:val="superscript"/>
        </w:rPr>
        <w:t>2</w:t>
      </w:r>
    </w:p>
    <w:p w:rsidR="00096247" w:rsidRDefault="00096247">
      <w:pPr>
        <w:spacing w:before="10"/>
        <w:rPr>
          <w:sz w:val="27"/>
        </w:rPr>
      </w:pPr>
    </w:p>
    <w:p w:rsidR="00096247" w:rsidRDefault="00EB3490">
      <w:pPr>
        <w:pStyle w:val="a4"/>
        <w:numPr>
          <w:ilvl w:val="0"/>
          <w:numId w:val="1"/>
        </w:numPr>
        <w:tabs>
          <w:tab w:val="left" w:pos="584"/>
        </w:tabs>
        <w:spacing w:line="242" w:lineRule="auto"/>
        <w:ind w:left="299" w:right="1457" w:firstLine="0"/>
        <w:rPr>
          <w:b/>
          <w:sz w:val="28"/>
        </w:rPr>
      </w:pPr>
      <w:r>
        <w:rPr>
          <w:b/>
          <w:sz w:val="28"/>
        </w:rPr>
        <w:t>Тело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падает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высоты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70м.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Сколько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времени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падает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тело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какова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скорость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ударе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землю?</w:t>
      </w:r>
    </w:p>
    <w:p w:rsidR="00096247" w:rsidRDefault="00EB3490">
      <w:pPr>
        <w:tabs>
          <w:tab w:val="left" w:pos="3003"/>
          <w:tab w:val="left" w:pos="5216"/>
          <w:tab w:val="left" w:pos="7569"/>
        </w:tabs>
        <w:spacing w:line="320" w:lineRule="exact"/>
        <w:ind w:left="660"/>
        <w:rPr>
          <w:sz w:val="28"/>
        </w:rPr>
      </w:pPr>
      <w:r>
        <w:rPr>
          <w:sz w:val="28"/>
        </w:rPr>
        <w:t>1)</w:t>
      </w:r>
      <w:r>
        <w:rPr>
          <w:spacing w:val="51"/>
          <w:sz w:val="28"/>
        </w:rPr>
        <w:t xml:space="preserve"> </w:t>
      </w:r>
      <w:r>
        <w:rPr>
          <w:sz w:val="28"/>
        </w:rPr>
        <w:t>3,8</w:t>
      </w:r>
      <w:r>
        <w:rPr>
          <w:spacing w:val="2"/>
          <w:sz w:val="28"/>
        </w:rPr>
        <w:t xml:space="preserve"> </w:t>
      </w:r>
      <w:r>
        <w:rPr>
          <w:sz w:val="28"/>
        </w:rPr>
        <w:t>с; 38м/с</w:t>
      </w:r>
      <w:r>
        <w:rPr>
          <w:sz w:val="28"/>
        </w:rPr>
        <w:tab/>
        <w:t>2)</w:t>
      </w:r>
      <w:r>
        <w:rPr>
          <w:spacing w:val="-1"/>
          <w:sz w:val="28"/>
        </w:rPr>
        <w:t xml:space="preserve"> </w:t>
      </w:r>
      <w:r>
        <w:rPr>
          <w:sz w:val="28"/>
        </w:rPr>
        <w:t>12</w:t>
      </w:r>
      <w:r>
        <w:rPr>
          <w:spacing w:val="1"/>
          <w:sz w:val="28"/>
        </w:rPr>
        <w:t xml:space="preserve"> </w:t>
      </w:r>
      <w:r>
        <w:rPr>
          <w:sz w:val="28"/>
        </w:rPr>
        <w:t>с; 30м/с</w:t>
      </w:r>
      <w:r>
        <w:rPr>
          <w:sz w:val="28"/>
        </w:rPr>
        <w:tab/>
        <w:t>3)</w:t>
      </w:r>
      <w:r>
        <w:rPr>
          <w:spacing w:val="-2"/>
          <w:sz w:val="28"/>
        </w:rPr>
        <w:t xml:space="preserve"> </w:t>
      </w:r>
      <w:r>
        <w:rPr>
          <w:sz w:val="28"/>
        </w:rPr>
        <w:t>14с; 10 м/с</w:t>
      </w:r>
      <w:r>
        <w:rPr>
          <w:sz w:val="28"/>
        </w:rPr>
        <w:tab/>
        <w:t>4)</w:t>
      </w:r>
      <w:r>
        <w:rPr>
          <w:spacing w:val="-1"/>
          <w:sz w:val="28"/>
        </w:rPr>
        <w:t xml:space="preserve"> </w:t>
      </w:r>
      <w:r>
        <w:rPr>
          <w:sz w:val="28"/>
        </w:rPr>
        <w:t>3,8</w:t>
      </w:r>
      <w:r>
        <w:rPr>
          <w:spacing w:val="1"/>
          <w:sz w:val="28"/>
        </w:rPr>
        <w:t xml:space="preserve"> </w:t>
      </w:r>
      <w:r>
        <w:rPr>
          <w:sz w:val="28"/>
        </w:rPr>
        <w:t>с; 30</w:t>
      </w:r>
      <w:r>
        <w:rPr>
          <w:spacing w:val="2"/>
          <w:sz w:val="28"/>
        </w:rPr>
        <w:t xml:space="preserve"> </w:t>
      </w:r>
      <w:r>
        <w:rPr>
          <w:sz w:val="28"/>
        </w:rPr>
        <w:t>м/с</w:t>
      </w:r>
    </w:p>
    <w:p w:rsidR="00096247" w:rsidRDefault="00096247">
      <w:pPr>
        <w:spacing w:before="10"/>
        <w:rPr>
          <w:sz w:val="27"/>
        </w:rPr>
      </w:pPr>
    </w:p>
    <w:p w:rsidR="00096247" w:rsidRDefault="00EB3490">
      <w:pPr>
        <w:pStyle w:val="a4"/>
        <w:numPr>
          <w:ilvl w:val="0"/>
          <w:numId w:val="1"/>
        </w:numPr>
        <w:tabs>
          <w:tab w:val="left" w:pos="584"/>
        </w:tabs>
        <w:ind w:left="299" w:right="316" w:firstLine="0"/>
        <w:jc w:val="both"/>
        <w:rPr>
          <w:b/>
          <w:sz w:val="28"/>
        </w:rPr>
      </w:pPr>
      <w:r>
        <w:rPr>
          <w:b/>
          <w:sz w:val="28"/>
        </w:rPr>
        <w:t>Автомобиль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движется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повороте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круговой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траектории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радиусом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50м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постоянной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модулю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скоростью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10м/с.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Каково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ускорение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автомобиля?</w:t>
      </w:r>
    </w:p>
    <w:p w:rsidR="00096247" w:rsidRDefault="00EB3490">
      <w:pPr>
        <w:spacing w:line="321" w:lineRule="exact"/>
        <w:ind w:left="660"/>
        <w:rPr>
          <w:sz w:val="28"/>
        </w:rPr>
      </w:pPr>
      <w:r>
        <w:rPr>
          <w:sz w:val="28"/>
        </w:rPr>
        <w:t>1)</w:t>
      </w:r>
      <w:r>
        <w:rPr>
          <w:spacing w:val="52"/>
          <w:sz w:val="28"/>
        </w:rPr>
        <w:t xml:space="preserve"> </w:t>
      </w:r>
      <w:r>
        <w:rPr>
          <w:sz w:val="28"/>
        </w:rPr>
        <w:t>0,5 м/с</w:t>
      </w:r>
      <w:r>
        <w:rPr>
          <w:sz w:val="28"/>
          <w:vertAlign w:val="superscript"/>
        </w:rPr>
        <w:t>2</w:t>
      </w:r>
      <w:r>
        <w:rPr>
          <w:spacing w:val="2"/>
          <w:sz w:val="28"/>
        </w:rPr>
        <w:t xml:space="preserve"> </w:t>
      </w:r>
      <w:r>
        <w:rPr>
          <w:sz w:val="28"/>
        </w:rPr>
        <w:t>2)</w:t>
      </w:r>
      <w:r>
        <w:rPr>
          <w:spacing w:val="-5"/>
          <w:sz w:val="28"/>
        </w:rPr>
        <w:t xml:space="preserve"> </w:t>
      </w:r>
      <w:r>
        <w:rPr>
          <w:sz w:val="28"/>
        </w:rPr>
        <w:t>2м/с</w:t>
      </w:r>
      <w:r>
        <w:rPr>
          <w:sz w:val="28"/>
          <w:vertAlign w:val="superscript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3) 0,4</w:t>
      </w:r>
      <w:r>
        <w:rPr>
          <w:spacing w:val="1"/>
          <w:sz w:val="28"/>
        </w:rPr>
        <w:t xml:space="preserve"> </w:t>
      </w:r>
      <w:r>
        <w:rPr>
          <w:sz w:val="28"/>
        </w:rPr>
        <w:t>м/с</w:t>
      </w:r>
      <w:r>
        <w:rPr>
          <w:sz w:val="28"/>
          <w:vertAlign w:val="superscript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4/</w:t>
      </w:r>
      <w:r>
        <w:rPr>
          <w:spacing w:val="1"/>
          <w:sz w:val="28"/>
        </w:rPr>
        <w:t xml:space="preserve"> </w:t>
      </w:r>
      <w:r>
        <w:rPr>
          <w:sz w:val="28"/>
        </w:rPr>
        <w:t>1 м/с</w:t>
      </w:r>
      <w:r>
        <w:rPr>
          <w:sz w:val="28"/>
          <w:vertAlign w:val="superscript"/>
        </w:rPr>
        <w:t>2</w:t>
      </w:r>
    </w:p>
    <w:p w:rsidR="00096247" w:rsidRDefault="00096247">
      <w:pPr>
        <w:rPr>
          <w:sz w:val="28"/>
        </w:rPr>
      </w:pPr>
    </w:p>
    <w:p w:rsidR="00096247" w:rsidRDefault="00EB3490">
      <w:pPr>
        <w:pStyle w:val="a4"/>
        <w:numPr>
          <w:ilvl w:val="0"/>
          <w:numId w:val="1"/>
        </w:numPr>
        <w:tabs>
          <w:tab w:val="left" w:pos="579"/>
        </w:tabs>
        <w:ind w:left="299" w:right="317" w:firstLine="0"/>
        <w:jc w:val="both"/>
        <w:rPr>
          <w:b/>
          <w:sz w:val="28"/>
        </w:rPr>
      </w:pPr>
      <w:r>
        <w:rPr>
          <w:b/>
          <w:sz w:val="28"/>
        </w:rPr>
        <w:t>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силой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действует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магнитное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поле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индукцией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10мТл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проводник,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котором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сила тока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50А,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если длина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проволоки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0,1м?</w:t>
      </w:r>
    </w:p>
    <w:p w:rsidR="00096247" w:rsidRDefault="00EB3490">
      <w:pPr>
        <w:spacing w:line="321" w:lineRule="exact"/>
        <w:ind w:left="660"/>
        <w:rPr>
          <w:sz w:val="28"/>
        </w:rPr>
      </w:pPr>
      <w:r>
        <w:rPr>
          <w:sz w:val="28"/>
        </w:rPr>
        <w:t>1)</w:t>
      </w:r>
      <w:r>
        <w:rPr>
          <w:spacing w:val="53"/>
          <w:sz w:val="28"/>
        </w:rPr>
        <w:t xml:space="preserve"> </w:t>
      </w:r>
      <w:r>
        <w:rPr>
          <w:sz w:val="28"/>
        </w:rPr>
        <w:t>50Н</w:t>
      </w:r>
      <w:r>
        <w:rPr>
          <w:spacing w:val="-7"/>
          <w:sz w:val="28"/>
        </w:rPr>
        <w:t xml:space="preserve"> </w:t>
      </w:r>
      <w:r>
        <w:rPr>
          <w:sz w:val="28"/>
        </w:rPr>
        <w:t>2) 50мН</w:t>
      </w:r>
      <w:r>
        <w:rPr>
          <w:spacing w:val="-1"/>
          <w:sz w:val="28"/>
        </w:rPr>
        <w:t xml:space="preserve"> </w:t>
      </w:r>
      <w:r>
        <w:rPr>
          <w:sz w:val="28"/>
        </w:rPr>
        <w:t>3)</w:t>
      </w:r>
      <w:r>
        <w:rPr>
          <w:spacing w:val="-4"/>
          <w:sz w:val="28"/>
        </w:rPr>
        <w:t xml:space="preserve"> </w:t>
      </w:r>
      <w:r>
        <w:rPr>
          <w:sz w:val="28"/>
        </w:rPr>
        <w:t>0,5</w:t>
      </w:r>
      <w:r>
        <w:rPr>
          <w:spacing w:val="2"/>
          <w:sz w:val="28"/>
        </w:rPr>
        <w:t xml:space="preserve"> </w:t>
      </w:r>
      <w:r>
        <w:rPr>
          <w:sz w:val="28"/>
        </w:rPr>
        <w:t>Н</w:t>
      </w:r>
      <w:r>
        <w:rPr>
          <w:spacing w:val="-3"/>
          <w:sz w:val="28"/>
        </w:rPr>
        <w:t xml:space="preserve"> </w:t>
      </w:r>
      <w:r>
        <w:rPr>
          <w:sz w:val="28"/>
        </w:rPr>
        <w:t>4) 50</w:t>
      </w:r>
      <w:r>
        <w:rPr>
          <w:spacing w:val="3"/>
          <w:sz w:val="28"/>
        </w:rPr>
        <w:t xml:space="preserve"> </w:t>
      </w:r>
      <w:r>
        <w:rPr>
          <w:sz w:val="28"/>
        </w:rPr>
        <w:t>кН</w:t>
      </w:r>
    </w:p>
    <w:p w:rsidR="00096247" w:rsidRDefault="00096247">
      <w:pPr>
        <w:rPr>
          <w:sz w:val="28"/>
        </w:rPr>
      </w:pPr>
    </w:p>
    <w:p w:rsidR="00096247" w:rsidRDefault="00EB3490">
      <w:pPr>
        <w:pStyle w:val="a4"/>
        <w:numPr>
          <w:ilvl w:val="0"/>
          <w:numId w:val="1"/>
        </w:numPr>
        <w:tabs>
          <w:tab w:val="left" w:pos="637"/>
        </w:tabs>
        <w:ind w:left="299" w:right="313" w:firstLine="0"/>
        <w:jc w:val="both"/>
        <w:rPr>
          <w:b/>
          <w:sz w:val="28"/>
        </w:rPr>
      </w:pPr>
      <w:r>
        <w:rPr>
          <w:b/>
          <w:sz w:val="28"/>
        </w:rPr>
        <w:t>Найти массу груза, который на пружине жесткостью 250 Н/м делает 20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колебаний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16с.</w:t>
      </w:r>
    </w:p>
    <w:p w:rsidR="00096247" w:rsidRDefault="00EB3490">
      <w:pPr>
        <w:spacing w:line="316" w:lineRule="exact"/>
        <w:ind w:left="660"/>
        <w:rPr>
          <w:sz w:val="28"/>
        </w:rPr>
      </w:pPr>
      <w:r>
        <w:rPr>
          <w:sz w:val="28"/>
        </w:rPr>
        <w:t>1)</w:t>
      </w:r>
      <w:r>
        <w:rPr>
          <w:spacing w:val="50"/>
          <w:sz w:val="28"/>
        </w:rPr>
        <w:t xml:space="preserve"> </w:t>
      </w:r>
      <w:r>
        <w:rPr>
          <w:sz w:val="28"/>
        </w:rPr>
        <w:t>2 кг</w:t>
      </w:r>
      <w:r>
        <w:rPr>
          <w:spacing w:val="1"/>
          <w:sz w:val="28"/>
        </w:rPr>
        <w:t xml:space="preserve"> </w:t>
      </w:r>
      <w:r>
        <w:rPr>
          <w:sz w:val="28"/>
        </w:rPr>
        <w:t>2)</w:t>
      </w:r>
      <w:r>
        <w:rPr>
          <w:spacing w:val="-2"/>
          <w:sz w:val="28"/>
        </w:rPr>
        <w:t xml:space="preserve"> </w:t>
      </w:r>
      <w:r>
        <w:rPr>
          <w:sz w:val="28"/>
        </w:rPr>
        <w:t>1,5</w:t>
      </w:r>
      <w:r>
        <w:rPr>
          <w:spacing w:val="1"/>
          <w:sz w:val="28"/>
        </w:rPr>
        <w:t xml:space="preserve"> </w:t>
      </w:r>
      <w:r>
        <w:rPr>
          <w:sz w:val="28"/>
        </w:rPr>
        <w:t>кг 3)</w:t>
      </w:r>
      <w:r>
        <w:rPr>
          <w:spacing w:val="-1"/>
          <w:sz w:val="28"/>
        </w:rPr>
        <w:t xml:space="preserve"> </w:t>
      </w:r>
      <w:r>
        <w:rPr>
          <w:sz w:val="28"/>
        </w:rPr>
        <w:t>4кг</w:t>
      </w:r>
      <w:r>
        <w:rPr>
          <w:spacing w:val="-3"/>
          <w:sz w:val="28"/>
        </w:rPr>
        <w:t xml:space="preserve"> </w:t>
      </w:r>
      <w:r>
        <w:rPr>
          <w:sz w:val="28"/>
        </w:rPr>
        <w:t>4)</w:t>
      </w:r>
      <w:r>
        <w:rPr>
          <w:spacing w:val="-1"/>
          <w:sz w:val="28"/>
        </w:rPr>
        <w:t xml:space="preserve"> </w:t>
      </w:r>
      <w:r>
        <w:rPr>
          <w:sz w:val="28"/>
        </w:rPr>
        <w:t>0,25</w:t>
      </w:r>
      <w:r>
        <w:rPr>
          <w:spacing w:val="-5"/>
          <w:sz w:val="28"/>
        </w:rPr>
        <w:t xml:space="preserve"> </w:t>
      </w:r>
      <w:r>
        <w:rPr>
          <w:sz w:val="28"/>
        </w:rPr>
        <w:t>кг</w:t>
      </w:r>
    </w:p>
    <w:p w:rsidR="00096247" w:rsidRDefault="00096247">
      <w:pPr>
        <w:spacing w:before="8"/>
        <w:rPr>
          <w:sz w:val="28"/>
        </w:rPr>
      </w:pPr>
    </w:p>
    <w:p w:rsidR="00096247" w:rsidRDefault="00EB3490">
      <w:pPr>
        <w:pStyle w:val="a4"/>
        <w:numPr>
          <w:ilvl w:val="0"/>
          <w:numId w:val="1"/>
        </w:numPr>
        <w:tabs>
          <w:tab w:val="left" w:pos="646"/>
        </w:tabs>
        <w:spacing w:before="1"/>
        <w:ind w:left="299" w:right="276" w:firstLine="0"/>
        <w:jc w:val="both"/>
        <w:rPr>
          <w:b/>
          <w:sz w:val="28"/>
        </w:rPr>
      </w:pPr>
      <w:r>
        <w:rPr>
          <w:b/>
          <w:sz w:val="28"/>
        </w:rPr>
        <w:t>Снаряд массой 100кг,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летящий горизонтально вдоль железнодорожного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пути со скоростью 500м/с, попадает в вагон с песком массой 10т и застревает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нем.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Найти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скорость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вагона,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двигался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скоростью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36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км/ч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навстречу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снаряду.</w:t>
      </w:r>
    </w:p>
    <w:p w:rsidR="00096247" w:rsidRDefault="00096247">
      <w:pPr>
        <w:spacing w:before="3"/>
        <w:rPr>
          <w:b/>
          <w:sz w:val="28"/>
        </w:rPr>
      </w:pPr>
    </w:p>
    <w:p w:rsidR="00096247" w:rsidRDefault="00EB3490">
      <w:pPr>
        <w:pStyle w:val="a4"/>
        <w:numPr>
          <w:ilvl w:val="0"/>
          <w:numId w:val="1"/>
        </w:numPr>
        <w:tabs>
          <w:tab w:val="left" w:pos="651"/>
        </w:tabs>
        <w:ind w:left="299" w:right="285" w:firstLine="0"/>
        <w:jc w:val="both"/>
        <w:rPr>
          <w:b/>
          <w:sz w:val="28"/>
        </w:rPr>
      </w:pPr>
      <w:r>
        <w:rPr>
          <w:b/>
          <w:sz w:val="28"/>
        </w:rPr>
        <w:t>Как относятся длины математических маятников,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если за одно и тоже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время один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совершает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10,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другой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30 колебаний?</w:t>
      </w:r>
    </w:p>
    <w:p w:rsidR="00096247" w:rsidRDefault="00096247">
      <w:pPr>
        <w:spacing w:before="6"/>
        <w:rPr>
          <w:b/>
          <w:sz w:val="27"/>
        </w:rPr>
      </w:pPr>
    </w:p>
    <w:p w:rsidR="00096247" w:rsidRDefault="00EB3490">
      <w:pPr>
        <w:pStyle w:val="a4"/>
        <w:numPr>
          <w:ilvl w:val="0"/>
          <w:numId w:val="1"/>
        </w:numPr>
        <w:tabs>
          <w:tab w:val="left" w:pos="584"/>
        </w:tabs>
        <w:ind w:left="583" w:hanging="285"/>
        <w:rPr>
          <w:b/>
          <w:sz w:val="28"/>
        </w:rPr>
      </w:pPr>
      <w:r>
        <w:rPr>
          <w:b/>
          <w:sz w:val="28"/>
        </w:rPr>
        <w:t>Выберите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предложенных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только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понятия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физики.</w:t>
      </w:r>
    </w:p>
    <w:p w:rsidR="00096247" w:rsidRDefault="00EB3490">
      <w:pPr>
        <w:spacing w:before="5" w:line="319" w:lineRule="exact"/>
        <w:ind w:left="299"/>
        <w:rPr>
          <w:sz w:val="28"/>
        </w:rPr>
      </w:pPr>
      <w:r>
        <w:rPr>
          <w:sz w:val="28"/>
        </w:rPr>
        <w:t>а)</w:t>
      </w:r>
      <w:r>
        <w:rPr>
          <w:spacing w:val="-6"/>
          <w:sz w:val="28"/>
        </w:rPr>
        <w:t xml:space="preserve"> </w:t>
      </w:r>
      <w:r>
        <w:rPr>
          <w:sz w:val="28"/>
        </w:rPr>
        <w:t>тело,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материальная точка,</w:t>
      </w:r>
      <w:r>
        <w:rPr>
          <w:spacing w:val="-2"/>
          <w:sz w:val="28"/>
        </w:rPr>
        <w:t xml:space="preserve"> </w:t>
      </w:r>
      <w:r>
        <w:rPr>
          <w:sz w:val="28"/>
        </w:rPr>
        <w:t>поле;</w:t>
      </w:r>
    </w:p>
    <w:p w:rsidR="00096247" w:rsidRDefault="00EB3490">
      <w:pPr>
        <w:ind w:left="299" w:right="4596"/>
        <w:rPr>
          <w:sz w:val="28"/>
        </w:rPr>
      </w:pPr>
      <w:r>
        <w:rPr>
          <w:sz w:val="28"/>
        </w:rPr>
        <w:t>б)</w:t>
      </w:r>
      <w:r>
        <w:rPr>
          <w:spacing w:val="-7"/>
          <w:sz w:val="28"/>
        </w:rPr>
        <w:t xml:space="preserve"> </w:t>
      </w:r>
      <w:r>
        <w:rPr>
          <w:sz w:val="28"/>
        </w:rPr>
        <w:t>явление,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точка,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закон,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теория;</w:t>
      </w:r>
      <w:r>
        <w:rPr>
          <w:spacing w:val="-67"/>
          <w:sz w:val="28"/>
        </w:rPr>
        <w:t xml:space="preserve"> </w:t>
      </w:r>
      <w:r>
        <w:rPr>
          <w:sz w:val="28"/>
        </w:rPr>
        <w:t>в)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явление,</w:t>
      </w:r>
      <w:r>
        <w:rPr>
          <w:spacing w:val="4"/>
          <w:sz w:val="28"/>
        </w:rPr>
        <w:t xml:space="preserve"> </w:t>
      </w:r>
      <w:r>
        <w:rPr>
          <w:sz w:val="28"/>
        </w:rPr>
        <w:t>величина,</w:t>
      </w:r>
      <w:r>
        <w:rPr>
          <w:spacing w:val="3"/>
          <w:sz w:val="28"/>
        </w:rPr>
        <w:t xml:space="preserve"> </w:t>
      </w:r>
      <w:r>
        <w:rPr>
          <w:sz w:val="28"/>
        </w:rPr>
        <w:t>прибор,</w:t>
      </w:r>
      <w:r>
        <w:rPr>
          <w:spacing w:val="3"/>
          <w:sz w:val="28"/>
        </w:rPr>
        <w:t xml:space="preserve"> </w:t>
      </w:r>
      <w:r>
        <w:rPr>
          <w:sz w:val="28"/>
        </w:rPr>
        <w:t>закон.</w:t>
      </w:r>
    </w:p>
    <w:p w:rsidR="00096247" w:rsidRDefault="00096247">
      <w:pPr>
        <w:rPr>
          <w:sz w:val="26"/>
        </w:rPr>
      </w:pPr>
    </w:p>
    <w:p w:rsidR="00096247" w:rsidRDefault="00EB3490">
      <w:pPr>
        <w:pStyle w:val="a4"/>
        <w:numPr>
          <w:ilvl w:val="0"/>
          <w:numId w:val="1"/>
        </w:numPr>
        <w:tabs>
          <w:tab w:val="left" w:pos="723"/>
        </w:tabs>
        <w:spacing w:line="322" w:lineRule="exact"/>
        <w:ind w:left="722" w:hanging="424"/>
        <w:jc w:val="both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единицу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измерения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массы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системе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СИ.</w:t>
      </w:r>
    </w:p>
    <w:p w:rsidR="00096247" w:rsidRDefault="00EB3490">
      <w:pPr>
        <w:spacing w:line="322" w:lineRule="exact"/>
        <w:ind w:left="299"/>
        <w:rPr>
          <w:sz w:val="28"/>
        </w:rPr>
      </w:pP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килограмм;</w:t>
      </w:r>
      <w:r>
        <w:rPr>
          <w:spacing w:val="-6"/>
          <w:sz w:val="28"/>
        </w:rPr>
        <w:t xml:space="preserve"> </w:t>
      </w:r>
      <w:r>
        <w:rPr>
          <w:sz w:val="28"/>
        </w:rPr>
        <w:t>б)</w:t>
      </w:r>
      <w:r>
        <w:rPr>
          <w:spacing w:val="-4"/>
          <w:sz w:val="28"/>
        </w:rPr>
        <w:t xml:space="preserve"> </w:t>
      </w:r>
      <w:r>
        <w:rPr>
          <w:sz w:val="28"/>
        </w:rPr>
        <w:t>грамм;</w:t>
      </w:r>
      <w:r>
        <w:rPr>
          <w:spacing w:val="-5"/>
          <w:sz w:val="28"/>
        </w:rPr>
        <w:t xml:space="preserve"> </w:t>
      </w:r>
      <w:r>
        <w:rPr>
          <w:sz w:val="28"/>
        </w:rPr>
        <w:t>в)</w:t>
      </w:r>
      <w:r>
        <w:rPr>
          <w:spacing w:val="-4"/>
          <w:sz w:val="28"/>
        </w:rPr>
        <w:t xml:space="preserve"> </w:t>
      </w:r>
      <w:r>
        <w:rPr>
          <w:sz w:val="28"/>
        </w:rPr>
        <w:t>тонна;</w:t>
      </w:r>
      <w:r>
        <w:rPr>
          <w:spacing w:val="-2"/>
          <w:sz w:val="28"/>
        </w:rPr>
        <w:t xml:space="preserve"> </w:t>
      </w:r>
      <w:r>
        <w:rPr>
          <w:sz w:val="28"/>
        </w:rPr>
        <w:t>г)</w:t>
      </w:r>
      <w:r>
        <w:rPr>
          <w:spacing w:val="-8"/>
          <w:sz w:val="28"/>
        </w:rPr>
        <w:t xml:space="preserve"> </w:t>
      </w:r>
      <w:r>
        <w:rPr>
          <w:sz w:val="28"/>
        </w:rPr>
        <w:t>миллиграмм.</w:t>
      </w:r>
    </w:p>
    <w:p w:rsidR="00096247" w:rsidRDefault="00096247">
      <w:pPr>
        <w:spacing w:line="322" w:lineRule="exact"/>
        <w:rPr>
          <w:sz w:val="28"/>
        </w:rPr>
        <w:sectPr w:rsidR="00096247">
          <w:pgSz w:w="11920" w:h="16850"/>
          <w:pgMar w:top="1460" w:right="160" w:bottom="1200" w:left="1280" w:header="0" w:footer="1003" w:gutter="0"/>
          <w:cols w:space="720"/>
        </w:sectPr>
      </w:pPr>
    </w:p>
    <w:p w:rsidR="00096247" w:rsidRDefault="00EB3490">
      <w:pPr>
        <w:pStyle w:val="a4"/>
        <w:numPr>
          <w:ilvl w:val="0"/>
          <w:numId w:val="1"/>
        </w:numPr>
        <w:tabs>
          <w:tab w:val="left" w:pos="790"/>
        </w:tabs>
        <w:spacing w:before="67" w:line="319" w:lineRule="exact"/>
        <w:ind w:left="789" w:hanging="491"/>
        <w:rPr>
          <w:b/>
          <w:sz w:val="28"/>
        </w:rPr>
      </w:pPr>
      <w:r>
        <w:rPr>
          <w:b/>
          <w:sz w:val="28"/>
        </w:rPr>
        <w:lastRenderedPageBreak/>
        <w:t>Сколько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законов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Ньютона вы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изучили?</w:t>
      </w:r>
    </w:p>
    <w:p w:rsidR="00096247" w:rsidRDefault="00EB3490">
      <w:pPr>
        <w:spacing w:line="319" w:lineRule="exact"/>
        <w:ind w:left="299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z w:val="28"/>
        </w:rPr>
        <w:t>один;</w:t>
      </w:r>
      <w:r>
        <w:rPr>
          <w:spacing w:val="-1"/>
          <w:sz w:val="28"/>
        </w:rPr>
        <w:t xml:space="preserve"> </w:t>
      </w:r>
      <w:r>
        <w:rPr>
          <w:sz w:val="28"/>
        </w:rPr>
        <w:t>б)</w:t>
      </w:r>
      <w:r>
        <w:rPr>
          <w:spacing w:val="-8"/>
          <w:sz w:val="28"/>
        </w:rPr>
        <w:t xml:space="preserve"> </w:t>
      </w:r>
      <w:r>
        <w:rPr>
          <w:sz w:val="28"/>
        </w:rPr>
        <w:t>два; в)</w:t>
      </w:r>
      <w:r>
        <w:rPr>
          <w:spacing w:val="-2"/>
          <w:sz w:val="28"/>
        </w:rPr>
        <w:t xml:space="preserve"> </w:t>
      </w:r>
      <w:r>
        <w:rPr>
          <w:sz w:val="28"/>
        </w:rPr>
        <w:t>три.</w:t>
      </w:r>
    </w:p>
    <w:p w:rsidR="00096247" w:rsidRDefault="00096247">
      <w:pPr>
        <w:spacing w:before="8"/>
        <w:rPr>
          <w:sz w:val="28"/>
        </w:rPr>
      </w:pPr>
    </w:p>
    <w:p w:rsidR="00096247" w:rsidRDefault="00EB3490">
      <w:pPr>
        <w:pStyle w:val="a4"/>
        <w:numPr>
          <w:ilvl w:val="0"/>
          <w:numId w:val="1"/>
        </w:numPr>
        <w:tabs>
          <w:tab w:val="left" w:pos="723"/>
        </w:tabs>
        <w:spacing w:before="1" w:line="320" w:lineRule="exact"/>
        <w:ind w:left="722" w:hanging="424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наименьшие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частицы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вещества.</w:t>
      </w:r>
    </w:p>
    <w:p w:rsidR="00096247" w:rsidRDefault="00EB3490">
      <w:pPr>
        <w:spacing w:line="320" w:lineRule="exact"/>
        <w:ind w:left="371"/>
        <w:rPr>
          <w:sz w:val="28"/>
        </w:rPr>
      </w:pP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атомы;</w:t>
      </w:r>
      <w:r>
        <w:rPr>
          <w:spacing w:val="-6"/>
          <w:sz w:val="28"/>
        </w:rPr>
        <w:t xml:space="preserve"> </w:t>
      </w:r>
      <w:r>
        <w:rPr>
          <w:sz w:val="28"/>
        </w:rPr>
        <w:t>б)</w:t>
      </w:r>
      <w:r>
        <w:rPr>
          <w:spacing w:val="-4"/>
          <w:sz w:val="28"/>
        </w:rPr>
        <w:t xml:space="preserve"> </w:t>
      </w:r>
      <w:r>
        <w:rPr>
          <w:sz w:val="28"/>
        </w:rPr>
        <w:t>молекулы;</w:t>
      </w:r>
      <w:r>
        <w:rPr>
          <w:spacing w:val="-2"/>
          <w:sz w:val="28"/>
        </w:rPr>
        <w:t xml:space="preserve"> </w:t>
      </w:r>
      <w:r>
        <w:rPr>
          <w:sz w:val="28"/>
        </w:rPr>
        <w:t>в)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нуклоны.</w:t>
      </w:r>
    </w:p>
    <w:p w:rsidR="00096247" w:rsidRDefault="00096247">
      <w:pPr>
        <w:spacing w:before="2"/>
        <w:rPr>
          <w:sz w:val="26"/>
        </w:rPr>
      </w:pPr>
    </w:p>
    <w:p w:rsidR="00096247" w:rsidRDefault="00EB3490">
      <w:pPr>
        <w:pStyle w:val="a4"/>
        <w:numPr>
          <w:ilvl w:val="0"/>
          <w:numId w:val="1"/>
        </w:numPr>
        <w:tabs>
          <w:tab w:val="left" w:pos="723"/>
        </w:tabs>
        <w:spacing w:before="1" w:line="319" w:lineRule="exact"/>
        <w:ind w:left="722" w:hanging="424"/>
        <w:rPr>
          <w:b/>
          <w:sz w:val="28"/>
        </w:rPr>
      </w:pPr>
      <w:r>
        <w:rPr>
          <w:b/>
          <w:sz w:val="28"/>
        </w:rPr>
        <w:t>Чему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равно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ускорение свободного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падения?</w:t>
      </w:r>
    </w:p>
    <w:p w:rsidR="00096247" w:rsidRDefault="00EB3490">
      <w:pPr>
        <w:spacing w:line="319" w:lineRule="exact"/>
        <w:ind w:left="438"/>
        <w:rPr>
          <w:sz w:val="28"/>
        </w:rPr>
      </w:pP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9,8 м/с</w:t>
      </w:r>
      <w:r>
        <w:rPr>
          <w:sz w:val="28"/>
          <w:vertAlign w:val="superscript"/>
        </w:rPr>
        <w:t>2</w:t>
      </w:r>
      <w:r>
        <w:rPr>
          <w:sz w:val="28"/>
        </w:rPr>
        <w:t>;</w:t>
      </w:r>
      <w:r>
        <w:rPr>
          <w:spacing w:val="-5"/>
          <w:sz w:val="28"/>
        </w:rPr>
        <w:t xml:space="preserve"> </w:t>
      </w:r>
      <w:r>
        <w:rPr>
          <w:sz w:val="28"/>
        </w:rPr>
        <w:t>б)</w:t>
      </w:r>
      <w:r>
        <w:rPr>
          <w:spacing w:val="-5"/>
          <w:sz w:val="28"/>
        </w:rPr>
        <w:t xml:space="preserve"> </w:t>
      </w:r>
      <w:r>
        <w:rPr>
          <w:sz w:val="28"/>
        </w:rPr>
        <w:t>6,67</w:t>
      </w:r>
      <w:r>
        <w:rPr>
          <w:spacing w:val="-4"/>
          <w:sz w:val="28"/>
        </w:rPr>
        <w:t xml:space="preserve"> </w:t>
      </w:r>
      <w:r>
        <w:rPr>
          <w:sz w:val="28"/>
        </w:rPr>
        <w:t>10</w:t>
      </w:r>
      <w:r>
        <w:rPr>
          <w:sz w:val="28"/>
          <w:vertAlign w:val="superscript"/>
        </w:rPr>
        <w:t>--11</w:t>
      </w:r>
      <w:r>
        <w:rPr>
          <w:spacing w:val="-4"/>
          <w:sz w:val="28"/>
        </w:rPr>
        <w:t xml:space="preserve"> </w:t>
      </w:r>
      <w:r>
        <w:rPr>
          <w:sz w:val="28"/>
        </w:rPr>
        <w:t>Нм</w:t>
      </w:r>
      <w:r>
        <w:rPr>
          <w:sz w:val="28"/>
          <w:vertAlign w:val="superscript"/>
        </w:rPr>
        <w:t>2</w:t>
      </w:r>
      <w:r>
        <w:rPr>
          <w:sz w:val="28"/>
        </w:rPr>
        <w:t>/кг</w:t>
      </w:r>
      <w:r>
        <w:rPr>
          <w:sz w:val="28"/>
          <w:vertAlign w:val="superscript"/>
        </w:rPr>
        <w:t>2</w:t>
      </w:r>
      <w:r>
        <w:rPr>
          <w:sz w:val="28"/>
        </w:rPr>
        <w:t>; в) 7,5 Н/кг.</w:t>
      </w:r>
    </w:p>
    <w:p w:rsidR="00096247" w:rsidRDefault="00096247">
      <w:pPr>
        <w:rPr>
          <w:sz w:val="32"/>
        </w:rPr>
      </w:pPr>
    </w:p>
    <w:p w:rsidR="00096247" w:rsidRDefault="00EB3490">
      <w:pPr>
        <w:pStyle w:val="a3"/>
        <w:spacing w:before="284"/>
        <w:ind w:left="299" w:right="6754"/>
      </w:pPr>
      <w:r>
        <w:rPr>
          <w:u w:val="thick"/>
        </w:rPr>
        <w:t>Промежуточный</w:t>
      </w:r>
      <w:r>
        <w:rPr>
          <w:spacing w:val="-13"/>
          <w:u w:val="thick"/>
        </w:rPr>
        <w:t xml:space="preserve"> </w:t>
      </w:r>
      <w:r>
        <w:rPr>
          <w:u w:val="thick"/>
        </w:rPr>
        <w:t>контроль</w:t>
      </w:r>
      <w:r>
        <w:rPr>
          <w:spacing w:val="-67"/>
        </w:rPr>
        <w:t xml:space="preserve"> </w:t>
      </w:r>
      <w:r>
        <w:t>Тестовая</w:t>
      </w:r>
      <w:r>
        <w:rPr>
          <w:spacing w:val="-4"/>
        </w:rPr>
        <w:t xml:space="preserve"> </w:t>
      </w:r>
      <w:r>
        <w:t>работа</w:t>
      </w:r>
    </w:p>
    <w:p w:rsidR="00096247" w:rsidRDefault="00EB3490">
      <w:pPr>
        <w:spacing w:line="321" w:lineRule="exact"/>
        <w:ind w:left="371"/>
        <w:rPr>
          <w:b/>
          <w:i/>
          <w:sz w:val="28"/>
        </w:rPr>
      </w:pPr>
      <w:r>
        <w:rPr>
          <w:b/>
          <w:i/>
          <w:sz w:val="28"/>
        </w:rPr>
        <w:t>Вариант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1</w:t>
      </w:r>
    </w:p>
    <w:p w:rsidR="00096247" w:rsidRDefault="00EB3490">
      <w:pPr>
        <w:pStyle w:val="a4"/>
        <w:numPr>
          <w:ilvl w:val="0"/>
          <w:numId w:val="2"/>
        </w:numPr>
        <w:tabs>
          <w:tab w:val="left" w:pos="656"/>
        </w:tabs>
        <w:spacing w:before="149" w:line="244" w:lineRule="auto"/>
        <w:ind w:right="331" w:firstLine="0"/>
        <w:jc w:val="left"/>
        <w:rPr>
          <w:b/>
          <w:sz w:val="28"/>
        </w:rPr>
      </w:pPr>
      <w:r>
        <w:rPr>
          <w:b/>
          <w:sz w:val="28"/>
        </w:rPr>
        <w:t>Почему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равномерном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движении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поезда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шарик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покоится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относительно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гладкого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стола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в купе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вагона?</w:t>
      </w:r>
    </w:p>
    <w:p w:rsidR="00096247" w:rsidRDefault="00EB3490">
      <w:pPr>
        <w:pStyle w:val="a4"/>
        <w:numPr>
          <w:ilvl w:val="0"/>
          <w:numId w:val="3"/>
        </w:numPr>
        <w:tabs>
          <w:tab w:val="left" w:pos="675"/>
        </w:tabs>
        <w:spacing w:before="136"/>
        <w:ind w:hanging="376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действуют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никакие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силы</w:t>
      </w:r>
    </w:p>
    <w:p w:rsidR="00096247" w:rsidRDefault="00EB3490">
      <w:pPr>
        <w:pStyle w:val="a4"/>
        <w:numPr>
          <w:ilvl w:val="0"/>
          <w:numId w:val="3"/>
        </w:numPr>
        <w:tabs>
          <w:tab w:val="left" w:pos="675"/>
        </w:tabs>
        <w:spacing w:before="148"/>
        <w:ind w:hanging="376"/>
        <w:rPr>
          <w:i/>
          <w:sz w:val="28"/>
        </w:rPr>
      </w:pPr>
      <w:r>
        <w:rPr>
          <w:i/>
          <w:sz w:val="28"/>
        </w:rPr>
        <w:t>все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силы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скомпенсированы</w:t>
      </w:r>
    </w:p>
    <w:p w:rsidR="00096247" w:rsidRDefault="00EB3490">
      <w:pPr>
        <w:pStyle w:val="a4"/>
        <w:numPr>
          <w:ilvl w:val="0"/>
          <w:numId w:val="3"/>
        </w:numPr>
        <w:tabs>
          <w:tab w:val="left" w:pos="675"/>
        </w:tabs>
        <w:spacing w:before="153"/>
        <w:ind w:hanging="376"/>
        <w:rPr>
          <w:i/>
          <w:sz w:val="28"/>
        </w:rPr>
      </w:pPr>
      <w:r>
        <w:rPr>
          <w:i/>
          <w:sz w:val="28"/>
        </w:rPr>
        <w:t>отсутствует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сила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трения</w:t>
      </w:r>
    </w:p>
    <w:p w:rsidR="00096247" w:rsidRDefault="00EB3490">
      <w:pPr>
        <w:pStyle w:val="a4"/>
        <w:numPr>
          <w:ilvl w:val="0"/>
          <w:numId w:val="3"/>
        </w:numPr>
        <w:tabs>
          <w:tab w:val="left" w:pos="680"/>
        </w:tabs>
        <w:spacing w:before="144" w:line="242" w:lineRule="auto"/>
        <w:ind w:left="299" w:right="1545" w:firstLine="0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него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действует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равнодействующая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сила,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направленная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сторону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движения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вагона</w:t>
      </w:r>
    </w:p>
    <w:p w:rsidR="00096247" w:rsidRDefault="00096247">
      <w:pPr>
        <w:rPr>
          <w:i/>
          <w:sz w:val="30"/>
        </w:rPr>
      </w:pPr>
    </w:p>
    <w:p w:rsidR="00096247" w:rsidRDefault="00096247">
      <w:pPr>
        <w:spacing w:before="1"/>
        <w:rPr>
          <w:i/>
          <w:sz w:val="24"/>
        </w:rPr>
      </w:pPr>
    </w:p>
    <w:p w:rsidR="00096247" w:rsidRDefault="00EB3490">
      <w:pPr>
        <w:pStyle w:val="a4"/>
        <w:numPr>
          <w:ilvl w:val="0"/>
          <w:numId w:val="2"/>
        </w:numPr>
        <w:tabs>
          <w:tab w:val="left" w:pos="656"/>
        </w:tabs>
        <w:spacing w:line="355" w:lineRule="auto"/>
        <w:ind w:right="677" w:firstLine="0"/>
        <w:jc w:val="left"/>
        <w:rPr>
          <w:b/>
          <w:sz w:val="28"/>
        </w:rPr>
      </w:pPr>
      <w:r>
        <w:rPr>
          <w:b/>
          <w:sz w:val="28"/>
        </w:rPr>
        <w:t>Какую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силу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надо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приложить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телу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массой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200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г, чтобы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оно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двигалось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ускорением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1,5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м/с</w:t>
      </w:r>
      <w:r>
        <w:rPr>
          <w:b/>
          <w:sz w:val="28"/>
          <w:vertAlign w:val="superscript"/>
        </w:rPr>
        <w:t>2</w:t>
      </w:r>
      <w:r>
        <w:rPr>
          <w:b/>
          <w:sz w:val="28"/>
        </w:rPr>
        <w:t>?</w:t>
      </w:r>
    </w:p>
    <w:p w:rsidR="00096247" w:rsidRDefault="00EB3490">
      <w:pPr>
        <w:tabs>
          <w:tab w:val="left" w:pos="3257"/>
          <w:tab w:val="left" w:pos="6282"/>
          <w:tab w:val="left" w:pos="8678"/>
        </w:tabs>
        <w:spacing w:line="310" w:lineRule="exact"/>
        <w:ind w:left="299"/>
        <w:rPr>
          <w:i/>
          <w:sz w:val="28"/>
        </w:rPr>
      </w:pPr>
      <w:r>
        <w:rPr>
          <w:i/>
          <w:sz w:val="28"/>
        </w:rPr>
        <w:t>1)</w:t>
      </w:r>
      <w:r>
        <w:rPr>
          <w:i/>
          <w:spacing w:val="67"/>
          <w:sz w:val="28"/>
        </w:rPr>
        <w:t xml:space="preserve"> </w:t>
      </w:r>
      <w:r>
        <w:rPr>
          <w:i/>
          <w:sz w:val="28"/>
        </w:rPr>
        <w:t>0,1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</w:t>
      </w:r>
      <w:r>
        <w:rPr>
          <w:i/>
          <w:sz w:val="28"/>
        </w:rPr>
        <w:tab/>
        <w:t>2)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0,2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Н</w:t>
      </w:r>
      <w:r>
        <w:rPr>
          <w:i/>
          <w:sz w:val="28"/>
        </w:rPr>
        <w:tab/>
        <w:t>3)</w:t>
      </w:r>
      <w:r>
        <w:rPr>
          <w:i/>
          <w:spacing w:val="72"/>
          <w:sz w:val="28"/>
        </w:rPr>
        <w:t xml:space="preserve"> </w:t>
      </w:r>
      <w:r>
        <w:rPr>
          <w:i/>
          <w:sz w:val="28"/>
        </w:rPr>
        <w:t>0,3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</w:t>
      </w:r>
      <w:r>
        <w:rPr>
          <w:i/>
          <w:sz w:val="28"/>
        </w:rPr>
        <w:tab/>
        <w:t>4)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0,4 Н</w:t>
      </w:r>
    </w:p>
    <w:p w:rsidR="00096247" w:rsidRDefault="00096247">
      <w:pPr>
        <w:rPr>
          <w:i/>
          <w:sz w:val="30"/>
        </w:rPr>
      </w:pPr>
    </w:p>
    <w:p w:rsidR="00096247" w:rsidRDefault="00096247">
      <w:pPr>
        <w:spacing w:before="8"/>
        <w:rPr>
          <w:i/>
          <w:sz w:val="24"/>
        </w:rPr>
      </w:pPr>
    </w:p>
    <w:p w:rsidR="00096247" w:rsidRDefault="00EB3490">
      <w:pPr>
        <w:pStyle w:val="a4"/>
        <w:numPr>
          <w:ilvl w:val="0"/>
          <w:numId w:val="2"/>
        </w:numPr>
        <w:tabs>
          <w:tab w:val="left" w:pos="656"/>
        </w:tabs>
        <w:ind w:right="272" w:firstLine="0"/>
        <w:jc w:val="both"/>
        <w:rPr>
          <w:b/>
          <w:sz w:val="28"/>
        </w:rPr>
      </w:pPr>
      <w:r>
        <w:rPr>
          <w:b/>
          <w:sz w:val="28"/>
        </w:rPr>
        <w:t>Чему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равно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отношение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силы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гравитационного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взаимодействия,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действующей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стороны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Луны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Землю,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силе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гравитационного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взаимодействия,</w:t>
      </w:r>
      <w:r>
        <w:rPr>
          <w:b/>
          <w:spacing w:val="20"/>
          <w:sz w:val="28"/>
        </w:rPr>
        <w:t xml:space="preserve"> </w:t>
      </w:r>
      <w:r>
        <w:rPr>
          <w:b/>
          <w:sz w:val="28"/>
        </w:rPr>
        <w:t>действующей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стороны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Земли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Луну.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масса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Земли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81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раз больше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массы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Луны?</w:t>
      </w:r>
    </w:p>
    <w:p w:rsidR="00096247" w:rsidRDefault="00EB3490">
      <w:pPr>
        <w:tabs>
          <w:tab w:val="left" w:pos="3133"/>
          <w:tab w:val="left" w:pos="6378"/>
          <w:tab w:val="left" w:pos="8789"/>
        </w:tabs>
        <w:spacing w:before="143"/>
        <w:ind w:left="299"/>
        <w:jc w:val="both"/>
        <w:rPr>
          <w:i/>
          <w:sz w:val="28"/>
        </w:rPr>
      </w:pPr>
      <w:r>
        <w:rPr>
          <w:i/>
          <w:sz w:val="28"/>
        </w:rPr>
        <w:t>1)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1/81</w:t>
      </w:r>
      <w:r>
        <w:rPr>
          <w:i/>
          <w:sz w:val="28"/>
        </w:rPr>
        <w:tab/>
        <w:t>2)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1</w:t>
      </w:r>
      <w:r>
        <w:rPr>
          <w:i/>
          <w:sz w:val="28"/>
        </w:rPr>
        <w:tab/>
        <w:t>3)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1/9</w:t>
      </w:r>
      <w:r>
        <w:rPr>
          <w:i/>
          <w:sz w:val="28"/>
        </w:rPr>
        <w:tab/>
        <w:t>4)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81</w:t>
      </w:r>
    </w:p>
    <w:p w:rsidR="00096247" w:rsidRDefault="00EB3490">
      <w:pPr>
        <w:pStyle w:val="a4"/>
        <w:numPr>
          <w:ilvl w:val="0"/>
          <w:numId w:val="2"/>
        </w:numPr>
        <w:tabs>
          <w:tab w:val="left" w:pos="656"/>
        </w:tabs>
        <w:spacing w:before="153" w:line="355" w:lineRule="auto"/>
        <w:ind w:right="630" w:firstLine="0"/>
        <w:jc w:val="left"/>
        <w:rPr>
          <w:b/>
          <w:sz w:val="28"/>
        </w:rPr>
      </w:pPr>
      <w:r>
        <w:rPr>
          <w:b/>
          <w:sz w:val="28"/>
        </w:rPr>
        <w:t>Какова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кинетическая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энергия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автомобиля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массой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1000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кг,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движущегося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скоростью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36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км/ч?</w:t>
      </w:r>
    </w:p>
    <w:p w:rsidR="00096247" w:rsidRDefault="00EB3490">
      <w:pPr>
        <w:tabs>
          <w:tab w:val="left" w:pos="3022"/>
          <w:tab w:val="left" w:pos="6311"/>
          <w:tab w:val="left" w:pos="8683"/>
        </w:tabs>
        <w:spacing w:line="315" w:lineRule="exact"/>
        <w:ind w:left="299"/>
        <w:rPr>
          <w:i/>
          <w:sz w:val="28"/>
        </w:rPr>
      </w:pPr>
      <w:r>
        <w:rPr>
          <w:i/>
          <w:sz w:val="28"/>
        </w:rPr>
        <w:t>1)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36·10</w:t>
      </w:r>
      <w:r>
        <w:rPr>
          <w:i/>
          <w:position w:val="9"/>
          <w:sz w:val="18"/>
        </w:rPr>
        <w:t xml:space="preserve">3  </w:t>
      </w:r>
      <w:r>
        <w:rPr>
          <w:i/>
          <w:spacing w:val="8"/>
          <w:position w:val="9"/>
          <w:sz w:val="18"/>
        </w:rPr>
        <w:t xml:space="preserve"> </w:t>
      </w:r>
      <w:r>
        <w:rPr>
          <w:i/>
          <w:sz w:val="28"/>
        </w:rPr>
        <w:t>Дж</w:t>
      </w:r>
      <w:r>
        <w:rPr>
          <w:i/>
          <w:sz w:val="28"/>
        </w:rPr>
        <w:tab/>
        <w:t>2)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648·10</w:t>
      </w:r>
      <w:r>
        <w:rPr>
          <w:i/>
          <w:position w:val="9"/>
          <w:sz w:val="18"/>
        </w:rPr>
        <w:t xml:space="preserve">3  </w:t>
      </w:r>
      <w:r>
        <w:rPr>
          <w:i/>
          <w:spacing w:val="8"/>
          <w:position w:val="9"/>
          <w:sz w:val="18"/>
        </w:rPr>
        <w:t xml:space="preserve"> </w:t>
      </w:r>
      <w:r>
        <w:rPr>
          <w:i/>
          <w:sz w:val="28"/>
        </w:rPr>
        <w:t>Дж</w:t>
      </w:r>
      <w:r>
        <w:rPr>
          <w:i/>
          <w:sz w:val="28"/>
        </w:rPr>
        <w:tab/>
        <w:t>3)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position w:val="9"/>
          <w:sz w:val="18"/>
        </w:rPr>
        <w:t xml:space="preserve">4  </w:t>
      </w:r>
      <w:r>
        <w:rPr>
          <w:i/>
          <w:spacing w:val="8"/>
          <w:position w:val="9"/>
          <w:sz w:val="18"/>
        </w:rPr>
        <w:t xml:space="preserve"> </w:t>
      </w:r>
      <w:r>
        <w:rPr>
          <w:i/>
          <w:sz w:val="28"/>
        </w:rPr>
        <w:t>Дж</w:t>
      </w:r>
      <w:r>
        <w:rPr>
          <w:i/>
          <w:sz w:val="28"/>
        </w:rPr>
        <w:tab/>
        <w:t>4)</w:t>
      </w:r>
      <w:r>
        <w:rPr>
          <w:i/>
          <w:spacing w:val="67"/>
          <w:sz w:val="28"/>
        </w:rPr>
        <w:t xml:space="preserve"> </w:t>
      </w:r>
      <w:r>
        <w:rPr>
          <w:i/>
          <w:sz w:val="28"/>
        </w:rPr>
        <w:t>5·10</w:t>
      </w:r>
      <w:r>
        <w:rPr>
          <w:i/>
          <w:position w:val="9"/>
          <w:sz w:val="18"/>
        </w:rPr>
        <w:t>4</w:t>
      </w:r>
      <w:r>
        <w:rPr>
          <w:i/>
          <w:spacing w:val="24"/>
          <w:position w:val="9"/>
          <w:sz w:val="18"/>
        </w:rPr>
        <w:t xml:space="preserve"> </w:t>
      </w:r>
      <w:r>
        <w:rPr>
          <w:i/>
          <w:sz w:val="28"/>
        </w:rPr>
        <w:t>Дж</w:t>
      </w:r>
    </w:p>
    <w:p w:rsidR="00096247" w:rsidRDefault="00096247">
      <w:pPr>
        <w:rPr>
          <w:i/>
          <w:sz w:val="30"/>
        </w:rPr>
      </w:pPr>
    </w:p>
    <w:p w:rsidR="00096247" w:rsidRDefault="00096247">
      <w:pPr>
        <w:rPr>
          <w:i/>
          <w:sz w:val="30"/>
        </w:rPr>
      </w:pPr>
    </w:p>
    <w:p w:rsidR="00096247" w:rsidRDefault="00EB3490">
      <w:pPr>
        <w:pStyle w:val="a4"/>
        <w:numPr>
          <w:ilvl w:val="0"/>
          <w:numId w:val="2"/>
        </w:numPr>
        <w:tabs>
          <w:tab w:val="left" w:pos="656"/>
        </w:tabs>
        <w:spacing w:before="251"/>
        <w:ind w:right="528" w:firstLine="0"/>
        <w:jc w:val="left"/>
        <w:rPr>
          <w:b/>
          <w:sz w:val="28"/>
        </w:rPr>
      </w:pPr>
      <w:r>
        <w:rPr>
          <w:b/>
          <w:sz w:val="28"/>
        </w:rPr>
        <w:t>Какую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мощность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развивает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двигатель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автомобиля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силе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тяги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1000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если автомобиль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движется равномерно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скоростью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20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м/с?</w:t>
      </w:r>
    </w:p>
    <w:p w:rsidR="00096247" w:rsidRDefault="00096247">
      <w:pPr>
        <w:rPr>
          <w:sz w:val="28"/>
        </w:rPr>
        <w:sectPr w:rsidR="00096247">
          <w:pgSz w:w="11920" w:h="16850"/>
          <w:pgMar w:top="960" w:right="160" w:bottom="1200" w:left="1280" w:header="0" w:footer="1003" w:gutter="0"/>
          <w:cols w:space="720"/>
        </w:sectPr>
      </w:pPr>
    </w:p>
    <w:p w:rsidR="00096247" w:rsidRDefault="00EB3490">
      <w:pPr>
        <w:tabs>
          <w:tab w:val="left" w:pos="3205"/>
          <w:tab w:val="left" w:pos="6258"/>
          <w:tab w:val="left" w:pos="8813"/>
        </w:tabs>
        <w:spacing w:before="62"/>
        <w:ind w:left="299"/>
        <w:jc w:val="both"/>
        <w:rPr>
          <w:i/>
          <w:sz w:val="28"/>
        </w:rPr>
      </w:pPr>
      <w:r>
        <w:rPr>
          <w:i/>
          <w:sz w:val="28"/>
        </w:rPr>
        <w:lastRenderedPageBreak/>
        <w:t>1)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кВт</w:t>
      </w:r>
      <w:r>
        <w:rPr>
          <w:i/>
          <w:sz w:val="28"/>
        </w:rPr>
        <w:tab/>
        <w:t>2)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20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кВт</w:t>
      </w:r>
      <w:r>
        <w:rPr>
          <w:i/>
          <w:sz w:val="28"/>
        </w:rPr>
        <w:tab/>
        <w:t>3)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40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кВт</w:t>
      </w:r>
      <w:r>
        <w:rPr>
          <w:i/>
          <w:sz w:val="28"/>
        </w:rPr>
        <w:tab/>
        <w:t>4)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30 кВт</w:t>
      </w:r>
    </w:p>
    <w:p w:rsidR="00096247" w:rsidRDefault="00096247">
      <w:pPr>
        <w:rPr>
          <w:i/>
          <w:sz w:val="30"/>
        </w:rPr>
      </w:pPr>
    </w:p>
    <w:p w:rsidR="00096247" w:rsidRDefault="00096247">
      <w:pPr>
        <w:spacing w:before="7"/>
        <w:rPr>
          <w:i/>
          <w:sz w:val="24"/>
        </w:rPr>
      </w:pPr>
    </w:p>
    <w:p w:rsidR="00096247" w:rsidRDefault="00EB3490">
      <w:pPr>
        <w:pStyle w:val="a4"/>
        <w:numPr>
          <w:ilvl w:val="0"/>
          <w:numId w:val="2"/>
        </w:numPr>
        <w:tabs>
          <w:tab w:val="left" w:pos="656"/>
        </w:tabs>
        <w:ind w:right="335" w:firstLine="0"/>
        <w:jc w:val="both"/>
        <w:rPr>
          <w:b/>
          <w:sz w:val="28"/>
        </w:rPr>
      </w:pPr>
      <w:r>
        <w:rPr>
          <w:b/>
          <w:sz w:val="28"/>
        </w:rPr>
        <w:t>Установите соответствие между физическими величинами и единицами, в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которых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они измеряются.</w:t>
      </w:r>
    </w:p>
    <w:p w:rsidR="00096247" w:rsidRDefault="00096247">
      <w:pPr>
        <w:spacing w:before="6" w:after="1"/>
        <w:rPr>
          <w:b/>
          <w:sz w:val="13"/>
        </w:rPr>
      </w:pPr>
    </w:p>
    <w:tbl>
      <w:tblPr>
        <w:tblW w:w="0" w:type="auto"/>
        <w:tblInd w:w="3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8"/>
        <w:gridCol w:w="5022"/>
      </w:tblGrid>
      <w:tr w:rsidR="00096247">
        <w:trPr>
          <w:trHeight w:val="469"/>
        </w:trPr>
        <w:tc>
          <w:tcPr>
            <w:tcW w:w="5018" w:type="dxa"/>
          </w:tcPr>
          <w:p w:rsidR="00096247" w:rsidRDefault="00EB3490">
            <w:pPr>
              <w:pStyle w:val="TableParagraph"/>
              <w:spacing w:line="315" w:lineRule="exact"/>
              <w:ind w:left="1286"/>
              <w:rPr>
                <w:i/>
                <w:sz w:val="28"/>
              </w:rPr>
            </w:pPr>
            <w:r>
              <w:rPr>
                <w:i/>
                <w:sz w:val="28"/>
              </w:rPr>
              <w:t>Физические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величины</w:t>
            </w:r>
          </w:p>
        </w:tc>
        <w:tc>
          <w:tcPr>
            <w:tcW w:w="5022" w:type="dxa"/>
          </w:tcPr>
          <w:p w:rsidR="00096247" w:rsidRDefault="00EB3490">
            <w:pPr>
              <w:pStyle w:val="TableParagraph"/>
              <w:spacing w:line="315" w:lineRule="exact"/>
              <w:ind w:left="124"/>
              <w:rPr>
                <w:i/>
                <w:sz w:val="28"/>
              </w:rPr>
            </w:pPr>
            <w:r>
              <w:rPr>
                <w:i/>
                <w:sz w:val="28"/>
              </w:rPr>
              <w:t>Единицы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измерения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физических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величин</w:t>
            </w:r>
          </w:p>
        </w:tc>
      </w:tr>
      <w:tr w:rsidR="00096247">
        <w:trPr>
          <w:trHeight w:val="1890"/>
        </w:trPr>
        <w:tc>
          <w:tcPr>
            <w:tcW w:w="5018" w:type="dxa"/>
          </w:tcPr>
          <w:p w:rsidR="00096247" w:rsidRDefault="00EB3490">
            <w:pPr>
              <w:pStyle w:val="TableParagraph"/>
              <w:spacing w:line="350" w:lineRule="auto"/>
              <w:ind w:left="124" w:right="2925"/>
              <w:rPr>
                <w:i/>
                <w:sz w:val="28"/>
              </w:rPr>
            </w:pPr>
            <w:r>
              <w:rPr>
                <w:i/>
                <w:sz w:val="28"/>
              </w:rPr>
              <w:t>А)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импульс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тела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В)</w:t>
            </w:r>
            <w:r>
              <w:rPr>
                <w:i/>
                <w:spacing w:val="64"/>
                <w:sz w:val="28"/>
              </w:rPr>
              <w:t xml:space="preserve"> </w:t>
            </w:r>
            <w:r>
              <w:rPr>
                <w:i/>
                <w:sz w:val="28"/>
              </w:rPr>
              <w:t>мощность</w:t>
            </w:r>
          </w:p>
        </w:tc>
        <w:tc>
          <w:tcPr>
            <w:tcW w:w="5022" w:type="dxa"/>
          </w:tcPr>
          <w:p w:rsidR="00096247" w:rsidRDefault="00EB3490">
            <w:pPr>
              <w:pStyle w:val="TableParagraph"/>
              <w:numPr>
                <w:ilvl w:val="0"/>
                <w:numId w:val="4"/>
              </w:numPr>
              <w:tabs>
                <w:tab w:val="left" w:pos="389"/>
              </w:tabs>
              <w:spacing w:line="315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Дж</w:t>
            </w:r>
          </w:p>
          <w:p w:rsidR="00096247" w:rsidRDefault="00EB3490">
            <w:pPr>
              <w:pStyle w:val="TableParagraph"/>
              <w:numPr>
                <w:ilvl w:val="0"/>
                <w:numId w:val="4"/>
              </w:numPr>
              <w:tabs>
                <w:tab w:val="left" w:pos="389"/>
              </w:tabs>
              <w:spacing w:before="153"/>
              <w:rPr>
                <w:i/>
                <w:sz w:val="28"/>
              </w:rPr>
            </w:pPr>
            <w:r>
              <w:rPr>
                <w:i/>
                <w:sz w:val="28"/>
              </w:rPr>
              <w:t>Вт</w:t>
            </w:r>
          </w:p>
          <w:p w:rsidR="00096247" w:rsidRDefault="00EB3490">
            <w:pPr>
              <w:pStyle w:val="TableParagraph"/>
              <w:numPr>
                <w:ilvl w:val="0"/>
                <w:numId w:val="4"/>
              </w:numPr>
              <w:tabs>
                <w:tab w:val="left" w:pos="389"/>
              </w:tabs>
              <w:spacing w:before="149"/>
              <w:rPr>
                <w:sz w:val="28"/>
              </w:rPr>
            </w:pPr>
            <w:r>
              <w:rPr>
                <w:i/>
                <w:w w:val="99"/>
                <w:sz w:val="28"/>
              </w:rPr>
              <w:t>Н</w:t>
            </w:r>
          </w:p>
          <w:p w:rsidR="00096247" w:rsidRDefault="00EB3490">
            <w:pPr>
              <w:pStyle w:val="TableParagraph"/>
              <w:numPr>
                <w:ilvl w:val="0"/>
                <w:numId w:val="4"/>
              </w:numPr>
              <w:tabs>
                <w:tab w:val="left" w:pos="389"/>
              </w:tabs>
              <w:spacing w:before="153"/>
              <w:rPr>
                <w:i/>
                <w:sz w:val="28"/>
              </w:rPr>
            </w:pPr>
            <w:r>
              <w:rPr>
                <w:i/>
                <w:sz w:val="28"/>
              </w:rPr>
              <w:t>Н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·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</w:p>
        </w:tc>
      </w:tr>
    </w:tbl>
    <w:p w:rsidR="00096247" w:rsidRDefault="00EB3490">
      <w:pPr>
        <w:pStyle w:val="a3"/>
        <w:ind w:left="299" w:right="282"/>
        <w:jc w:val="both"/>
      </w:pPr>
      <w:r>
        <w:t>К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первого столбца</w:t>
      </w:r>
      <w:r>
        <w:rPr>
          <w:spacing w:val="1"/>
        </w:rPr>
        <w:t xml:space="preserve"> </w:t>
      </w:r>
      <w:r>
        <w:t>подберите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1"/>
        </w:rPr>
        <w:t xml:space="preserve"> </w:t>
      </w:r>
      <w:r>
        <w:t>позицию</w:t>
      </w:r>
      <w:r>
        <w:rPr>
          <w:spacing w:val="-67"/>
        </w:rPr>
        <w:t xml:space="preserve"> </w:t>
      </w:r>
      <w:r>
        <w:t>второго и запишите в таблицу выбранные цифры под соответствующими</w:t>
      </w:r>
      <w:r>
        <w:rPr>
          <w:spacing w:val="1"/>
        </w:rPr>
        <w:t xml:space="preserve"> </w:t>
      </w:r>
      <w:r>
        <w:t>буквами.</w:t>
      </w:r>
    </w:p>
    <w:p w:rsidR="00096247" w:rsidRDefault="00096247">
      <w:pPr>
        <w:spacing w:before="3" w:after="1"/>
        <w:rPr>
          <w:b/>
          <w:sz w:val="13"/>
        </w:rPr>
      </w:pPr>
    </w:p>
    <w:tbl>
      <w:tblPr>
        <w:tblW w:w="0" w:type="auto"/>
        <w:tblInd w:w="3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864"/>
      </w:tblGrid>
      <w:tr w:rsidR="00096247">
        <w:trPr>
          <w:trHeight w:val="469"/>
        </w:trPr>
        <w:tc>
          <w:tcPr>
            <w:tcW w:w="951" w:type="dxa"/>
          </w:tcPr>
          <w:p w:rsidR="00096247" w:rsidRDefault="00EB3490">
            <w:pPr>
              <w:pStyle w:val="TableParagraph"/>
              <w:spacing w:line="319" w:lineRule="exact"/>
              <w:ind w:left="451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А</w:t>
            </w:r>
          </w:p>
        </w:tc>
        <w:tc>
          <w:tcPr>
            <w:tcW w:w="864" w:type="dxa"/>
          </w:tcPr>
          <w:p w:rsidR="00096247" w:rsidRDefault="00EB3490">
            <w:pPr>
              <w:pStyle w:val="TableParagraph"/>
              <w:spacing w:line="319" w:lineRule="exact"/>
              <w:ind w:left="35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В</w:t>
            </w:r>
          </w:p>
        </w:tc>
      </w:tr>
      <w:tr w:rsidR="00096247">
        <w:trPr>
          <w:trHeight w:val="469"/>
        </w:trPr>
        <w:tc>
          <w:tcPr>
            <w:tcW w:w="951" w:type="dxa"/>
          </w:tcPr>
          <w:p w:rsidR="00096247" w:rsidRDefault="00096247">
            <w:pPr>
              <w:pStyle w:val="TableParagraph"/>
              <w:rPr>
                <w:sz w:val="26"/>
              </w:rPr>
            </w:pPr>
          </w:p>
        </w:tc>
        <w:tc>
          <w:tcPr>
            <w:tcW w:w="864" w:type="dxa"/>
          </w:tcPr>
          <w:p w:rsidR="00096247" w:rsidRDefault="00096247">
            <w:pPr>
              <w:pStyle w:val="TableParagraph"/>
              <w:rPr>
                <w:sz w:val="26"/>
              </w:rPr>
            </w:pPr>
          </w:p>
        </w:tc>
      </w:tr>
    </w:tbl>
    <w:p w:rsidR="00096247" w:rsidRDefault="00096247">
      <w:pPr>
        <w:spacing w:before="1"/>
        <w:rPr>
          <w:b/>
          <w:sz w:val="41"/>
        </w:rPr>
      </w:pPr>
    </w:p>
    <w:p w:rsidR="00096247" w:rsidRDefault="00EB3490">
      <w:pPr>
        <w:pStyle w:val="a4"/>
        <w:numPr>
          <w:ilvl w:val="0"/>
          <w:numId w:val="2"/>
        </w:numPr>
        <w:tabs>
          <w:tab w:val="left" w:pos="656"/>
        </w:tabs>
        <w:spacing w:before="1"/>
        <w:ind w:right="270" w:firstLine="0"/>
        <w:jc w:val="both"/>
        <w:rPr>
          <w:b/>
          <w:sz w:val="28"/>
        </w:rPr>
      </w:pPr>
      <w:r>
        <w:rPr>
          <w:b/>
          <w:sz w:val="28"/>
        </w:rPr>
        <w:t>Камень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брошен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вверх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углом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горизонту.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Сопротивление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воздуха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пренебрежимо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мало.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меняются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набором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высоты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ускорения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камня,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кинетическая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энергия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горизонтальная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составляющая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скорости?</w:t>
      </w:r>
    </w:p>
    <w:p w:rsidR="00096247" w:rsidRDefault="00EB3490">
      <w:pPr>
        <w:pStyle w:val="a3"/>
        <w:spacing w:before="147"/>
        <w:ind w:left="511"/>
        <w:jc w:val="both"/>
      </w:pPr>
      <w:r>
        <w:t>Для</w:t>
      </w:r>
      <w:r>
        <w:rPr>
          <w:spacing w:val="-12"/>
        </w:rPr>
        <w:t xml:space="preserve"> </w:t>
      </w:r>
      <w:r>
        <w:t>каждой</w:t>
      </w:r>
      <w:r>
        <w:rPr>
          <w:spacing w:val="-6"/>
        </w:rPr>
        <w:t xml:space="preserve"> </w:t>
      </w:r>
      <w:r>
        <w:t>величины</w:t>
      </w:r>
      <w:r>
        <w:rPr>
          <w:spacing w:val="-6"/>
        </w:rPr>
        <w:t xml:space="preserve"> </w:t>
      </w:r>
      <w:r>
        <w:t>определите</w:t>
      </w:r>
      <w:r>
        <w:rPr>
          <w:spacing w:val="-3"/>
        </w:rPr>
        <w:t xml:space="preserve"> </w:t>
      </w:r>
      <w:r>
        <w:t>соответствующий</w:t>
      </w:r>
      <w:r>
        <w:rPr>
          <w:spacing w:val="-5"/>
        </w:rPr>
        <w:t xml:space="preserve"> </w:t>
      </w:r>
      <w:r>
        <w:t>характер</w:t>
      </w:r>
      <w:r>
        <w:rPr>
          <w:spacing w:val="-7"/>
        </w:rPr>
        <w:t xml:space="preserve"> </w:t>
      </w:r>
      <w:r>
        <w:t>изменения:</w:t>
      </w:r>
    </w:p>
    <w:p w:rsidR="00096247" w:rsidRDefault="00EB3490">
      <w:pPr>
        <w:pStyle w:val="a4"/>
        <w:numPr>
          <w:ilvl w:val="0"/>
          <w:numId w:val="5"/>
        </w:numPr>
        <w:tabs>
          <w:tab w:val="left" w:pos="675"/>
        </w:tabs>
        <w:spacing w:before="144"/>
        <w:ind w:hanging="376"/>
        <w:rPr>
          <w:i/>
          <w:sz w:val="28"/>
        </w:rPr>
      </w:pPr>
      <w:r>
        <w:rPr>
          <w:i/>
          <w:sz w:val="28"/>
        </w:rPr>
        <w:t>увеличивается</w:t>
      </w:r>
    </w:p>
    <w:p w:rsidR="00096247" w:rsidRDefault="00EB3490">
      <w:pPr>
        <w:pStyle w:val="a4"/>
        <w:numPr>
          <w:ilvl w:val="0"/>
          <w:numId w:val="5"/>
        </w:numPr>
        <w:tabs>
          <w:tab w:val="left" w:pos="675"/>
        </w:tabs>
        <w:spacing w:before="153"/>
        <w:ind w:hanging="376"/>
        <w:rPr>
          <w:i/>
          <w:sz w:val="28"/>
        </w:rPr>
      </w:pPr>
      <w:r>
        <w:rPr>
          <w:i/>
          <w:sz w:val="28"/>
        </w:rPr>
        <w:t>уменьшается</w:t>
      </w:r>
    </w:p>
    <w:p w:rsidR="00096247" w:rsidRDefault="00EB3490">
      <w:pPr>
        <w:pStyle w:val="a4"/>
        <w:numPr>
          <w:ilvl w:val="0"/>
          <w:numId w:val="5"/>
        </w:numPr>
        <w:tabs>
          <w:tab w:val="left" w:pos="675"/>
        </w:tabs>
        <w:spacing w:before="149"/>
        <w:ind w:hanging="376"/>
        <w:rPr>
          <w:i/>
          <w:sz w:val="28"/>
        </w:rPr>
      </w:pPr>
      <w:r>
        <w:rPr>
          <w:i/>
          <w:sz w:val="28"/>
        </w:rPr>
        <w:t>не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изменяется</w:t>
      </w:r>
    </w:p>
    <w:p w:rsidR="00096247" w:rsidRDefault="00EB3490">
      <w:pPr>
        <w:pStyle w:val="a3"/>
        <w:spacing w:before="153" w:line="242" w:lineRule="auto"/>
        <w:ind w:left="299"/>
      </w:pPr>
      <w:r>
        <w:t>Запишите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таблицу</w:t>
      </w:r>
      <w:r>
        <w:rPr>
          <w:spacing w:val="25"/>
        </w:rPr>
        <w:t xml:space="preserve"> </w:t>
      </w:r>
      <w:r>
        <w:t>выбранные</w:t>
      </w:r>
      <w:r>
        <w:rPr>
          <w:spacing w:val="27"/>
        </w:rPr>
        <w:t xml:space="preserve"> </w:t>
      </w:r>
      <w:r>
        <w:t>цифры</w:t>
      </w:r>
      <w:r>
        <w:rPr>
          <w:spacing w:val="25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каждой</w:t>
      </w:r>
      <w:r>
        <w:rPr>
          <w:spacing w:val="24"/>
        </w:rPr>
        <w:t xml:space="preserve"> </w:t>
      </w:r>
      <w:r>
        <w:t>физической</w:t>
      </w:r>
      <w:r>
        <w:rPr>
          <w:spacing w:val="24"/>
        </w:rPr>
        <w:t xml:space="preserve"> </w:t>
      </w:r>
      <w:r>
        <w:t>величины.</w:t>
      </w:r>
      <w:r>
        <w:rPr>
          <w:spacing w:val="-67"/>
        </w:rPr>
        <w:t xml:space="preserve"> </w:t>
      </w:r>
      <w:r>
        <w:t>Цифры в ответе</w:t>
      </w:r>
      <w:r>
        <w:rPr>
          <w:spacing w:val="-2"/>
        </w:rPr>
        <w:t xml:space="preserve"> </w:t>
      </w:r>
      <w:r>
        <w:t>могут</w:t>
      </w:r>
      <w:r>
        <w:rPr>
          <w:spacing w:val="5"/>
        </w:rPr>
        <w:t xml:space="preserve"> </w:t>
      </w:r>
      <w:r>
        <w:t>повторяться.</w:t>
      </w:r>
    </w:p>
    <w:p w:rsidR="00096247" w:rsidRDefault="00096247">
      <w:pPr>
        <w:spacing w:before="11"/>
        <w:rPr>
          <w:b/>
          <w:sz w:val="12"/>
        </w:rPr>
      </w:pPr>
    </w:p>
    <w:tbl>
      <w:tblPr>
        <w:tblW w:w="0" w:type="auto"/>
        <w:tblInd w:w="3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8"/>
        <w:gridCol w:w="3246"/>
        <w:gridCol w:w="3836"/>
      </w:tblGrid>
      <w:tr w:rsidR="00096247">
        <w:trPr>
          <w:trHeight w:val="791"/>
        </w:trPr>
        <w:tc>
          <w:tcPr>
            <w:tcW w:w="2958" w:type="dxa"/>
          </w:tcPr>
          <w:p w:rsidR="00096247" w:rsidRDefault="00EB3490">
            <w:pPr>
              <w:pStyle w:val="TableParagraph"/>
              <w:spacing w:line="242" w:lineRule="auto"/>
              <w:ind w:left="1185" w:right="308" w:hanging="720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 xml:space="preserve">Модуль </w:t>
            </w:r>
            <w:r>
              <w:rPr>
                <w:i/>
                <w:sz w:val="28"/>
              </w:rPr>
              <w:t>ускорения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камня</w:t>
            </w:r>
          </w:p>
        </w:tc>
        <w:tc>
          <w:tcPr>
            <w:tcW w:w="3246" w:type="dxa"/>
          </w:tcPr>
          <w:p w:rsidR="00096247" w:rsidRDefault="00EB3490">
            <w:pPr>
              <w:pStyle w:val="TableParagraph"/>
              <w:spacing w:line="242" w:lineRule="auto"/>
              <w:ind w:left="1272" w:right="233" w:hanging="990"/>
              <w:rPr>
                <w:i/>
                <w:sz w:val="28"/>
              </w:rPr>
            </w:pPr>
            <w:r>
              <w:rPr>
                <w:i/>
                <w:sz w:val="28"/>
              </w:rPr>
              <w:t>Кинетическая энергия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камня</w:t>
            </w:r>
          </w:p>
        </w:tc>
        <w:tc>
          <w:tcPr>
            <w:tcW w:w="3836" w:type="dxa"/>
          </w:tcPr>
          <w:p w:rsidR="00096247" w:rsidRDefault="00EB3490">
            <w:pPr>
              <w:pStyle w:val="TableParagraph"/>
              <w:spacing w:line="242" w:lineRule="auto"/>
              <w:ind w:left="33" w:right="7" w:firstLine="907"/>
              <w:rPr>
                <w:i/>
                <w:sz w:val="28"/>
              </w:rPr>
            </w:pPr>
            <w:r>
              <w:rPr>
                <w:i/>
                <w:sz w:val="28"/>
              </w:rPr>
              <w:t>Горизонтальная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составляющая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скорости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камня</w:t>
            </w:r>
          </w:p>
        </w:tc>
      </w:tr>
      <w:tr w:rsidR="00096247">
        <w:trPr>
          <w:trHeight w:val="474"/>
        </w:trPr>
        <w:tc>
          <w:tcPr>
            <w:tcW w:w="2958" w:type="dxa"/>
          </w:tcPr>
          <w:p w:rsidR="00096247" w:rsidRDefault="00096247">
            <w:pPr>
              <w:pStyle w:val="TableParagraph"/>
              <w:rPr>
                <w:sz w:val="26"/>
              </w:rPr>
            </w:pPr>
          </w:p>
        </w:tc>
        <w:tc>
          <w:tcPr>
            <w:tcW w:w="3246" w:type="dxa"/>
          </w:tcPr>
          <w:p w:rsidR="00096247" w:rsidRDefault="00096247">
            <w:pPr>
              <w:pStyle w:val="TableParagraph"/>
              <w:rPr>
                <w:sz w:val="26"/>
              </w:rPr>
            </w:pPr>
          </w:p>
        </w:tc>
        <w:tc>
          <w:tcPr>
            <w:tcW w:w="3836" w:type="dxa"/>
          </w:tcPr>
          <w:p w:rsidR="00096247" w:rsidRDefault="00096247">
            <w:pPr>
              <w:pStyle w:val="TableParagraph"/>
              <w:rPr>
                <w:sz w:val="26"/>
              </w:rPr>
            </w:pPr>
          </w:p>
        </w:tc>
      </w:tr>
    </w:tbl>
    <w:p w:rsidR="00096247" w:rsidRDefault="00096247">
      <w:pPr>
        <w:spacing w:before="8"/>
        <w:rPr>
          <w:b/>
          <w:sz w:val="40"/>
        </w:rPr>
      </w:pPr>
    </w:p>
    <w:p w:rsidR="00096247" w:rsidRDefault="00EB3490">
      <w:pPr>
        <w:pStyle w:val="a4"/>
        <w:numPr>
          <w:ilvl w:val="0"/>
          <w:numId w:val="2"/>
        </w:numPr>
        <w:tabs>
          <w:tab w:val="left" w:pos="656"/>
          <w:tab w:val="left" w:pos="1937"/>
          <w:tab w:val="left" w:pos="2316"/>
          <w:tab w:val="left" w:pos="3584"/>
          <w:tab w:val="left" w:pos="5015"/>
          <w:tab w:val="left" w:pos="6523"/>
          <w:tab w:val="left" w:pos="7305"/>
          <w:tab w:val="left" w:pos="8299"/>
          <w:tab w:val="left" w:pos="9471"/>
        </w:tabs>
        <w:ind w:right="285" w:firstLine="0"/>
        <w:jc w:val="left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z w:val="28"/>
        </w:rPr>
        <w:tab/>
        <w:t>и</w:t>
      </w:r>
      <w:r>
        <w:rPr>
          <w:b/>
          <w:sz w:val="28"/>
        </w:rPr>
        <w:tab/>
        <w:t>тележка</w:t>
      </w:r>
      <w:r>
        <w:rPr>
          <w:b/>
          <w:sz w:val="28"/>
        </w:rPr>
        <w:tab/>
        <w:t>движутся</w:t>
      </w:r>
      <w:r>
        <w:rPr>
          <w:b/>
          <w:sz w:val="28"/>
        </w:rPr>
        <w:tab/>
        <w:t>навстречу</w:t>
      </w:r>
      <w:r>
        <w:rPr>
          <w:b/>
          <w:sz w:val="28"/>
        </w:rPr>
        <w:tab/>
        <w:t>друг</w:t>
      </w:r>
      <w:r>
        <w:rPr>
          <w:b/>
          <w:sz w:val="28"/>
        </w:rPr>
        <w:tab/>
        <w:t>другу,</w:t>
      </w:r>
      <w:r>
        <w:rPr>
          <w:b/>
          <w:sz w:val="28"/>
        </w:rPr>
        <w:tab/>
        <w:t>причем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масса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человека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больше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массы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тележки.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Скорость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человека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м/с,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тележки</w:t>
      </w:r>
    </w:p>
    <w:p w:rsidR="00096247" w:rsidRDefault="00EB3490">
      <w:pPr>
        <w:pStyle w:val="a3"/>
        <w:spacing w:before="5"/>
        <w:ind w:left="299" w:right="284"/>
        <w:jc w:val="both"/>
      </w:pPr>
      <w:r>
        <w:t>– 1 м/с. Человек вскакивает на тележку и остается на ней. Какова скорость</w:t>
      </w:r>
      <w:r>
        <w:rPr>
          <w:spacing w:val="1"/>
        </w:rPr>
        <w:t xml:space="preserve"> </w:t>
      </w:r>
      <w:r>
        <w:t>человека вместе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тележкой?</w:t>
      </w:r>
    </w:p>
    <w:p w:rsidR="00096247" w:rsidRDefault="00096247">
      <w:pPr>
        <w:jc w:val="both"/>
        <w:sectPr w:rsidR="00096247">
          <w:pgSz w:w="11920" w:h="16850"/>
          <w:pgMar w:top="960" w:right="160" w:bottom="1200" w:left="1280" w:header="0" w:footer="1003" w:gutter="0"/>
          <w:cols w:space="720"/>
        </w:sectPr>
      </w:pPr>
    </w:p>
    <w:p w:rsidR="00096247" w:rsidRDefault="00EB3490">
      <w:pPr>
        <w:pStyle w:val="a4"/>
        <w:numPr>
          <w:ilvl w:val="0"/>
          <w:numId w:val="2"/>
        </w:numPr>
        <w:tabs>
          <w:tab w:val="left" w:pos="723"/>
        </w:tabs>
        <w:spacing w:before="67"/>
        <w:ind w:right="268" w:firstLine="72"/>
        <w:jc w:val="both"/>
        <w:rPr>
          <w:b/>
          <w:sz w:val="28"/>
        </w:rPr>
      </w:pPr>
      <w:r>
        <w:rPr>
          <w:b/>
          <w:sz w:val="28"/>
        </w:rPr>
        <w:lastRenderedPageBreak/>
        <w:t>Два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тела,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связанные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невесомой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нерастяжимой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нитью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(рис.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2),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тянут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силой F =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12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Н, составляющую угол α =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60</w:t>
      </w:r>
      <w:r>
        <w:rPr>
          <w:b/>
          <w:sz w:val="28"/>
          <w:vertAlign w:val="superscript"/>
        </w:rPr>
        <w:t>о</w:t>
      </w:r>
      <w:r>
        <w:rPr>
          <w:b/>
          <w:sz w:val="28"/>
        </w:rPr>
        <w:t xml:space="preserve"> с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горизонтом, по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гладкому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столу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=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0).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Какова сила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натяжения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нити?</w:t>
      </w:r>
    </w:p>
    <w:p w:rsidR="00096247" w:rsidRDefault="00EB3490">
      <w:pPr>
        <w:spacing w:before="6"/>
        <w:rPr>
          <w:b/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45440" behindDoc="0" locked="0" layoutInCell="1" allowOverlap="1">
            <wp:simplePos x="0" y="0"/>
            <wp:positionH relativeFrom="page">
              <wp:posOffset>2733675</wp:posOffset>
            </wp:positionH>
            <wp:positionV relativeFrom="paragraph">
              <wp:posOffset>211455</wp:posOffset>
            </wp:positionV>
            <wp:extent cx="2589530" cy="68580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9577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6247" w:rsidRDefault="00096247">
      <w:pPr>
        <w:rPr>
          <w:b/>
          <w:sz w:val="30"/>
        </w:rPr>
      </w:pPr>
    </w:p>
    <w:p w:rsidR="00096247" w:rsidRDefault="00096247">
      <w:pPr>
        <w:spacing w:before="10"/>
        <w:rPr>
          <w:b/>
          <w:sz w:val="44"/>
        </w:rPr>
      </w:pPr>
    </w:p>
    <w:p w:rsidR="00096247" w:rsidRDefault="00EB3490">
      <w:pPr>
        <w:spacing w:before="1"/>
        <w:ind w:left="299"/>
        <w:rPr>
          <w:b/>
          <w:i/>
          <w:sz w:val="28"/>
        </w:rPr>
      </w:pPr>
      <w:r>
        <w:rPr>
          <w:b/>
          <w:i/>
          <w:sz w:val="28"/>
        </w:rPr>
        <w:t>Вариант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2</w:t>
      </w:r>
    </w:p>
    <w:p w:rsidR="00096247" w:rsidRDefault="00EB3490">
      <w:pPr>
        <w:pStyle w:val="a4"/>
        <w:numPr>
          <w:ilvl w:val="0"/>
          <w:numId w:val="6"/>
        </w:numPr>
        <w:tabs>
          <w:tab w:val="left" w:pos="651"/>
        </w:tabs>
        <w:spacing w:before="153"/>
        <w:ind w:hanging="352"/>
        <w:jc w:val="left"/>
        <w:rPr>
          <w:b/>
          <w:sz w:val="28"/>
        </w:rPr>
      </w:pPr>
      <w:r>
        <w:rPr>
          <w:b/>
          <w:sz w:val="28"/>
        </w:rPr>
        <w:t>Тело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движется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инерции,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если</w:t>
      </w:r>
    </w:p>
    <w:p w:rsidR="00096247" w:rsidRDefault="00EB3490">
      <w:pPr>
        <w:pStyle w:val="a4"/>
        <w:numPr>
          <w:ilvl w:val="0"/>
          <w:numId w:val="7"/>
        </w:numPr>
        <w:tabs>
          <w:tab w:val="left" w:pos="675"/>
        </w:tabs>
        <w:spacing w:before="143"/>
        <w:ind w:hanging="376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него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действует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постоянная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сила</w:t>
      </w:r>
    </w:p>
    <w:p w:rsidR="00096247" w:rsidRDefault="00EB3490">
      <w:pPr>
        <w:pStyle w:val="a4"/>
        <w:numPr>
          <w:ilvl w:val="0"/>
          <w:numId w:val="7"/>
        </w:numPr>
        <w:tabs>
          <w:tab w:val="left" w:pos="675"/>
        </w:tabs>
        <w:spacing w:before="149"/>
        <w:ind w:hanging="376"/>
        <w:rPr>
          <w:i/>
          <w:sz w:val="28"/>
        </w:rPr>
      </w:pPr>
      <w:r>
        <w:rPr>
          <w:i/>
          <w:sz w:val="28"/>
        </w:rPr>
        <w:t>все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силы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скомпенсированы</w:t>
      </w:r>
    </w:p>
    <w:p w:rsidR="00096247" w:rsidRDefault="00EB3490">
      <w:pPr>
        <w:pStyle w:val="a4"/>
        <w:numPr>
          <w:ilvl w:val="0"/>
          <w:numId w:val="7"/>
        </w:numPr>
        <w:tabs>
          <w:tab w:val="left" w:pos="675"/>
        </w:tabs>
        <w:spacing w:before="154"/>
        <w:ind w:hanging="376"/>
        <w:rPr>
          <w:i/>
          <w:sz w:val="28"/>
        </w:rPr>
      </w:pPr>
      <w:r>
        <w:rPr>
          <w:i/>
          <w:sz w:val="28"/>
        </w:rPr>
        <w:t>все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силы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отсутствуют</w:t>
      </w:r>
    </w:p>
    <w:p w:rsidR="00096247" w:rsidRDefault="00EB3490">
      <w:pPr>
        <w:pStyle w:val="a4"/>
        <w:numPr>
          <w:ilvl w:val="0"/>
          <w:numId w:val="7"/>
        </w:numPr>
        <w:tabs>
          <w:tab w:val="left" w:pos="675"/>
        </w:tabs>
        <w:spacing w:before="148"/>
        <w:ind w:hanging="376"/>
        <w:rPr>
          <w:i/>
          <w:sz w:val="28"/>
        </w:rPr>
      </w:pPr>
      <w:r>
        <w:rPr>
          <w:i/>
          <w:sz w:val="28"/>
        </w:rPr>
        <w:t>равнодействующая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всех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сил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постоянна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направлению</w:t>
      </w:r>
    </w:p>
    <w:p w:rsidR="00096247" w:rsidRDefault="00EB3490">
      <w:pPr>
        <w:pStyle w:val="a4"/>
        <w:numPr>
          <w:ilvl w:val="0"/>
          <w:numId w:val="6"/>
        </w:numPr>
        <w:tabs>
          <w:tab w:val="left" w:pos="656"/>
        </w:tabs>
        <w:spacing w:before="149" w:line="247" w:lineRule="auto"/>
        <w:ind w:left="299" w:right="299" w:firstLine="0"/>
        <w:jc w:val="left"/>
        <w:rPr>
          <w:b/>
          <w:sz w:val="28"/>
        </w:rPr>
      </w:pPr>
      <w:r>
        <w:rPr>
          <w:b/>
          <w:sz w:val="28"/>
        </w:rPr>
        <w:t>Покоящееся тело начинает движение с постоянным ускорением. За 3 с оно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проходит</w:t>
      </w:r>
    </w:p>
    <w:p w:rsidR="00096247" w:rsidRDefault="00EB3490">
      <w:pPr>
        <w:pStyle w:val="a3"/>
        <w:tabs>
          <w:tab w:val="left" w:pos="1168"/>
        </w:tabs>
        <w:spacing w:before="138"/>
        <w:ind w:left="371"/>
      </w:pPr>
      <w:r>
        <w:t>путь</w:t>
      </w:r>
      <w:r>
        <w:tab/>
        <w:t>9</w:t>
      </w:r>
      <w:r>
        <w:rPr>
          <w:spacing w:val="-2"/>
        </w:rPr>
        <w:t xml:space="preserve"> </w:t>
      </w:r>
      <w:r>
        <w:t>м.</w:t>
      </w:r>
      <w:r>
        <w:rPr>
          <w:spacing w:val="62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путь</w:t>
      </w:r>
      <w:r>
        <w:rPr>
          <w:spacing w:val="-4"/>
        </w:rPr>
        <w:t xml:space="preserve"> </w:t>
      </w:r>
      <w:r>
        <w:t>тело</w:t>
      </w:r>
      <w:r>
        <w:rPr>
          <w:spacing w:val="-6"/>
        </w:rPr>
        <w:t xml:space="preserve"> </w:t>
      </w:r>
      <w:r>
        <w:t>пойдет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пятую</w:t>
      </w:r>
      <w:r>
        <w:rPr>
          <w:spacing w:val="-2"/>
        </w:rPr>
        <w:t xml:space="preserve"> </w:t>
      </w:r>
      <w:r>
        <w:t>секунду?</w:t>
      </w:r>
    </w:p>
    <w:p w:rsidR="00096247" w:rsidRDefault="00EB3490">
      <w:pPr>
        <w:tabs>
          <w:tab w:val="left" w:pos="2743"/>
          <w:tab w:val="left" w:pos="5605"/>
          <w:tab w:val="left" w:pos="8544"/>
        </w:tabs>
        <w:spacing w:before="144"/>
        <w:ind w:left="299"/>
        <w:rPr>
          <w:i/>
          <w:sz w:val="28"/>
        </w:rPr>
      </w:pPr>
      <w:r>
        <w:rPr>
          <w:i/>
          <w:sz w:val="28"/>
        </w:rPr>
        <w:t>1)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5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м</w:t>
      </w:r>
      <w:r>
        <w:rPr>
          <w:i/>
          <w:sz w:val="28"/>
        </w:rPr>
        <w:tab/>
        <w:t>2)</w:t>
      </w:r>
      <w:r>
        <w:rPr>
          <w:i/>
          <w:spacing w:val="72"/>
          <w:sz w:val="28"/>
        </w:rPr>
        <w:t xml:space="preserve"> </w:t>
      </w:r>
      <w:r>
        <w:rPr>
          <w:i/>
          <w:sz w:val="28"/>
        </w:rPr>
        <w:t>7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</w:t>
      </w:r>
      <w:r>
        <w:rPr>
          <w:i/>
          <w:sz w:val="28"/>
        </w:rPr>
        <w:tab/>
        <w:t>3)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9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</w:t>
      </w:r>
      <w:r>
        <w:rPr>
          <w:i/>
          <w:sz w:val="28"/>
        </w:rPr>
        <w:tab/>
        <w:t>4)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11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</w:t>
      </w:r>
    </w:p>
    <w:p w:rsidR="00096247" w:rsidRDefault="00EB3490">
      <w:pPr>
        <w:pStyle w:val="a4"/>
        <w:numPr>
          <w:ilvl w:val="0"/>
          <w:numId w:val="6"/>
        </w:numPr>
        <w:tabs>
          <w:tab w:val="left" w:pos="656"/>
        </w:tabs>
        <w:spacing w:before="158"/>
        <w:ind w:left="299" w:right="867" w:firstLine="0"/>
        <w:jc w:val="left"/>
        <w:rPr>
          <w:b/>
          <w:sz w:val="28"/>
        </w:rPr>
      </w:pPr>
      <w:r>
        <w:rPr>
          <w:b/>
          <w:sz w:val="28"/>
        </w:rPr>
        <w:t>Какова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сила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тяжести,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действующая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тело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массой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кг,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лежащее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поверхности</w:t>
      </w:r>
    </w:p>
    <w:p w:rsidR="00096247" w:rsidRDefault="00EB3490">
      <w:pPr>
        <w:pStyle w:val="a3"/>
        <w:spacing w:before="148"/>
        <w:ind w:left="299"/>
      </w:pPr>
      <w:r>
        <w:t>Земли?</w:t>
      </w:r>
      <w:r>
        <w:rPr>
          <w:spacing w:val="59"/>
        </w:rPr>
        <w:t xml:space="preserve"> </w:t>
      </w:r>
      <w:r>
        <w:t>Радиус Земли</w:t>
      </w:r>
      <w:r>
        <w:rPr>
          <w:spacing w:val="-3"/>
        </w:rPr>
        <w:t xml:space="preserve"> </w:t>
      </w:r>
      <w:r>
        <w:t>равен</w:t>
      </w:r>
      <w:r>
        <w:rPr>
          <w:spacing w:val="-8"/>
        </w:rPr>
        <w:t xml:space="preserve"> </w:t>
      </w:r>
      <w:r>
        <w:t>6400</w:t>
      </w:r>
      <w:r>
        <w:rPr>
          <w:spacing w:val="2"/>
        </w:rPr>
        <w:t xml:space="preserve"> </w:t>
      </w:r>
      <w:r>
        <w:t>км.</w:t>
      </w:r>
    </w:p>
    <w:p w:rsidR="00096247" w:rsidRDefault="00EB3490">
      <w:pPr>
        <w:tabs>
          <w:tab w:val="left" w:pos="3046"/>
          <w:tab w:val="left" w:pos="6421"/>
          <w:tab w:val="left" w:pos="8818"/>
        </w:tabs>
        <w:spacing w:before="144"/>
        <w:ind w:left="299"/>
        <w:rPr>
          <w:i/>
          <w:sz w:val="28"/>
        </w:rPr>
      </w:pPr>
      <w:r>
        <w:rPr>
          <w:i/>
          <w:sz w:val="28"/>
        </w:rPr>
        <w:t>1)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37,2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</w:t>
      </w:r>
      <w:r>
        <w:rPr>
          <w:i/>
          <w:sz w:val="28"/>
        </w:rPr>
        <w:tab/>
        <w:t>2)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38,2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</w:t>
      </w:r>
      <w:r>
        <w:rPr>
          <w:i/>
          <w:sz w:val="28"/>
        </w:rPr>
        <w:tab/>
        <w:t>3) 39,2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</w:t>
      </w:r>
      <w:r>
        <w:rPr>
          <w:i/>
          <w:sz w:val="28"/>
        </w:rPr>
        <w:tab/>
        <w:t>4) 40,2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</w:t>
      </w:r>
    </w:p>
    <w:p w:rsidR="00096247" w:rsidRDefault="00EB3490">
      <w:pPr>
        <w:pStyle w:val="a4"/>
        <w:numPr>
          <w:ilvl w:val="0"/>
          <w:numId w:val="6"/>
        </w:numPr>
        <w:tabs>
          <w:tab w:val="left" w:pos="656"/>
        </w:tabs>
        <w:spacing w:before="158"/>
        <w:ind w:left="299" w:right="349" w:firstLine="0"/>
        <w:jc w:val="left"/>
        <w:rPr>
          <w:b/>
          <w:sz w:val="28"/>
        </w:rPr>
      </w:pPr>
      <w:r>
        <w:rPr>
          <w:b/>
          <w:sz w:val="28"/>
        </w:rPr>
        <w:t>Какова потенциальная энергия сосуда с водой на высоте 80 см, если масса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сосуда</w:t>
      </w:r>
    </w:p>
    <w:p w:rsidR="00096247" w:rsidRDefault="00EB3490">
      <w:pPr>
        <w:pStyle w:val="a3"/>
        <w:spacing w:before="149"/>
        <w:ind w:left="299"/>
      </w:pPr>
      <w:r>
        <w:t>равна</w:t>
      </w:r>
      <w:r>
        <w:rPr>
          <w:spacing w:val="-7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г?</w:t>
      </w:r>
    </w:p>
    <w:p w:rsidR="00096247" w:rsidRDefault="00EB3490">
      <w:pPr>
        <w:tabs>
          <w:tab w:val="left" w:pos="3128"/>
          <w:tab w:val="left" w:pos="6729"/>
          <w:tab w:val="left" w:pos="9356"/>
        </w:tabs>
        <w:spacing w:before="148" w:line="319" w:lineRule="exact"/>
        <w:ind w:left="299"/>
        <w:rPr>
          <w:i/>
          <w:sz w:val="28"/>
        </w:rPr>
      </w:pPr>
      <w:r>
        <w:rPr>
          <w:i/>
          <w:sz w:val="28"/>
        </w:rPr>
        <w:t>1)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240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Дж</w:t>
      </w:r>
      <w:r>
        <w:rPr>
          <w:i/>
          <w:sz w:val="28"/>
        </w:rPr>
        <w:tab/>
        <w:t>2)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2400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Дж</w:t>
      </w:r>
      <w:r>
        <w:rPr>
          <w:i/>
          <w:sz w:val="28"/>
        </w:rPr>
        <w:tab/>
        <w:t>3)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24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Дж</w:t>
      </w:r>
      <w:r>
        <w:rPr>
          <w:i/>
          <w:sz w:val="28"/>
        </w:rPr>
        <w:tab/>
        <w:t>4)</w:t>
      </w:r>
      <w:r>
        <w:rPr>
          <w:i/>
          <w:spacing w:val="57"/>
          <w:sz w:val="28"/>
        </w:rPr>
        <w:t xml:space="preserve"> </w:t>
      </w:r>
      <w:r>
        <w:rPr>
          <w:i/>
          <w:sz w:val="28"/>
        </w:rPr>
        <w:t>2,</w:t>
      </w:r>
      <w:r>
        <w:rPr>
          <w:i/>
          <w:spacing w:val="60"/>
          <w:sz w:val="28"/>
        </w:rPr>
        <w:t xml:space="preserve"> </w:t>
      </w:r>
      <w:r>
        <w:rPr>
          <w:i/>
          <w:sz w:val="28"/>
        </w:rPr>
        <w:t>4</w:t>
      </w:r>
    </w:p>
    <w:p w:rsidR="00096247" w:rsidRDefault="00EB3490">
      <w:pPr>
        <w:spacing w:line="319" w:lineRule="exact"/>
        <w:ind w:left="299"/>
        <w:rPr>
          <w:i/>
          <w:sz w:val="28"/>
        </w:rPr>
      </w:pPr>
      <w:r>
        <w:rPr>
          <w:i/>
          <w:sz w:val="28"/>
        </w:rPr>
        <w:t>Дж</w:t>
      </w:r>
    </w:p>
    <w:p w:rsidR="00096247" w:rsidRDefault="00096247">
      <w:pPr>
        <w:rPr>
          <w:i/>
          <w:sz w:val="30"/>
        </w:rPr>
      </w:pPr>
    </w:p>
    <w:p w:rsidR="00096247" w:rsidRDefault="00096247">
      <w:pPr>
        <w:spacing w:before="8"/>
        <w:rPr>
          <w:i/>
          <w:sz w:val="24"/>
        </w:rPr>
      </w:pPr>
    </w:p>
    <w:p w:rsidR="00096247" w:rsidRDefault="00EB3490">
      <w:pPr>
        <w:pStyle w:val="a4"/>
        <w:numPr>
          <w:ilvl w:val="0"/>
          <w:numId w:val="6"/>
        </w:numPr>
        <w:tabs>
          <w:tab w:val="left" w:pos="656"/>
          <w:tab w:val="left" w:pos="9447"/>
        </w:tabs>
        <w:ind w:left="299" w:right="611" w:firstLine="0"/>
        <w:jc w:val="left"/>
        <w:rPr>
          <w:b/>
          <w:sz w:val="28"/>
        </w:rPr>
      </w:pPr>
      <w:r>
        <w:rPr>
          <w:b/>
          <w:sz w:val="28"/>
        </w:rPr>
        <w:t>Какую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совершит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сила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удлинении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пружины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жесткостью</w:t>
      </w:r>
      <w:r>
        <w:rPr>
          <w:b/>
          <w:sz w:val="28"/>
        </w:rPr>
        <w:tab/>
      </w:r>
      <w:r>
        <w:rPr>
          <w:b/>
          <w:spacing w:val="-2"/>
          <w:sz w:val="28"/>
        </w:rPr>
        <w:t>350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Н/м</w:t>
      </w:r>
    </w:p>
    <w:p w:rsidR="00096247" w:rsidRDefault="00EB3490">
      <w:pPr>
        <w:pStyle w:val="a3"/>
        <w:spacing w:before="148"/>
        <w:ind w:left="371"/>
      </w:pPr>
      <w:r>
        <w:t>от</w:t>
      </w:r>
      <w:r>
        <w:rPr>
          <w:spacing w:val="-7"/>
        </w:rPr>
        <w:t xml:space="preserve"> </w:t>
      </w:r>
      <w:r>
        <w:t>4 см</w:t>
      </w:r>
      <w:r>
        <w:rPr>
          <w:spacing w:val="2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см?</w:t>
      </w:r>
    </w:p>
    <w:p w:rsidR="00096247" w:rsidRDefault="00EB3490">
      <w:pPr>
        <w:tabs>
          <w:tab w:val="left" w:pos="3238"/>
          <w:tab w:val="left" w:pos="6600"/>
          <w:tab w:val="left" w:pos="9538"/>
        </w:tabs>
        <w:spacing w:before="149" w:line="322" w:lineRule="exact"/>
        <w:ind w:left="299"/>
        <w:rPr>
          <w:i/>
          <w:sz w:val="28"/>
        </w:rPr>
      </w:pPr>
      <w:r>
        <w:rPr>
          <w:i/>
          <w:sz w:val="28"/>
        </w:rPr>
        <w:t>1)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0,07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Дж</w:t>
      </w:r>
      <w:r>
        <w:rPr>
          <w:i/>
          <w:sz w:val="28"/>
        </w:rPr>
        <w:tab/>
        <w:t>2)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0,35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Дж</w:t>
      </w:r>
      <w:r>
        <w:rPr>
          <w:i/>
          <w:sz w:val="28"/>
        </w:rPr>
        <w:tab/>
        <w:t>3)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70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Дж</w:t>
      </w:r>
      <w:r>
        <w:rPr>
          <w:i/>
          <w:sz w:val="28"/>
        </w:rPr>
        <w:tab/>
        <w:t>4)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35</w:t>
      </w:r>
    </w:p>
    <w:p w:rsidR="00096247" w:rsidRDefault="00EB3490">
      <w:pPr>
        <w:spacing w:line="322" w:lineRule="exact"/>
        <w:ind w:left="299"/>
        <w:rPr>
          <w:i/>
          <w:sz w:val="28"/>
        </w:rPr>
      </w:pPr>
      <w:r>
        <w:rPr>
          <w:i/>
          <w:sz w:val="28"/>
        </w:rPr>
        <w:t>Дж</w:t>
      </w:r>
    </w:p>
    <w:p w:rsidR="00096247" w:rsidRDefault="00096247">
      <w:pPr>
        <w:spacing w:line="322" w:lineRule="exact"/>
        <w:rPr>
          <w:sz w:val="28"/>
        </w:rPr>
        <w:sectPr w:rsidR="00096247">
          <w:pgSz w:w="11920" w:h="16850"/>
          <w:pgMar w:top="960" w:right="160" w:bottom="1200" w:left="1280" w:header="0" w:footer="1003" w:gutter="0"/>
          <w:cols w:space="720"/>
        </w:sectPr>
      </w:pPr>
    </w:p>
    <w:p w:rsidR="00096247" w:rsidRDefault="00EB3490">
      <w:pPr>
        <w:pStyle w:val="a4"/>
        <w:numPr>
          <w:ilvl w:val="0"/>
          <w:numId w:val="6"/>
        </w:numPr>
        <w:tabs>
          <w:tab w:val="left" w:pos="723"/>
        </w:tabs>
        <w:spacing w:before="67"/>
        <w:ind w:left="299" w:right="422" w:firstLine="72"/>
        <w:jc w:val="left"/>
        <w:rPr>
          <w:b/>
          <w:sz w:val="28"/>
        </w:rPr>
      </w:pPr>
      <w:r>
        <w:rPr>
          <w:b/>
          <w:sz w:val="28"/>
        </w:rPr>
        <w:lastRenderedPageBreak/>
        <w:t>Установите соответствие между физическими величинами и формулами,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которым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эти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величины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определяются.</w:t>
      </w:r>
    </w:p>
    <w:p w:rsidR="00096247" w:rsidRDefault="00096247">
      <w:pPr>
        <w:spacing w:before="5" w:after="1"/>
        <w:rPr>
          <w:b/>
          <w:sz w:val="13"/>
        </w:rPr>
      </w:pPr>
    </w:p>
    <w:tbl>
      <w:tblPr>
        <w:tblW w:w="0" w:type="auto"/>
        <w:tblInd w:w="3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8"/>
        <w:gridCol w:w="5022"/>
      </w:tblGrid>
      <w:tr w:rsidR="00096247">
        <w:trPr>
          <w:trHeight w:val="469"/>
        </w:trPr>
        <w:tc>
          <w:tcPr>
            <w:tcW w:w="5018" w:type="dxa"/>
          </w:tcPr>
          <w:p w:rsidR="00096247" w:rsidRDefault="00EB3490">
            <w:pPr>
              <w:pStyle w:val="TableParagraph"/>
              <w:spacing w:line="319" w:lineRule="exact"/>
              <w:ind w:left="192"/>
              <w:rPr>
                <w:i/>
                <w:sz w:val="28"/>
              </w:rPr>
            </w:pPr>
            <w:r>
              <w:rPr>
                <w:i/>
                <w:sz w:val="28"/>
              </w:rPr>
              <w:t>Физические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величины</w:t>
            </w:r>
          </w:p>
        </w:tc>
        <w:tc>
          <w:tcPr>
            <w:tcW w:w="5022" w:type="dxa"/>
          </w:tcPr>
          <w:p w:rsidR="00096247" w:rsidRDefault="00EB3490">
            <w:pPr>
              <w:pStyle w:val="TableParagraph"/>
              <w:spacing w:line="319" w:lineRule="exact"/>
              <w:ind w:left="14"/>
              <w:rPr>
                <w:i/>
                <w:sz w:val="28"/>
              </w:rPr>
            </w:pPr>
            <w:r>
              <w:rPr>
                <w:i/>
                <w:sz w:val="28"/>
              </w:rPr>
              <w:t>Формулы</w:t>
            </w:r>
          </w:p>
        </w:tc>
      </w:tr>
      <w:tr w:rsidR="00096247">
        <w:trPr>
          <w:trHeight w:val="1929"/>
        </w:trPr>
        <w:tc>
          <w:tcPr>
            <w:tcW w:w="5018" w:type="dxa"/>
          </w:tcPr>
          <w:p w:rsidR="00096247" w:rsidRDefault="00EB3490">
            <w:pPr>
              <w:pStyle w:val="TableParagraph"/>
              <w:spacing w:line="350" w:lineRule="auto"/>
              <w:ind w:left="124" w:right="2392"/>
              <w:rPr>
                <w:i/>
                <w:sz w:val="28"/>
              </w:rPr>
            </w:pPr>
            <w:r>
              <w:rPr>
                <w:i/>
                <w:sz w:val="28"/>
              </w:rPr>
              <w:t>А)</w:t>
            </w:r>
            <w:r>
              <w:rPr>
                <w:i/>
                <w:spacing w:val="56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закон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Ньютона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В)</w:t>
            </w:r>
            <w:r>
              <w:rPr>
                <w:i/>
                <w:spacing w:val="62"/>
                <w:sz w:val="28"/>
              </w:rPr>
              <w:t xml:space="preserve"> </w:t>
            </w:r>
            <w:r>
              <w:rPr>
                <w:i/>
                <w:sz w:val="28"/>
              </w:rPr>
              <w:t>Сила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упругости</w:t>
            </w:r>
          </w:p>
        </w:tc>
        <w:tc>
          <w:tcPr>
            <w:tcW w:w="5022" w:type="dxa"/>
          </w:tcPr>
          <w:p w:rsidR="00096247" w:rsidRDefault="00EB3490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F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=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ma</w:t>
            </w:r>
          </w:p>
          <w:p w:rsidR="00096247" w:rsidRDefault="00EB3490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spacing w:before="144"/>
              <w:rPr>
                <w:i/>
                <w:sz w:val="28"/>
              </w:rPr>
            </w:pPr>
            <w:r>
              <w:rPr>
                <w:i/>
                <w:sz w:val="28"/>
              </w:rPr>
              <w:t>M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=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Fl</w:t>
            </w:r>
          </w:p>
          <w:p w:rsidR="00096247" w:rsidRDefault="00EB3490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  <w:tab w:val="left" w:pos="1406"/>
              </w:tabs>
              <w:spacing w:before="13" w:line="508" w:lineRule="exact"/>
              <w:ind w:left="14" w:right="343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F</w:t>
            </w:r>
            <w:r>
              <w:rPr>
                <w:i/>
                <w:sz w:val="28"/>
                <w:vertAlign w:val="subscript"/>
              </w:rPr>
              <w:t>упр</w:t>
            </w:r>
            <w:r>
              <w:rPr>
                <w:i/>
                <w:sz w:val="28"/>
              </w:rPr>
              <w:t xml:space="preserve"> = - kx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4)</w:t>
            </w:r>
            <w:r>
              <w:rPr>
                <w:i/>
                <w:spacing w:val="71"/>
                <w:sz w:val="28"/>
              </w:rPr>
              <w:t xml:space="preserve"> </w:t>
            </w:r>
            <w:r>
              <w:rPr>
                <w:i/>
                <w:sz w:val="28"/>
                <w:vertAlign w:val="subscript"/>
              </w:rPr>
              <w:t>1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=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</w:r>
            <w:r>
              <w:rPr>
                <w:i/>
                <w:sz w:val="28"/>
                <w:vertAlign w:val="subscript"/>
              </w:rPr>
              <w:t>2</w:t>
            </w:r>
          </w:p>
        </w:tc>
      </w:tr>
    </w:tbl>
    <w:p w:rsidR="00096247" w:rsidRDefault="00EB3490">
      <w:pPr>
        <w:pStyle w:val="a3"/>
        <w:tabs>
          <w:tab w:val="left" w:pos="9759"/>
        </w:tabs>
        <w:spacing w:line="242" w:lineRule="auto"/>
        <w:ind w:left="299" w:right="273" w:firstLine="72"/>
        <w:jc w:val="both"/>
      </w:pPr>
      <w:r>
        <w:rPr>
          <w:noProof/>
          <w:lang w:eastAsia="ru-RU"/>
        </w:rPr>
        <w:drawing>
          <wp:anchor distT="0" distB="0" distL="0" distR="0" simplePos="0" relativeHeight="251665920" behindDoc="1" locked="0" layoutInCell="1" allowOverlap="1">
            <wp:simplePos x="0" y="0"/>
            <wp:positionH relativeFrom="page">
              <wp:posOffset>4462145</wp:posOffset>
            </wp:positionH>
            <wp:positionV relativeFrom="paragraph">
              <wp:posOffset>-306070</wp:posOffset>
            </wp:positionV>
            <wp:extent cx="91440" cy="13335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742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4970145</wp:posOffset>
            </wp:positionH>
            <wp:positionV relativeFrom="paragraph">
              <wp:posOffset>-306070</wp:posOffset>
            </wp:positionV>
            <wp:extent cx="91440" cy="133350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742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К каждой позиции первого столбца подберите соответствующую позицию</w:t>
      </w:r>
      <w:r>
        <w:rPr>
          <w:spacing w:val="1"/>
        </w:rPr>
        <w:t xml:space="preserve"> </w:t>
      </w:r>
      <w:r>
        <w:t xml:space="preserve">второго    </w:t>
      </w:r>
      <w:r>
        <w:rPr>
          <w:spacing w:val="63"/>
        </w:rPr>
        <w:t xml:space="preserve"> </w:t>
      </w:r>
      <w:r>
        <w:t xml:space="preserve">и    </w:t>
      </w:r>
      <w:r>
        <w:rPr>
          <w:spacing w:val="60"/>
        </w:rPr>
        <w:t xml:space="preserve"> </w:t>
      </w:r>
      <w:r>
        <w:t xml:space="preserve">запишите    </w:t>
      </w:r>
      <w:r>
        <w:rPr>
          <w:spacing w:val="63"/>
        </w:rPr>
        <w:t xml:space="preserve"> </w:t>
      </w:r>
      <w:r>
        <w:t xml:space="preserve">в    </w:t>
      </w:r>
      <w:r>
        <w:rPr>
          <w:spacing w:val="61"/>
        </w:rPr>
        <w:t xml:space="preserve"> </w:t>
      </w:r>
      <w:r>
        <w:t xml:space="preserve">таблицу    </w:t>
      </w:r>
      <w:r>
        <w:rPr>
          <w:spacing w:val="62"/>
        </w:rPr>
        <w:t xml:space="preserve"> </w:t>
      </w:r>
      <w:r>
        <w:t xml:space="preserve">выбранные    </w:t>
      </w:r>
      <w:r>
        <w:rPr>
          <w:spacing w:val="65"/>
        </w:rPr>
        <w:t xml:space="preserve"> </w:t>
      </w:r>
      <w:r>
        <w:t>цифры</w:t>
      </w:r>
      <w:r>
        <w:tab/>
      </w:r>
      <w:r>
        <w:rPr>
          <w:spacing w:val="-1"/>
        </w:rPr>
        <w:t>под</w:t>
      </w:r>
      <w:r>
        <w:rPr>
          <w:spacing w:val="-68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буквами.</w:t>
      </w:r>
    </w:p>
    <w:p w:rsidR="00096247" w:rsidRDefault="00096247">
      <w:pPr>
        <w:spacing w:before="4" w:after="1"/>
        <w:rPr>
          <w:b/>
          <w:sz w:val="12"/>
        </w:rPr>
      </w:pPr>
    </w:p>
    <w:tbl>
      <w:tblPr>
        <w:tblW w:w="0" w:type="auto"/>
        <w:tblInd w:w="3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864"/>
      </w:tblGrid>
      <w:tr w:rsidR="00096247">
        <w:trPr>
          <w:trHeight w:val="470"/>
        </w:trPr>
        <w:tc>
          <w:tcPr>
            <w:tcW w:w="951" w:type="dxa"/>
          </w:tcPr>
          <w:p w:rsidR="00096247" w:rsidRDefault="00EB3490">
            <w:pPr>
              <w:pStyle w:val="TableParagraph"/>
              <w:spacing w:line="315" w:lineRule="exact"/>
              <w:ind w:left="192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А</w:t>
            </w:r>
          </w:p>
        </w:tc>
        <w:tc>
          <w:tcPr>
            <w:tcW w:w="864" w:type="dxa"/>
          </w:tcPr>
          <w:p w:rsidR="00096247" w:rsidRDefault="00EB3490">
            <w:pPr>
              <w:pStyle w:val="TableParagraph"/>
              <w:spacing w:line="315" w:lineRule="exact"/>
              <w:ind w:left="18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В</w:t>
            </w:r>
          </w:p>
        </w:tc>
      </w:tr>
      <w:tr w:rsidR="00096247">
        <w:trPr>
          <w:trHeight w:val="474"/>
        </w:trPr>
        <w:tc>
          <w:tcPr>
            <w:tcW w:w="951" w:type="dxa"/>
          </w:tcPr>
          <w:p w:rsidR="00096247" w:rsidRDefault="00096247">
            <w:pPr>
              <w:pStyle w:val="TableParagraph"/>
              <w:rPr>
                <w:sz w:val="26"/>
              </w:rPr>
            </w:pPr>
          </w:p>
        </w:tc>
        <w:tc>
          <w:tcPr>
            <w:tcW w:w="864" w:type="dxa"/>
          </w:tcPr>
          <w:p w:rsidR="00096247" w:rsidRDefault="00096247">
            <w:pPr>
              <w:pStyle w:val="TableParagraph"/>
              <w:rPr>
                <w:sz w:val="26"/>
              </w:rPr>
            </w:pPr>
          </w:p>
        </w:tc>
      </w:tr>
    </w:tbl>
    <w:p w:rsidR="00096247" w:rsidRDefault="00EB3490">
      <w:pPr>
        <w:pStyle w:val="a4"/>
        <w:numPr>
          <w:ilvl w:val="0"/>
          <w:numId w:val="6"/>
        </w:numPr>
        <w:tabs>
          <w:tab w:val="left" w:pos="723"/>
        </w:tabs>
        <w:ind w:left="299" w:right="308" w:firstLine="72"/>
        <w:jc w:val="left"/>
        <w:rPr>
          <w:b/>
          <w:sz w:val="28"/>
        </w:rPr>
      </w:pPr>
      <w:r>
        <w:rPr>
          <w:b/>
          <w:sz w:val="28"/>
        </w:rPr>
        <w:t>Брусок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скользит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наклонной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плоскости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вниз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без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трения.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происходит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при</w:t>
      </w:r>
    </w:p>
    <w:p w:rsidR="00096247" w:rsidRDefault="00EB3490">
      <w:pPr>
        <w:pStyle w:val="a3"/>
        <w:spacing w:before="146"/>
        <w:ind w:left="299"/>
      </w:pPr>
      <w:r>
        <w:t>этом</w:t>
      </w:r>
      <w:r>
        <w:rPr>
          <w:spacing w:val="-4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его</w:t>
      </w:r>
      <w:r>
        <w:rPr>
          <w:spacing w:val="59"/>
        </w:rPr>
        <w:t xml:space="preserve"> </w:t>
      </w:r>
      <w:r>
        <w:t>скоростью,</w:t>
      </w:r>
      <w:r>
        <w:rPr>
          <w:spacing w:val="61"/>
        </w:rPr>
        <w:t xml:space="preserve"> </w:t>
      </w:r>
      <w:r>
        <w:t>потенциальной</w:t>
      </w:r>
      <w:r>
        <w:rPr>
          <w:spacing w:val="58"/>
        </w:rPr>
        <w:t xml:space="preserve"> </w:t>
      </w:r>
      <w:r>
        <w:t>энергией,</w:t>
      </w:r>
      <w:r>
        <w:rPr>
          <w:spacing w:val="62"/>
        </w:rPr>
        <w:t xml:space="preserve"> </w:t>
      </w:r>
      <w:r>
        <w:t>силой</w:t>
      </w:r>
      <w:r>
        <w:rPr>
          <w:spacing w:val="56"/>
        </w:rPr>
        <w:t xml:space="preserve"> </w:t>
      </w:r>
      <w:r>
        <w:t>реакции</w:t>
      </w:r>
      <w:r>
        <w:rPr>
          <w:spacing w:val="57"/>
        </w:rPr>
        <w:t xml:space="preserve"> </w:t>
      </w:r>
      <w:r>
        <w:t>наклонной</w:t>
      </w:r>
      <w:r>
        <w:rPr>
          <w:spacing w:val="-67"/>
        </w:rPr>
        <w:t xml:space="preserve"> </w:t>
      </w:r>
      <w:r>
        <w:t>плоскости?</w:t>
      </w:r>
    </w:p>
    <w:p w:rsidR="00096247" w:rsidRDefault="00EB3490">
      <w:pPr>
        <w:pStyle w:val="a3"/>
        <w:spacing w:before="148"/>
        <w:ind w:left="717"/>
      </w:pPr>
      <w:r>
        <w:t>Для</w:t>
      </w:r>
      <w:r>
        <w:rPr>
          <w:spacing w:val="-12"/>
        </w:rPr>
        <w:t xml:space="preserve"> </w:t>
      </w:r>
      <w:r>
        <w:t>каждой</w:t>
      </w:r>
      <w:r>
        <w:rPr>
          <w:spacing w:val="-6"/>
        </w:rPr>
        <w:t xml:space="preserve"> </w:t>
      </w:r>
      <w:r>
        <w:t>величины</w:t>
      </w:r>
      <w:r>
        <w:rPr>
          <w:spacing w:val="-5"/>
        </w:rPr>
        <w:t xml:space="preserve"> </w:t>
      </w:r>
      <w:r>
        <w:t>определите</w:t>
      </w:r>
      <w:r>
        <w:rPr>
          <w:spacing w:val="-7"/>
        </w:rPr>
        <w:t xml:space="preserve"> </w:t>
      </w:r>
      <w:r>
        <w:t>соответствующий</w:t>
      </w:r>
      <w:r>
        <w:rPr>
          <w:spacing w:val="-5"/>
        </w:rPr>
        <w:t xml:space="preserve"> </w:t>
      </w:r>
      <w:r>
        <w:t>характер</w:t>
      </w:r>
      <w:r>
        <w:rPr>
          <w:spacing w:val="-6"/>
        </w:rPr>
        <w:t xml:space="preserve"> </w:t>
      </w:r>
      <w:r>
        <w:t>изменения:</w:t>
      </w:r>
    </w:p>
    <w:p w:rsidR="00096247" w:rsidRDefault="00EB3490">
      <w:pPr>
        <w:pStyle w:val="a4"/>
        <w:numPr>
          <w:ilvl w:val="0"/>
          <w:numId w:val="9"/>
        </w:numPr>
        <w:tabs>
          <w:tab w:val="left" w:pos="675"/>
        </w:tabs>
        <w:spacing w:before="148"/>
        <w:ind w:hanging="376"/>
        <w:rPr>
          <w:i/>
          <w:sz w:val="28"/>
        </w:rPr>
      </w:pPr>
      <w:r>
        <w:rPr>
          <w:i/>
          <w:sz w:val="28"/>
        </w:rPr>
        <w:t>увеличивается</w:t>
      </w:r>
    </w:p>
    <w:p w:rsidR="00096247" w:rsidRDefault="00EB3490">
      <w:pPr>
        <w:pStyle w:val="a4"/>
        <w:numPr>
          <w:ilvl w:val="0"/>
          <w:numId w:val="9"/>
        </w:numPr>
        <w:tabs>
          <w:tab w:val="left" w:pos="675"/>
        </w:tabs>
        <w:spacing w:before="149"/>
        <w:ind w:hanging="376"/>
        <w:rPr>
          <w:i/>
          <w:sz w:val="28"/>
        </w:rPr>
      </w:pPr>
      <w:r>
        <w:rPr>
          <w:i/>
          <w:sz w:val="28"/>
        </w:rPr>
        <w:t>уменьшается</w:t>
      </w:r>
    </w:p>
    <w:p w:rsidR="00096247" w:rsidRDefault="00EB3490">
      <w:pPr>
        <w:pStyle w:val="a4"/>
        <w:numPr>
          <w:ilvl w:val="0"/>
          <w:numId w:val="9"/>
        </w:numPr>
        <w:tabs>
          <w:tab w:val="left" w:pos="675"/>
        </w:tabs>
        <w:spacing w:before="149"/>
        <w:ind w:hanging="376"/>
        <w:rPr>
          <w:i/>
          <w:sz w:val="28"/>
        </w:rPr>
      </w:pPr>
      <w:r>
        <w:rPr>
          <w:i/>
          <w:sz w:val="28"/>
        </w:rPr>
        <w:t>не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изменяется</w:t>
      </w:r>
    </w:p>
    <w:p w:rsidR="00096247" w:rsidRDefault="00EB3490">
      <w:pPr>
        <w:pStyle w:val="a3"/>
        <w:spacing w:before="158"/>
        <w:ind w:left="299"/>
      </w:pPr>
      <w:r>
        <w:t>Запишите</w:t>
      </w:r>
      <w:r>
        <w:rPr>
          <w:spacing w:val="1"/>
        </w:rPr>
        <w:t xml:space="preserve"> </w:t>
      </w:r>
      <w:r>
        <w:t>в таблицу выбранные</w:t>
      </w:r>
      <w:r>
        <w:rPr>
          <w:spacing w:val="1"/>
        </w:rPr>
        <w:t xml:space="preserve"> </w:t>
      </w:r>
      <w:r>
        <w:t>цифры для каждой</w:t>
      </w:r>
      <w:r>
        <w:rPr>
          <w:spacing w:val="1"/>
        </w:rPr>
        <w:t xml:space="preserve"> </w:t>
      </w:r>
      <w:r>
        <w:t>физической величины.</w:t>
      </w:r>
      <w:r>
        <w:rPr>
          <w:spacing w:val="-67"/>
        </w:rPr>
        <w:t xml:space="preserve"> </w:t>
      </w:r>
      <w:r>
        <w:t>Цифры в ответе</w:t>
      </w:r>
      <w:r>
        <w:rPr>
          <w:spacing w:val="-2"/>
        </w:rPr>
        <w:t xml:space="preserve"> </w:t>
      </w:r>
      <w:r>
        <w:t>могут</w:t>
      </w:r>
      <w:r>
        <w:rPr>
          <w:spacing w:val="5"/>
        </w:rPr>
        <w:t xml:space="preserve"> </w:t>
      </w:r>
      <w:r>
        <w:t>повторяться.</w:t>
      </w:r>
    </w:p>
    <w:p w:rsidR="00096247" w:rsidRDefault="00096247">
      <w:pPr>
        <w:rPr>
          <w:b/>
          <w:sz w:val="20"/>
        </w:rPr>
      </w:pPr>
    </w:p>
    <w:p w:rsidR="00096247" w:rsidRDefault="00096247">
      <w:pPr>
        <w:rPr>
          <w:b/>
          <w:sz w:val="20"/>
        </w:rPr>
      </w:pPr>
    </w:p>
    <w:p w:rsidR="00096247" w:rsidRDefault="00096247">
      <w:pPr>
        <w:rPr>
          <w:b/>
          <w:sz w:val="14"/>
        </w:rPr>
      </w:pPr>
    </w:p>
    <w:tbl>
      <w:tblPr>
        <w:tblW w:w="0" w:type="auto"/>
        <w:tblInd w:w="3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3630"/>
        <w:gridCol w:w="4226"/>
      </w:tblGrid>
      <w:tr w:rsidR="00096247">
        <w:trPr>
          <w:trHeight w:val="796"/>
        </w:trPr>
        <w:tc>
          <w:tcPr>
            <w:tcW w:w="2190" w:type="dxa"/>
          </w:tcPr>
          <w:p w:rsidR="00096247" w:rsidRDefault="00EB3490">
            <w:pPr>
              <w:pStyle w:val="TableParagraph"/>
              <w:spacing w:line="319" w:lineRule="exact"/>
              <w:ind w:left="124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Скорость</w:t>
            </w:r>
            <w:r>
              <w:rPr>
                <w:i/>
                <w:spacing w:val="47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бруска</w:t>
            </w:r>
          </w:p>
        </w:tc>
        <w:tc>
          <w:tcPr>
            <w:tcW w:w="3630" w:type="dxa"/>
          </w:tcPr>
          <w:p w:rsidR="00096247" w:rsidRDefault="00EB3490">
            <w:pPr>
              <w:pStyle w:val="TableParagraph"/>
              <w:tabs>
                <w:tab w:val="left" w:pos="2712"/>
              </w:tabs>
              <w:ind w:left="13"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>Потенциальная</w:t>
            </w:r>
            <w:r>
              <w:rPr>
                <w:i/>
                <w:sz w:val="28"/>
              </w:rPr>
              <w:tab/>
              <w:t>энергия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бруска</w:t>
            </w:r>
          </w:p>
        </w:tc>
        <w:tc>
          <w:tcPr>
            <w:tcW w:w="4226" w:type="dxa"/>
          </w:tcPr>
          <w:p w:rsidR="00096247" w:rsidRDefault="00EB3490">
            <w:pPr>
              <w:pStyle w:val="TableParagraph"/>
              <w:spacing w:line="319" w:lineRule="exact"/>
              <w:ind w:left="13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Сила</w:t>
            </w:r>
            <w:r>
              <w:rPr>
                <w:i/>
                <w:spacing w:val="46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реакции</w:t>
            </w:r>
            <w:r>
              <w:rPr>
                <w:i/>
                <w:spacing w:val="35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наклонной</w:t>
            </w:r>
            <w:r>
              <w:rPr>
                <w:i/>
                <w:spacing w:val="46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плоскости</w:t>
            </w:r>
          </w:p>
        </w:tc>
      </w:tr>
      <w:tr w:rsidR="00096247">
        <w:trPr>
          <w:trHeight w:val="474"/>
        </w:trPr>
        <w:tc>
          <w:tcPr>
            <w:tcW w:w="2190" w:type="dxa"/>
          </w:tcPr>
          <w:p w:rsidR="00096247" w:rsidRDefault="00096247">
            <w:pPr>
              <w:pStyle w:val="TableParagraph"/>
              <w:rPr>
                <w:sz w:val="26"/>
              </w:rPr>
            </w:pPr>
          </w:p>
        </w:tc>
        <w:tc>
          <w:tcPr>
            <w:tcW w:w="3630" w:type="dxa"/>
          </w:tcPr>
          <w:p w:rsidR="00096247" w:rsidRDefault="00096247">
            <w:pPr>
              <w:pStyle w:val="TableParagraph"/>
              <w:rPr>
                <w:sz w:val="26"/>
              </w:rPr>
            </w:pPr>
          </w:p>
        </w:tc>
        <w:tc>
          <w:tcPr>
            <w:tcW w:w="4226" w:type="dxa"/>
          </w:tcPr>
          <w:p w:rsidR="00096247" w:rsidRDefault="00096247">
            <w:pPr>
              <w:pStyle w:val="TableParagraph"/>
              <w:rPr>
                <w:sz w:val="26"/>
              </w:rPr>
            </w:pPr>
          </w:p>
        </w:tc>
      </w:tr>
    </w:tbl>
    <w:p w:rsidR="00096247" w:rsidRDefault="00096247">
      <w:pPr>
        <w:rPr>
          <w:b/>
          <w:sz w:val="20"/>
        </w:rPr>
      </w:pPr>
    </w:p>
    <w:p w:rsidR="00096247" w:rsidRDefault="00EB3490">
      <w:pPr>
        <w:pStyle w:val="a4"/>
        <w:numPr>
          <w:ilvl w:val="0"/>
          <w:numId w:val="6"/>
        </w:numPr>
        <w:tabs>
          <w:tab w:val="left" w:pos="656"/>
        </w:tabs>
        <w:spacing w:before="243"/>
        <w:ind w:left="299" w:right="267" w:firstLine="0"/>
        <w:jc w:val="both"/>
        <w:rPr>
          <w:b/>
          <w:sz w:val="28"/>
        </w:rPr>
      </w:pPr>
      <w:r>
        <w:rPr>
          <w:b/>
          <w:sz w:val="28"/>
        </w:rPr>
        <w:t>С тележки массой 210 кг, движущейся горизонтально со скоростью 2 м/с, 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противоположную сторону прыгает человек массой 70 кг. Какова скорость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человека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 прыжке,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скорость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тележки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стала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равной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 м/с?</w:t>
      </w:r>
    </w:p>
    <w:p w:rsidR="00096247" w:rsidRDefault="00EB3490">
      <w:pPr>
        <w:pStyle w:val="a4"/>
        <w:numPr>
          <w:ilvl w:val="0"/>
          <w:numId w:val="6"/>
        </w:numPr>
        <w:tabs>
          <w:tab w:val="left" w:pos="723"/>
        </w:tabs>
        <w:spacing w:before="148"/>
        <w:ind w:left="299" w:right="273" w:firstLine="0"/>
        <w:jc w:val="both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столе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лежит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брусок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массой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кг,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которому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привязана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нить,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перекинутая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через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блок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(рис.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2).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второму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нити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подвешен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груз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массой 0,5 кг. Определите силу упругости, возникающую в нити. Трение 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учитывать.</w:t>
      </w:r>
    </w:p>
    <w:p w:rsidR="00096247" w:rsidRDefault="00096247">
      <w:pPr>
        <w:jc w:val="both"/>
        <w:rPr>
          <w:sz w:val="28"/>
        </w:rPr>
        <w:sectPr w:rsidR="00096247">
          <w:pgSz w:w="11920" w:h="16850"/>
          <w:pgMar w:top="960" w:right="160" w:bottom="1200" w:left="1280" w:header="0" w:footer="1003" w:gutter="0"/>
          <w:cols w:space="720"/>
        </w:sectPr>
      </w:pPr>
    </w:p>
    <w:p w:rsidR="00096247" w:rsidRDefault="00EB3490">
      <w:pPr>
        <w:ind w:left="65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1247775" cy="876935"/>
            <wp:effectExtent l="0" t="0" r="0" b="0"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3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107" cy="876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247" w:rsidRDefault="00096247">
      <w:pPr>
        <w:spacing w:before="7"/>
        <w:rPr>
          <w:b/>
          <w:sz w:val="10"/>
        </w:rPr>
      </w:pPr>
    </w:p>
    <w:p w:rsidR="00096247" w:rsidRDefault="00B46698">
      <w:pPr>
        <w:spacing w:before="87"/>
        <w:ind w:left="3118"/>
        <w:rPr>
          <w:i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ragraph">
                  <wp:posOffset>102235</wp:posOffset>
                </wp:positionV>
                <wp:extent cx="452120" cy="411480"/>
                <wp:effectExtent l="0" t="0" r="0" b="0"/>
                <wp:wrapNone/>
                <wp:docPr id="1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2120" cy="411480"/>
                        </a:xfrm>
                        <a:custGeom>
                          <a:avLst/>
                          <a:gdLst>
                            <a:gd name="T0" fmla="+- 0 2292 1580"/>
                            <a:gd name="T1" fmla="*/ T0 w 712"/>
                            <a:gd name="T2" fmla="+- 0 161 161"/>
                            <a:gd name="T3" fmla="*/ 161 h 648"/>
                            <a:gd name="T4" fmla="+- 0 1599 1580"/>
                            <a:gd name="T5" fmla="*/ T4 w 712"/>
                            <a:gd name="T6" fmla="+- 0 161 161"/>
                            <a:gd name="T7" fmla="*/ 161 h 648"/>
                            <a:gd name="T8" fmla="+- 0 1580 1580"/>
                            <a:gd name="T9" fmla="*/ T8 w 712"/>
                            <a:gd name="T10" fmla="+- 0 161 161"/>
                            <a:gd name="T11" fmla="*/ 161 h 648"/>
                            <a:gd name="T12" fmla="+- 0 1580 1580"/>
                            <a:gd name="T13" fmla="*/ T12 w 712"/>
                            <a:gd name="T14" fmla="+- 0 809 161"/>
                            <a:gd name="T15" fmla="*/ 809 h 648"/>
                            <a:gd name="T16" fmla="+- 0 1599 1580"/>
                            <a:gd name="T17" fmla="*/ T16 w 712"/>
                            <a:gd name="T18" fmla="+- 0 809 161"/>
                            <a:gd name="T19" fmla="*/ 809 h 648"/>
                            <a:gd name="T20" fmla="+- 0 2292 1580"/>
                            <a:gd name="T21" fmla="*/ T20 w 712"/>
                            <a:gd name="T22" fmla="+- 0 809 161"/>
                            <a:gd name="T23" fmla="*/ 809 h 648"/>
                            <a:gd name="T24" fmla="+- 0 2292 1580"/>
                            <a:gd name="T25" fmla="*/ T24 w 712"/>
                            <a:gd name="T26" fmla="+- 0 790 161"/>
                            <a:gd name="T27" fmla="*/ 790 h 648"/>
                            <a:gd name="T28" fmla="+- 0 1599 1580"/>
                            <a:gd name="T29" fmla="*/ T28 w 712"/>
                            <a:gd name="T30" fmla="+- 0 790 161"/>
                            <a:gd name="T31" fmla="*/ 790 h 648"/>
                            <a:gd name="T32" fmla="+- 0 1599 1580"/>
                            <a:gd name="T33" fmla="*/ T32 w 712"/>
                            <a:gd name="T34" fmla="+- 0 181 161"/>
                            <a:gd name="T35" fmla="*/ 181 h 648"/>
                            <a:gd name="T36" fmla="+- 0 2292 1580"/>
                            <a:gd name="T37" fmla="*/ T36 w 712"/>
                            <a:gd name="T38" fmla="+- 0 181 161"/>
                            <a:gd name="T39" fmla="*/ 181 h 648"/>
                            <a:gd name="T40" fmla="+- 0 2292 1580"/>
                            <a:gd name="T41" fmla="*/ T40 w 712"/>
                            <a:gd name="T42" fmla="+- 0 161 161"/>
                            <a:gd name="T43" fmla="*/ 161 h 6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712" h="648">
                              <a:moveTo>
                                <a:pt x="712" y="0"/>
                              </a:move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648"/>
                              </a:lnTo>
                              <a:lnTo>
                                <a:pt x="19" y="648"/>
                              </a:lnTo>
                              <a:lnTo>
                                <a:pt x="712" y="648"/>
                              </a:lnTo>
                              <a:lnTo>
                                <a:pt x="712" y="629"/>
                              </a:lnTo>
                              <a:lnTo>
                                <a:pt x="19" y="629"/>
                              </a:lnTo>
                              <a:lnTo>
                                <a:pt x="19" y="20"/>
                              </a:lnTo>
                              <a:lnTo>
                                <a:pt x="712" y="20"/>
                              </a:lnTo>
                              <a:lnTo>
                                <a:pt x="7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AF06B" id="Freeform 2" o:spid="_x0000_s1026" style="position:absolute;margin-left:79pt;margin-top:8.05pt;width:35.6pt;height:32.4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12,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" path="m712,l19,,,,,648r19,l712,648r,-19l19,629,19,20r693,l712,xe" fillcolor="black" stroked="f">
                <v:path arrowok="t" o:connecttype="custom" o:connectlocs="452120,102235;12065,102235;0,102235;0,513715;12065,513715;452120,513715;452120,501650;12065,501650;12065,114935;452120,114935;452120,102235" o:connectangles="0,0,0,0,0,0,0,0,0,0,0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page">
                  <wp:posOffset>1461135</wp:posOffset>
                </wp:positionH>
                <wp:positionV relativeFrom="paragraph">
                  <wp:posOffset>108585</wp:posOffset>
                </wp:positionV>
                <wp:extent cx="584200" cy="399415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200" cy="39941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6247" w:rsidRDefault="00EB3490">
                            <w:pPr>
                              <w:spacing w:line="319" w:lineRule="exact"/>
                              <w:ind w:left="3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w w:val="99"/>
                                <w:sz w:val="28"/>
                              </w:rPr>
                              <w:t>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15.05pt;margin-top:8.55pt;width:46pt;height:31.45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" filled="f" strokeweight=".96pt">
                <v:textbox inset="0,0,0,0">
                  <w:txbxContent>
                    <w:p w:rsidR="00096247" w:rsidRDefault="00EB3490">
                      <w:pPr>
                        <w:spacing w:line="319" w:lineRule="exact"/>
                        <w:ind w:left="3"/>
                        <w:rPr>
                          <w:i/>
                          <w:sz w:val="28"/>
                        </w:rPr>
                      </w:pPr>
                      <w:r>
                        <w:rPr>
                          <w:i/>
                          <w:w w:val="99"/>
                          <w:sz w:val="28"/>
                        </w:rPr>
                        <w:t>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B3490">
        <w:rPr>
          <w:i/>
          <w:sz w:val="28"/>
        </w:rPr>
        <w:t>Рис. 2.</w:t>
      </w:r>
    </w:p>
    <w:p w:rsidR="00096247" w:rsidRDefault="00096247">
      <w:pPr>
        <w:rPr>
          <w:i/>
          <w:sz w:val="30"/>
        </w:rPr>
      </w:pPr>
    </w:p>
    <w:p w:rsidR="00096247" w:rsidRDefault="00096247">
      <w:pPr>
        <w:spacing w:before="3"/>
        <w:rPr>
          <w:i/>
          <w:sz w:val="39"/>
        </w:rPr>
      </w:pPr>
    </w:p>
    <w:p w:rsidR="00096247" w:rsidRDefault="00EB3490">
      <w:pPr>
        <w:pStyle w:val="a3"/>
        <w:spacing w:line="470" w:lineRule="atLeast"/>
        <w:ind w:left="299" w:right="7559"/>
      </w:pPr>
      <w:r>
        <w:rPr>
          <w:u w:val="thick"/>
        </w:rPr>
        <w:t>Итоговый контроль</w:t>
      </w:r>
      <w:r>
        <w:rPr>
          <w:spacing w:val="-67"/>
        </w:rPr>
        <w:t xml:space="preserve"> </w:t>
      </w:r>
      <w:r>
        <w:t>Контрольная</w:t>
      </w:r>
      <w:r>
        <w:rPr>
          <w:spacing w:val="-17"/>
        </w:rPr>
        <w:t xml:space="preserve"> </w:t>
      </w:r>
      <w:r>
        <w:t>работа</w:t>
      </w:r>
    </w:p>
    <w:p w:rsidR="00096247" w:rsidRDefault="00EB3490">
      <w:pPr>
        <w:spacing w:before="5" w:line="322" w:lineRule="exact"/>
        <w:ind w:left="299"/>
        <w:rPr>
          <w:b/>
          <w:i/>
          <w:sz w:val="28"/>
        </w:rPr>
      </w:pPr>
      <w:r>
        <w:rPr>
          <w:b/>
          <w:i/>
          <w:sz w:val="28"/>
        </w:rPr>
        <w:t>Вариант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1</w:t>
      </w:r>
    </w:p>
    <w:p w:rsidR="00096247" w:rsidRDefault="00EB3490">
      <w:pPr>
        <w:pStyle w:val="a4"/>
        <w:numPr>
          <w:ilvl w:val="0"/>
          <w:numId w:val="10"/>
        </w:numPr>
        <w:tabs>
          <w:tab w:val="left" w:pos="584"/>
        </w:tabs>
        <w:ind w:right="305" w:firstLine="0"/>
        <w:rPr>
          <w:b/>
          <w:sz w:val="28"/>
        </w:rPr>
      </w:pPr>
      <w:r>
        <w:rPr>
          <w:b/>
          <w:w w:val="95"/>
          <w:sz w:val="28"/>
        </w:rPr>
        <w:t>Автомобиль,</w:t>
      </w:r>
      <w:r>
        <w:rPr>
          <w:b/>
          <w:spacing w:val="31"/>
          <w:w w:val="95"/>
          <w:sz w:val="28"/>
        </w:rPr>
        <w:t xml:space="preserve"> </w:t>
      </w:r>
      <w:r>
        <w:rPr>
          <w:b/>
          <w:w w:val="95"/>
          <w:sz w:val="28"/>
        </w:rPr>
        <w:t>трогаясь</w:t>
      </w:r>
      <w:r>
        <w:rPr>
          <w:b/>
          <w:spacing w:val="23"/>
          <w:w w:val="95"/>
          <w:sz w:val="28"/>
        </w:rPr>
        <w:t xml:space="preserve"> </w:t>
      </w:r>
      <w:r>
        <w:rPr>
          <w:b/>
          <w:w w:val="95"/>
          <w:sz w:val="28"/>
        </w:rPr>
        <w:t>с</w:t>
      </w:r>
      <w:r>
        <w:rPr>
          <w:b/>
          <w:spacing w:val="27"/>
          <w:w w:val="95"/>
          <w:sz w:val="28"/>
        </w:rPr>
        <w:t xml:space="preserve"> </w:t>
      </w:r>
      <w:r>
        <w:rPr>
          <w:b/>
          <w:w w:val="95"/>
          <w:sz w:val="28"/>
        </w:rPr>
        <w:t>места,</w:t>
      </w:r>
      <w:r>
        <w:rPr>
          <w:b/>
          <w:spacing w:val="31"/>
          <w:w w:val="95"/>
          <w:sz w:val="28"/>
        </w:rPr>
        <w:t xml:space="preserve"> </w:t>
      </w:r>
      <w:r>
        <w:rPr>
          <w:b/>
          <w:w w:val="95"/>
          <w:sz w:val="28"/>
        </w:rPr>
        <w:t>движется</w:t>
      </w:r>
      <w:r>
        <w:rPr>
          <w:b/>
          <w:spacing w:val="26"/>
          <w:w w:val="95"/>
          <w:sz w:val="28"/>
        </w:rPr>
        <w:t xml:space="preserve"> </w:t>
      </w:r>
      <w:r>
        <w:rPr>
          <w:b/>
          <w:w w:val="95"/>
          <w:sz w:val="28"/>
        </w:rPr>
        <w:t>с</w:t>
      </w:r>
      <w:r>
        <w:rPr>
          <w:b/>
          <w:spacing w:val="27"/>
          <w:w w:val="95"/>
          <w:sz w:val="28"/>
        </w:rPr>
        <w:t xml:space="preserve"> </w:t>
      </w:r>
      <w:r>
        <w:rPr>
          <w:b/>
          <w:w w:val="95"/>
          <w:sz w:val="28"/>
        </w:rPr>
        <w:t>ускорением</w:t>
      </w:r>
      <w:r>
        <w:rPr>
          <w:b/>
          <w:spacing w:val="32"/>
          <w:w w:val="95"/>
          <w:sz w:val="28"/>
        </w:rPr>
        <w:t xml:space="preserve"> </w:t>
      </w:r>
      <w:r>
        <w:rPr>
          <w:b/>
          <w:w w:val="95"/>
          <w:sz w:val="28"/>
        </w:rPr>
        <w:t>3</w:t>
      </w:r>
      <w:r>
        <w:rPr>
          <w:b/>
          <w:spacing w:val="26"/>
          <w:w w:val="95"/>
          <w:sz w:val="28"/>
        </w:rPr>
        <w:t xml:space="preserve"> </w:t>
      </w:r>
      <w:r>
        <w:rPr>
          <w:b/>
          <w:w w:val="95"/>
          <w:sz w:val="28"/>
        </w:rPr>
        <w:t>м/с</w:t>
      </w:r>
      <w:r>
        <w:rPr>
          <w:b/>
          <w:w w:val="95"/>
          <w:sz w:val="28"/>
          <w:vertAlign w:val="superscript"/>
        </w:rPr>
        <w:t>2</w:t>
      </w:r>
      <w:r>
        <w:rPr>
          <w:b/>
          <w:spacing w:val="-8"/>
          <w:w w:val="95"/>
          <w:sz w:val="28"/>
        </w:rPr>
        <w:t xml:space="preserve"> </w:t>
      </w:r>
      <w:r>
        <w:rPr>
          <w:b/>
          <w:w w:val="95"/>
          <w:sz w:val="28"/>
        </w:rPr>
        <w:t>.</w:t>
      </w:r>
      <w:r>
        <w:rPr>
          <w:b/>
          <w:spacing w:val="23"/>
          <w:w w:val="95"/>
          <w:sz w:val="28"/>
        </w:rPr>
        <w:t xml:space="preserve"> </w:t>
      </w:r>
      <w:r>
        <w:rPr>
          <w:b/>
          <w:w w:val="95"/>
          <w:sz w:val="28"/>
        </w:rPr>
        <w:t>Через</w:t>
      </w:r>
      <w:r>
        <w:rPr>
          <w:b/>
          <w:spacing w:val="25"/>
          <w:w w:val="95"/>
          <w:sz w:val="28"/>
        </w:rPr>
        <w:t xml:space="preserve"> </w:t>
      </w:r>
      <w:r>
        <w:rPr>
          <w:b/>
          <w:w w:val="95"/>
          <w:sz w:val="28"/>
        </w:rPr>
        <w:t>4</w:t>
      </w:r>
      <w:r>
        <w:rPr>
          <w:b/>
          <w:spacing w:val="20"/>
          <w:w w:val="95"/>
          <w:sz w:val="28"/>
        </w:rPr>
        <w:t xml:space="preserve"> </w:t>
      </w:r>
      <w:r>
        <w:rPr>
          <w:b/>
          <w:w w:val="95"/>
          <w:sz w:val="28"/>
        </w:rPr>
        <w:t>с</w:t>
      </w:r>
      <w:r>
        <w:rPr>
          <w:b/>
          <w:spacing w:val="-64"/>
          <w:w w:val="95"/>
          <w:sz w:val="28"/>
        </w:rPr>
        <w:t xml:space="preserve"> </w:t>
      </w:r>
      <w:r>
        <w:rPr>
          <w:b/>
          <w:sz w:val="28"/>
        </w:rPr>
        <w:t>скорость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автомобиля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будет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равна</w:t>
      </w:r>
    </w:p>
    <w:p w:rsidR="00096247" w:rsidRDefault="00EB3490">
      <w:pPr>
        <w:spacing w:line="317" w:lineRule="exact"/>
        <w:ind w:left="299"/>
        <w:rPr>
          <w:sz w:val="28"/>
        </w:rPr>
      </w:pPr>
      <w:r>
        <w:rPr>
          <w:sz w:val="28"/>
        </w:rPr>
        <w:t>1)</w:t>
      </w:r>
      <w:r>
        <w:rPr>
          <w:spacing w:val="-2"/>
          <w:sz w:val="28"/>
        </w:rPr>
        <w:t xml:space="preserve"> </w:t>
      </w:r>
      <w:r>
        <w:rPr>
          <w:sz w:val="28"/>
        </w:rPr>
        <w:t>12 м/с</w:t>
      </w:r>
      <w:r>
        <w:rPr>
          <w:spacing w:val="2"/>
          <w:sz w:val="28"/>
        </w:rPr>
        <w:t xml:space="preserve"> </w:t>
      </w:r>
      <w:r>
        <w:rPr>
          <w:sz w:val="28"/>
        </w:rPr>
        <w:t>2)</w:t>
      </w:r>
      <w:r>
        <w:rPr>
          <w:spacing w:val="-5"/>
          <w:sz w:val="28"/>
        </w:rPr>
        <w:t xml:space="preserve"> </w:t>
      </w:r>
      <w:r>
        <w:rPr>
          <w:sz w:val="28"/>
        </w:rPr>
        <w:t>0,75 м/с</w:t>
      </w:r>
      <w:r>
        <w:rPr>
          <w:spacing w:val="-3"/>
          <w:sz w:val="28"/>
        </w:rPr>
        <w:t xml:space="preserve"> </w:t>
      </w:r>
      <w:r>
        <w:rPr>
          <w:sz w:val="28"/>
        </w:rPr>
        <w:t>3) 48 м/с</w:t>
      </w:r>
      <w:r>
        <w:rPr>
          <w:spacing w:val="1"/>
          <w:sz w:val="28"/>
        </w:rPr>
        <w:t xml:space="preserve"> </w:t>
      </w:r>
      <w:r>
        <w:rPr>
          <w:sz w:val="28"/>
        </w:rPr>
        <w:t>4)</w:t>
      </w:r>
      <w:r>
        <w:rPr>
          <w:spacing w:val="-5"/>
          <w:sz w:val="28"/>
        </w:rPr>
        <w:t xml:space="preserve"> </w:t>
      </w:r>
      <w:r>
        <w:rPr>
          <w:sz w:val="28"/>
        </w:rPr>
        <w:t>6</w:t>
      </w:r>
      <w:r>
        <w:rPr>
          <w:spacing w:val="-1"/>
          <w:sz w:val="28"/>
        </w:rPr>
        <w:t xml:space="preserve"> </w:t>
      </w:r>
      <w:r>
        <w:rPr>
          <w:sz w:val="28"/>
        </w:rPr>
        <w:t>м/с</w:t>
      </w:r>
    </w:p>
    <w:p w:rsidR="00096247" w:rsidRDefault="00096247">
      <w:pPr>
        <w:spacing w:before="9"/>
        <w:rPr>
          <w:sz w:val="28"/>
        </w:rPr>
      </w:pPr>
    </w:p>
    <w:p w:rsidR="00096247" w:rsidRDefault="00EB3490">
      <w:pPr>
        <w:pStyle w:val="a4"/>
        <w:numPr>
          <w:ilvl w:val="0"/>
          <w:numId w:val="10"/>
        </w:numPr>
        <w:tabs>
          <w:tab w:val="left" w:pos="584"/>
        </w:tabs>
        <w:ind w:right="273" w:firstLine="0"/>
        <w:jc w:val="both"/>
        <w:rPr>
          <w:b/>
          <w:sz w:val="28"/>
        </w:rPr>
      </w:pPr>
      <w:r>
        <w:rPr>
          <w:b/>
          <w:sz w:val="28"/>
        </w:rPr>
        <w:t>На левом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рисунке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представлены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векторы скорости и ускорения тела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инерциальной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отсчета.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четырех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векторов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правом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рисунке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указывает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направление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вектора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равнодействующей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всех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сил,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действующих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это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тело?</w:t>
      </w:r>
    </w:p>
    <w:p w:rsidR="00096247" w:rsidRDefault="00EB3490">
      <w:pPr>
        <w:spacing w:before="8"/>
        <w:rPr>
          <w:b/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46464" behindDoc="0" locked="0" layoutInCell="1" allowOverlap="1">
            <wp:simplePos x="0" y="0"/>
            <wp:positionH relativeFrom="page">
              <wp:posOffset>2357755</wp:posOffset>
            </wp:positionH>
            <wp:positionV relativeFrom="paragraph">
              <wp:posOffset>102235</wp:posOffset>
            </wp:positionV>
            <wp:extent cx="2323465" cy="1356995"/>
            <wp:effectExtent l="0" t="0" r="0" b="0"/>
            <wp:wrapTopAndBottom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4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3428" cy="13571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6247" w:rsidRDefault="00EB3490">
      <w:pPr>
        <w:spacing w:before="57"/>
        <w:ind w:left="299"/>
        <w:rPr>
          <w:sz w:val="28"/>
        </w:rPr>
      </w:pPr>
      <w:r>
        <w:rPr>
          <w:sz w:val="28"/>
        </w:rPr>
        <w:t>1)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2)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3)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4)</w:t>
      </w:r>
      <w:r>
        <w:rPr>
          <w:spacing w:val="-6"/>
          <w:sz w:val="28"/>
        </w:rPr>
        <w:t xml:space="preserve"> </w:t>
      </w:r>
      <w:r>
        <w:rPr>
          <w:sz w:val="28"/>
        </w:rPr>
        <w:t>4</w:t>
      </w:r>
    </w:p>
    <w:p w:rsidR="00096247" w:rsidRDefault="00096247">
      <w:pPr>
        <w:spacing w:before="4"/>
        <w:rPr>
          <w:sz w:val="28"/>
        </w:rPr>
      </w:pPr>
    </w:p>
    <w:p w:rsidR="00096247" w:rsidRDefault="00EB3490">
      <w:pPr>
        <w:pStyle w:val="a4"/>
        <w:numPr>
          <w:ilvl w:val="0"/>
          <w:numId w:val="10"/>
        </w:numPr>
        <w:tabs>
          <w:tab w:val="left" w:pos="584"/>
        </w:tabs>
        <w:spacing w:line="242" w:lineRule="auto"/>
        <w:ind w:right="272" w:firstLine="0"/>
        <w:jc w:val="both"/>
        <w:rPr>
          <w:b/>
          <w:sz w:val="28"/>
        </w:rPr>
      </w:pPr>
      <w:r>
        <w:rPr>
          <w:b/>
          <w:sz w:val="28"/>
        </w:rPr>
        <w:t>Импульс тела, движущегося по прямой в одном направлении, за 3с под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постоянной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силы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изменился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кг·м/с.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действующей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силы?</w:t>
      </w:r>
    </w:p>
    <w:p w:rsidR="00096247" w:rsidRDefault="00EB3490">
      <w:pPr>
        <w:spacing w:line="312" w:lineRule="exact"/>
        <w:ind w:left="299"/>
        <w:jc w:val="both"/>
        <w:rPr>
          <w:sz w:val="28"/>
        </w:rPr>
      </w:pPr>
      <w:r>
        <w:rPr>
          <w:sz w:val="28"/>
        </w:rPr>
        <w:t>1)</w:t>
      </w:r>
      <w:r>
        <w:rPr>
          <w:spacing w:val="-1"/>
          <w:sz w:val="28"/>
        </w:rPr>
        <w:t xml:space="preserve"> </w:t>
      </w:r>
      <w:r>
        <w:rPr>
          <w:sz w:val="28"/>
        </w:rPr>
        <w:t>0,5</w:t>
      </w:r>
      <w:r>
        <w:rPr>
          <w:spacing w:val="1"/>
          <w:sz w:val="28"/>
        </w:rPr>
        <w:t xml:space="preserve"> </w:t>
      </w:r>
      <w:r>
        <w:rPr>
          <w:sz w:val="28"/>
        </w:rPr>
        <w:t>Н</w:t>
      </w:r>
      <w:r>
        <w:rPr>
          <w:spacing w:val="-9"/>
          <w:sz w:val="28"/>
        </w:rPr>
        <w:t xml:space="preserve"> </w:t>
      </w:r>
      <w:r>
        <w:rPr>
          <w:sz w:val="28"/>
        </w:rPr>
        <w:t>2) 2</w:t>
      </w:r>
      <w:r>
        <w:rPr>
          <w:spacing w:val="1"/>
          <w:sz w:val="28"/>
        </w:rPr>
        <w:t xml:space="preserve"> </w:t>
      </w:r>
      <w:r>
        <w:rPr>
          <w:sz w:val="28"/>
        </w:rPr>
        <w:t>Н</w:t>
      </w:r>
      <w:r>
        <w:rPr>
          <w:spacing w:val="-9"/>
          <w:sz w:val="28"/>
        </w:rPr>
        <w:t xml:space="preserve"> </w:t>
      </w:r>
      <w:r>
        <w:rPr>
          <w:sz w:val="28"/>
        </w:rPr>
        <w:t>3)</w:t>
      </w:r>
      <w:r>
        <w:rPr>
          <w:spacing w:val="-1"/>
          <w:sz w:val="28"/>
        </w:rPr>
        <w:t xml:space="preserve"> </w:t>
      </w:r>
      <w:r>
        <w:rPr>
          <w:sz w:val="28"/>
        </w:rPr>
        <w:t>9</w:t>
      </w:r>
      <w:r>
        <w:rPr>
          <w:spacing w:val="2"/>
          <w:sz w:val="28"/>
        </w:rPr>
        <w:t xml:space="preserve"> </w:t>
      </w:r>
      <w:r>
        <w:rPr>
          <w:sz w:val="28"/>
        </w:rPr>
        <w:t>Н</w:t>
      </w:r>
      <w:r>
        <w:rPr>
          <w:spacing w:val="-4"/>
          <w:sz w:val="28"/>
        </w:rPr>
        <w:t xml:space="preserve"> </w:t>
      </w:r>
      <w:r>
        <w:rPr>
          <w:sz w:val="28"/>
        </w:rPr>
        <w:t>4) 18</w:t>
      </w:r>
      <w:r>
        <w:rPr>
          <w:spacing w:val="5"/>
          <w:sz w:val="28"/>
        </w:rPr>
        <w:t xml:space="preserve"> </w:t>
      </w:r>
      <w:r>
        <w:rPr>
          <w:sz w:val="28"/>
        </w:rPr>
        <w:t>Н</w:t>
      </w:r>
    </w:p>
    <w:p w:rsidR="00096247" w:rsidRDefault="00096247">
      <w:pPr>
        <w:spacing w:before="4"/>
        <w:rPr>
          <w:sz w:val="28"/>
        </w:rPr>
      </w:pPr>
    </w:p>
    <w:p w:rsidR="00096247" w:rsidRDefault="00EB3490">
      <w:pPr>
        <w:pStyle w:val="a4"/>
        <w:numPr>
          <w:ilvl w:val="0"/>
          <w:numId w:val="10"/>
        </w:numPr>
        <w:tabs>
          <w:tab w:val="left" w:pos="584"/>
        </w:tabs>
        <w:ind w:right="287" w:firstLine="0"/>
        <w:jc w:val="both"/>
        <w:rPr>
          <w:b/>
          <w:sz w:val="28"/>
        </w:rPr>
      </w:pPr>
      <w:r>
        <w:rPr>
          <w:b/>
          <w:sz w:val="28"/>
        </w:rPr>
        <w:t>Камень массой 0,2 кг, брошенный вертикально вверх скоростью 10 м/с,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упал в том же месте со скоростью 8 м/с. Найдите работу сил сопротивления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воздуха за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движения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камня.</w:t>
      </w:r>
    </w:p>
    <w:p w:rsidR="00096247" w:rsidRDefault="00EB3490">
      <w:pPr>
        <w:spacing w:line="316" w:lineRule="exact"/>
        <w:ind w:left="299"/>
        <w:jc w:val="both"/>
        <w:rPr>
          <w:sz w:val="28"/>
        </w:rPr>
      </w:pPr>
      <w:r>
        <w:rPr>
          <w:sz w:val="28"/>
        </w:rPr>
        <w:t>1)</w:t>
      </w:r>
      <w:r>
        <w:rPr>
          <w:spacing w:val="-2"/>
          <w:sz w:val="28"/>
        </w:rPr>
        <w:t xml:space="preserve"> </w:t>
      </w:r>
      <w:r>
        <w:rPr>
          <w:sz w:val="28"/>
        </w:rPr>
        <w:t>1,8</w:t>
      </w:r>
      <w:r>
        <w:rPr>
          <w:spacing w:val="-1"/>
          <w:sz w:val="28"/>
        </w:rPr>
        <w:t xml:space="preserve"> </w:t>
      </w:r>
      <w:r>
        <w:rPr>
          <w:sz w:val="28"/>
        </w:rPr>
        <w:t>Дж</w:t>
      </w:r>
      <w:r>
        <w:rPr>
          <w:spacing w:val="-4"/>
          <w:sz w:val="28"/>
        </w:rPr>
        <w:t xml:space="preserve"> </w:t>
      </w:r>
      <w:r>
        <w:rPr>
          <w:sz w:val="28"/>
        </w:rPr>
        <w:t>2)</w:t>
      </w:r>
      <w:r>
        <w:rPr>
          <w:spacing w:val="-1"/>
          <w:sz w:val="28"/>
        </w:rPr>
        <w:t xml:space="preserve"> </w:t>
      </w:r>
      <w:r>
        <w:rPr>
          <w:sz w:val="28"/>
        </w:rPr>
        <w:t>-3,6</w:t>
      </w:r>
      <w:r>
        <w:rPr>
          <w:spacing w:val="-1"/>
          <w:sz w:val="28"/>
        </w:rPr>
        <w:t xml:space="preserve"> </w:t>
      </w:r>
      <w:r>
        <w:rPr>
          <w:sz w:val="28"/>
        </w:rPr>
        <w:t>Дж</w:t>
      </w:r>
      <w:r>
        <w:rPr>
          <w:spacing w:val="-4"/>
          <w:sz w:val="28"/>
        </w:rPr>
        <w:t xml:space="preserve"> </w:t>
      </w:r>
      <w:r>
        <w:rPr>
          <w:sz w:val="28"/>
        </w:rPr>
        <w:t>3)</w:t>
      </w:r>
      <w:r>
        <w:rPr>
          <w:spacing w:val="-1"/>
          <w:sz w:val="28"/>
        </w:rPr>
        <w:t xml:space="preserve"> </w:t>
      </w:r>
      <w:r>
        <w:rPr>
          <w:sz w:val="28"/>
        </w:rPr>
        <w:t>-18 Дж</w:t>
      </w:r>
      <w:r>
        <w:rPr>
          <w:spacing w:val="-1"/>
          <w:sz w:val="28"/>
        </w:rPr>
        <w:t xml:space="preserve"> </w:t>
      </w:r>
      <w:r>
        <w:rPr>
          <w:sz w:val="28"/>
        </w:rPr>
        <w:t>4)</w:t>
      </w:r>
      <w:r>
        <w:rPr>
          <w:spacing w:val="-5"/>
          <w:sz w:val="28"/>
        </w:rPr>
        <w:t xml:space="preserve"> </w:t>
      </w:r>
      <w:r>
        <w:rPr>
          <w:sz w:val="28"/>
        </w:rPr>
        <w:t>36</w:t>
      </w:r>
      <w:r>
        <w:rPr>
          <w:spacing w:val="-1"/>
          <w:sz w:val="28"/>
        </w:rPr>
        <w:t xml:space="preserve"> </w:t>
      </w:r>
      <w:r>
        <w:rPr>
          <w:sz w:val="28"/>
        </w:rPr>
        <w:t>Дж</w:t>
      </w:r>
    </w:p>
    <w:p w:rsidR="00096247" w:rsidRDefault="00096247">
      <w:pPr>
        <w:spacing w:before="9"/>
        <w:rPr>
          <w:sz w:val="28"/>
        </w:rPr>
      </w:pPr>
    </w:p>
    <w:p w:rsidR="00096247" w:rsidRDefault="00EB3490">
      <w:pPr>
        <w:pStyle w:val="a4"/>
        <w:numPr>
          <w:ilvl w:val="0"/>
          <w:numId w:val="10"/>
        </w:numPr>
        <w:tabs>
          <w:tab w:val="left" w:pos="584"/>
        </w:tabs>
        <w:ind w:right="268" w:firstLine="0"/>
        <w:jc w:val="both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рисунке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показан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цикл,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осуществляемый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идеальным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газом.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вещества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газа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меняется.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Изобарному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нагреванию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соответствует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</w:p>
    <w:p w:rsidR="00096247" w:rsidRDefault="00096247">
      <w:pPr>
        <w:jc w:val="both"/>
        <w:rPr>
          <w:sz w:val="28"/>
        </w:rPr>
        <w:sectPr w:rsidR="00096247">
          <w:pgSz w:w="11920" w:h="16850"/>
          <w:pgMar w:top="1040" w:right="160" w:bottom="1200" w:left="1280" w:header="0" w:footer="1003" w:gutter="0"/>
          <w:cols w:space="720"/>
        </w:sectPr>
      </w:pPr>
    </w:p>
    <w:p w:rsidR="00096247" w:rsidRDefault="00096247">
      <w:pPr>
        <w:rPr>
          <w:b/>
          <w:sz w:val="20"/>
        </w:rPr>
      </w:pPr>
    </w:p>
    <w:p w:rsidR="00096247" w:rsidRDefault="00096247">
      <w:pPr>
        <w:rPr>
          <w:b/>
          <w:sz w:val="20"/>
        </w:rPr>
      </w:pPr>
    </w:p>
    <w:p w:rsidR="00096247" w:rsidRDefault="00096247">
      <w:pPr>
        <w:rPr>
          <w:b/>
          <w:sz w:val="20"/>
        </w:rPr>
      </w:pPr>
    </w:p>
    <w:p w:rsidR="00096247" w:rsidRDefault="00096247">
      <w:pPr>
        <w:rPr>
          <w:b/>
          <w:sz w:val="20"/>
        </w:rPr>
      </w:pPr>
    </w:p>
    <w:p w:rsidR="00096247" w:rsidRDefault="00096247">
      <w:pPr>
        <w:rPr>
          <w:b/>
          <w:sz w:val="20"/>
        </w:rPr>
      </w:pPr>
    </w:p>
    <w:p w:rsidR="00096247" w:rsidRDefault="00096247">
      <w:pPr>
        <w:rPr>
          <w:b/>
          <w:sz w:val="20"/>
        </w:rPr>
      </w:pPr>
    </w:p>
    <w:p w:rsidR="00096247" w:rsidRDefault="00096247">
      <w:pPr>
        <w:rPr>
          <w:b/>
          <w:sz w:val="20"/>
        </w:rPr>
      </w:pPr>
    </w:p>
    <w:p w:rsidR="00096247" w:rsidRDefault="00096247">
      <w:pPr>
        <w:rPr>
          <w:b/>
          <w:sz w:val="20"/>
        </w:rPr>
      </w:pPr>
    </w:p>
    <w:p w:rsidR="00096247" w:rsidRDefault="00096247">
      <w:pPr>
        <w:rPr>
          <w:b/>
          <w:sz w:val="20"/>
        </w:rPr>
      </w:pPr>
    </w:p>
    <w:p w:rsidR="00096247" w:rsidRDefault="00096247">
      <w:pPr>
        <w:spacing w:before="4"/>
        <w:rPr>
          <w:b/>
          <w:sz w:val="24"/>
        </w:rPr>
      </w:pPr>
    </w:p>
    <w:p w:rsidR="00096247" w:rsidRDefault="00EB3490">
      <w:pPr>
        <w:spacing w:before="87"/>
        <w:ind w:left="299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63872" behindDoc="0" locked="0" layoutInCell="1" allowOverlap="1">
            <wp:simplePos x="0" y="0"/>
            <wp:positionH relativeFrom="page">
              <wp:posOffset>2953385</wp:posOffset>
            </wp:positionH>
            <wp:positionV relativeFrom="paragraph">
              <wp:posOffset>-1492250</wp:posOffset>
            </wp:positionV>
            <wp:extent cx="1877695" cy="158496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5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694" cy="1584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1)</w:t>
      </w:r>
      <w:r>
        <w:rPr>
          <w:spacing w:val="-1"/>
          <w:sz w:val="28"/>
        </w:rPr>
        <w:t xml:space="preserve"> </w:t>
      </w:r>
      <w:r>
        <w:rPr>
          <w:sz w:val="28"/>
        </w:rPr>
        <w:t>АВ</w:t>
      </w:r>
      <w:r>
        <w:rPr>
          <w:spacing w:val="-2"/>
          <w:sz w:val="28"/>
        </w:rPr>
        <w:t xml:space="preserve"> </w:t>
      </w:r>
      <w:r>
        <w:rPr>
          <w:sz w:val="28"/>
        </w:rPr>
        <w:t>2)</w:t>
      </w:r>
      <w:r>
        <w:rPr>
          <w:spacing w:val="3"/>
          <w:sz w:val="28"/>
        </w:rPr>
        <w:t xml:space="preserve"> </w:t>
      </w:r>
      <w:r>
        <w:rPr>
          <w:sz w:val="28"/>
        </w:rPr>
        <w:t>ВС</w:t>
      </w:r>
      <w:r>
        <w:rPr>
          <w:spacing w:val="-1"/>
          <w:sz w:val="28"/>
        </w:rPr>
        <w:t xml:space="preserve"> </w:t>
      </w:r>
      <w:r>
        <w:rPr>
          <w:sz w:val="28"/>
        </w:rPr>
        <w:t>3)</w:t>
      </w:r>
      <w:r>
        <w:rPr>
          <w:spacing w:val="-1"/>
          <w:sz w:val="28"/>
        </w:rPr>
        <w:t xml:space="preserve"> </w:t>
      </w:r>
      <w:r>
        <w:rPr>
          <w:sz w:val="28"/>
        </w:rPr>
        <w:t>CD</w:t>
      </w:r>
      <w:r>
        <w:rPr>
          <w:spacing w:val="1"/>
          <w:sz w:val="28"/>
        </w:rPr>
        <w:t xml:space="preserve"> </w:t>
      </w:r>
      <w:r>
        <w:rPr>
          <w:sz w:val="28"/>
        </w:rPr>
        <w:t>4)</w:t>
      </w:r>
      <w:r>
        <w:rPr>
          <w:spacing w:val="-1"/>
          <w:sz w:val="28"/>
        </w:rPr>
        <w:t xml:space="preserve"> </w:t>
      </w:r>
      <w:r>
        <w:rPr>
          <w:sz w:val="28"/>
        </w:rPr>
        <w:t>DA</w:t>
      </w:r>
    </w:p>
    <w:p w:rsidR="00096247" w:rsidRDefault="00096247">
      <w:pPr>
        <w:spacing w:before="5"/>
        <w:rPr>
          <w:sz w:val="20"/>
        </w:rPr>
      </w:pPr>
    </w:p>
    <w:p w:rsidR="00096247" w:rsidRDefault="00EB3490">
      <w:pPr>
        <w:pStyle w:val="a4"/>
        <w:numPr>
          <w:ilvl w:val="0"/>
          <w:numId w:val="10"/>
        </w:numPr>
        <w:tabs>
          <w:tab w:val="left" w:pos="584"/>
        </w:tabs>
        <w:spacing w:before="87" w:line="247" w:lineRule="auto"/>
        <w:ind w:right="289" w:firstLine="0"/>
        <w:jc w:val="both"/>
        <w:rPr>
          <w:b/>
          <w:sz w:val="28"/>
        </w:rPr>
      </w:pPr>
      <w:r>
        <w:rPr>
          <w:b/>
          <w:sz w:val="28"/>
        </w:rPr>
        <w:t>За 1 цикл рабочее тело теплового двигателя совершило работу 30 кДж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отдало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холодильнику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70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кДж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количества теплоты.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КПД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двигателя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равен</w:t>
      </w:r>
    </w:p>
    <w:p w:rsidR="00096247" w:rsidRDefault="00EB3490">
      <w:pPr>
        <w:spacing w:line="307" w:lineRule="exact"/>
        <w:ind w:left="299"/>
        <w:jc w:val="both"/>
        <w:rPr>
          <w:sz w:val="28"/>
        </w:rPr>
      </w:pPr>
      <w:r>
        <w:rPr>
          <w:sz w:val="28"/>
        </w:rPr>
        <w:t>1)</w:t>
      </w:r>
      <w:r>
        <w:rPr>
          <w:spacing w:val="-1"/>
          <w:sz w:val="28"/>
        </w:rPr>
        <w:t xml:space="preserve"> </w:t>
      </w:r>
      <w:r>
        <w:rPr>
          <w:sz w:val="28"/>
        </w:rPr>
        <w:t>70%</w:t>
      </w:r>
      <w:r>
        <w:rPr>
          <w:spacing w:val="-1"/>
          <w:sz w:val="28"/>
        </w:rPr>
        <w:t xml:space="preserve"> </w:t>
      </w:r>
      <w:r>
        <w:rPr>
          <w:sz w:val="28"/>
        </w:rPr>
        <w:t>2)</w:t>
      </w:r>
      <w:r>
        <w:rPr>
          <w:spacing w:val="-5"/>
          <w:sz w:val="28"/>
        </w:rPr>
        <w:t xml:space="preserve"> </w:t>
      </w:r>
      <w:r>
        <w:rPr>
          <w:sz w:val="28"/>
        </w:rPr>
        <w:t>43% 3)</w:t>
      </w:r>
      <w:r>
        <w:rPr>
          <w:spacing w:val="-6"/>
          <w:sz w:val="28"/>
        </w:rPr>
        <w:t xml:space="preserve"> </w:t>
      </w:r>
      <w:r>
        <w:rPr>
          <w:sz w:val="28"/>
        </w:rPr>
        <w:t>30% 4)</w:t>
      </w:r>
      <w:r>
        <w:rPr>
          <w:spacing w:val="-5"/>
          <w:sz w:val="28"/>
        </w:rPr>
        <w:t xml:space="preserve"> </w:t>
      </w:r>
      <w:r>
        <w:rPr>
          <w:sz w:val="28"/>
        </w:rPr>
        <w:t>35%</w:t>
      </w:r>
    </w:p>
    <w:p w:rsidR="00096247" w:rsidRDefault="00096247">
      <w:pPr>
        <w:spacing w:before="10"/>
        <w:rPr>
          <w:sz w:val="27"/>
        </w:rPr>
      </w:pPr>
    </w:p>
    <w:p w:rsidR="00096247" w:rsidRDefault="00EB3490">
      <w:pPr>
        <w:pStyle w:val="a4"/>
        <w:numPr>
          <w:ilvl w:val="0"/>
          <w:numId w:val="10"/>
        </w:numPr>
        <w:tabs>
          <w:tab w:val="left" w:pos="584"/>
        </w:tabs>
        <w:ind w:right="269" w:firstLine="0"/>
        <w:jc w:val="both"/>
        <w:rPr>
          <w:b/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1677670</wp:posOffset>
            </wp:positionH>
            <wp:positionV relativeFrom="paragraph">
              <wp:posOffset>642620</wp:posOffset>
            </wp:positionV>
            <wp:extent cx="133350" cy="295275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6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95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4896" behindDoc="0" locked="0" layoutInCell="1" allowOverlap="1">
            <wp:simplePos x="0" y="0"/>
            <wp:positionH relativeFrom="page">
              <wp:posOffset>2578100</wp:posOffset>
            </wp:positionH>
            <wp:positionV relativeFrom="paragraph">
              <wp:posOffset>642620</wp:posOffset>
            </wp:positionV>
            <wp:extent cx="133350" cy="295275"/>
            <wp:effectExtent l="0" t="0" r="0" b="0"/>
            <wp:wrapNone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7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95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 xml:space="preserve">Сила, с которой взаимодействуют два точечных заряда, равна </w:t>
      </w:r>
      <w:r>
        <w:rPr>
          <w:b/>
          <w:i/>
          <w:sz w:val="28"/>
        </w:rPr>
        <w:t>F</w:t>
      </w:r>
      <w:r>
        <w:rPr>
          <w:b/>
          <w:sz w:val="28"/>
        </w:rPr>
        <w:t>. Какой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станет сила взаимодействия, если величину каждого заряда уменьшить в 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раза?</w:t>
      </w:r>
    </w:p>
    <w:p w:rsidR="00096247" w:rsidRDefault="00096247">
      <w:pPr>
        <w:spacing w:before="2"/>
        <w:rPr>
          <w:b/>
          <w:sz w:val="29"/>
        </w:rPr>
      </w:pPr>
    </w:p>
    <w:p w:rsidR="00096247" w:rsidRDefault="00EB3490">
      <w:pPr>
        <w:spacing w:before="1"/>
        <w:ind w:left="299"/>
        <w:jc w:val="both"/>
        <w:rPr>
          <w:sz w:val="28"/>
        </w:rPr>
      </w:pPr>
      <w:r>
        <w:rPr>
          <w:sz w:val="28"/>
        </w:rPr>
        <w:t>1) 4</w:t>
      </w:r>
      <w:r>
        <w:rPr>
          <w:i/>
          <w:sz w:val="28"/>
        </w:rPr>
        <w:t>F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 xml:space="preserve">2)    </w:t>
      </w:r>
      <w:r>
        <w:rPr>
          <w:spacing w:val="18"/>
          <w:sz w:val="28"/>
        </w:rPr>
        <w:t xml:space="preserve"> </w:t>
      </w:r>
      <w:r>
        <w:rPr>
          <w:sz w:val="28"/>
        </w:rPr>
        <w:t>3)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i/>
          <w:sz w:val="28"/>
        </w:rPr>
        <w:t>F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>4)</w:t>
      </w:r>
    </w:p>
    <w:p w:rsidR="00096247" w:rsidRDefault="00096247">
      <w:pPr>
        <w:spacing w:before="4"/>
        <w:rPr>
          <w:sz w:val="28"/>
        </w:rPr>
      </w:pPr>
    </w:p>
    <w:p w:rsidR="00096247" w:rsidRDefault="00EB3490">
      <w:pPr>
        <w:pStyle w:val="a4"/>
        <w:numPr>
          <w:ilvl w:val="0"/>
          <w:numId w:val="10"/>
        </w:numPr>
        <w:tabs>
          <w:tab w:val="left" w:pos="584"/>
        </w:tabs>
        <w:ind w:right="273" w:firstLine="0"/>
        <w:jc w:val="both"/>
        <w:rPr>
          <w:b/>
          <w:sz w:val="28"/>
        </w:rPr>
      </w:pPr>
      <w:r>
        <w:rPr>
          <w:b/>
          <w:sz w:val="28"/>
        </w:rPr>
        <w:t>Автомобиль массой 2 т движется по выпуклому мосту, имеющему радиус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кривизны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200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скоростью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36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км/ч.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Найдите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силу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нормального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давления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верхней точке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траектории.</w:t>
      </w:r>
    </w:p>
    <w:p w:rsidR="00096247" w:rsidRDefault="00096247">
      <w:pPr>
        <w:spacing w:before="3"/>
        <w:rPr>
          <w:b/>
          <w:sz w:val="28"/>
        </w:rPr>
      </w:pPr>
    </w:p>
    <w:p w:rsidR="00096247" w:rsidRDefault="00EB3490">
      <w:pPr>
        <w:pStyle w:val="a4"/>
        <w:numPr>
          <w:ilvl w:val="0"/>
          <w:numId w:val="10"/>
        </w:numPr>
        <w:tabs>
          <w:tab w:val="left" w:pos="665"/>
        </w:tabs>
        <w:ind w:right="278" w:firstLine="0"/>
        <w:jc w:val="both"/>
        <w:rPr>
          <w:b/>
          <w:sz w:val="28"/>
        </w:rPr>
      </w:pPr>
      <w:r>
        <w:rPr>
          <w:b/>
          <w:sz w:val="28"/>
        </w:rPr>
        <w:t>Для изобарного нагревания газа, количество вещества которого 800 моль,</w:t>
      </w:r>
      <w:r>
        <w:rPr>
          <w:b/>
          <w:spacing w:val="1"/>
          <w:sz w:val="28"/>
        </w:rPr>
        <w:t xml:space="preserve"> </w:t>
      </w:r>
      <w:r>
        <w:rPr>
          <w:b/>
          <w:w w:val="95"/>
          <w:sz w:val="28"/>
        </w:rPr>
        <w:t>на 500 К ему сообщили количество теплоты 9,4 МДж. Определить приращение</w:t>
      </w:r>
      <w:r>
        <w:rPr>
          <w:b/>
          <w:spacing w:val="1"/>
          <w:w w:val="95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внутренней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энергии.</w:t>
      </w:r>
    </w:p>
    <w:p w:rsidR="00096247" w:rsidRDefault="00096247">
      <w:pPr>
        <w:spacing w:before="10"/>
        <w:rPr>
          <w:b/>
          <w:sz w:val="27"/>
        </w:rPr>
      </w:pPr>
    </w:p>
    <w:p w:rsidR="00096247" w:rsidRDefault="00EB3490">
      <w:pPr>
        <w:pStyle w:val="a4"/>
        <w:numPr>
          <w:ilvl w:val="0"/>
          <w:numId w:val="10"/>
        </w:numPr>
        <w:tabs>
          <w:tab w:val="left" w:pos="723"/>
        </w:tabs>
        <w:spacing w:before="1"/>
        <w:ind w:right="274" w:firstLine="0"/>
        <w:jc w:val="both"/>
        <w:rPr>
          <w:b/>
          <w:sz w:val="28"/>
        </w:rPr>
      </w:pPr>
      <w:r>
        <w:rPr>
          <w:b/>
          <w:sz w:val="28"/>
        </w:rPr>
        <w:t>Двигаясь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двумя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точками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электрическом поле,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электрон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приобрел</w:t>
      </w:r>
      <w:r>
        <w:rPr>
          <w:b/>
          <w:spacing w:val="-68"/>
          <w:sz w:val="28"/>
        </w:rPr>
        <w:t xml:space="preserve"> </w:t>
      </w:r>
      <w:r>
        <w:rPr>
          <w:b/>
          <w:position w:val="2"/>
          <w:sz w:val="28"/>
        </w:rPr>
        <w:t>скорость V= 2000 км/с. Чему равно напряжение между этими точками m</w:t>
      </w:r>
      <w:r>
        <w:rPr>
          <w:b/>
          <w:sz w:val="18"/>
        </w:rPr>
        <w:t xml:space="preserve">e </w:t>
      </w:r>
      <w:r>
        <w:rPr>
          <w:b/>
          <w:position w:val="2"/>
          <w:sz w:val="28"/>
        </w:rPr>
        <w:t>=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sz w:val="28"/>
        </w:rPr>
        <w:t>9,1×10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vertAlign w:val="superscript"/>
        </w:rPr>
        <w:t>-31</w:t>
      </w:r>
      <w:r>
        <w:rPr>
          <w:b/>
          <w:sz w:val="28"/>
        </w:rPr>
        <w:t>кг,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=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1,6×10</w:t>
      </w:r>
      <w:r>
        <w:rPr>
          <w:b/>
          <w:sz w:val="28"/>
          <w:vertAlign w:val="superscript"/>
        </w:rPr>
        <w:t>-19</w:t>
      </w:r>
      <w:r>
        <w:rPr>
          <w:b/>
          <w:spacing w:val="-27"/>
          <w:sz w:val="28"/>
        </w:rPr>
        <w:t xml:space="preserve"> </w:t>
      </w:r>
      <w:r>
        <w:rPr>
          <w:b/>
          <w:sz w:val="28"/>
        </w:rPr>
        <w:t>Кл.</w:t>
      </w:r>
    </w:p>
    <w:p w:rsidR="00096247" w:rsidRDefault="00096247">
      <w:pPr>
        <w:spacing w:before="3"/>
        <w:rPr>
          <w:b/>
          <w:sz w:val="28"/>
        </w:rPr>
      </w:pPr>
    </w:p>
    <w:p w:rsidR="00096247" w:rsidRDefault="00EB3490">
      <w:pPr>
        <w:spacing w:before="1" w:line="322" w:lineRule="exact"/>
        <w:ind w:left="299"/>
        <w:jc w:val="both"/>
        <w:rPr>
          <w:b/>
          <w:i/>
          <w:sz w:val="28"/>
        </w:rPr>
      </w:pPr>
      <w:r>
        <w:rPr>
          <w:b/>
          <w:i/>
          <w:sz w:val="28"/>
        </w:rPr>
        <w:t>вариант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</w:t>
      </w:r>
    </w:p>
    <w:p w:rsidR="00096247" w:rsidRDefault="00EB3490">
      <w:pPr>
        <w:pStyle w:val="a4"/>
        <w:numPr>
          <w:ilvl w:val="0"/>
          <w:numId w:val="11"/>
        </w:numPr>
        <w:tabs>
          <w:tab w:val="left" w:pos="584"/>
        </w:tabs>
        <w:ind w:right="270" w:firstLine="0"/>
        <w:jc w:val="both"/>
        <w:rPr>
          <w:b/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47488" behindDoc="0" locked="0" layoutInCell="1" allowOverlap="1">
            <wp:simplePos x="0" y="0"/>
            <wp:positionH relativeFrom="page">
              <wp:posOffset>2448560</wp:posOffset>
            </wp:positionH>
            <wp:positionV relativeFrom="paragraph">
              <wp:posOffset>636905</wp:posOffset>
            </wp:positionV>
            <wp:extent cx="3264535" cy="1696720"/>
            <wp:effectExtent l="0" t="0" r="0" b="0"/>
            <wp:wrapTopAndBottom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8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4791" cy="16965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рисунках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изображены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графики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зависимости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ускорения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времени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движения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прямой.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график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соответствует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равномерному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движению?</w:t>
      </w:r>
    </w:p>
    <w:p w:rsidR="00096247" w:rsidRDefault="00096247">
      <w:pPr>
        <w:jc w:val="both"/>
        <w:rPr>
          <w:sz w:val="28"/>
        </w:rPr>
        <w:sectPr w:rsidR="00096247">
          <w:pgSz w:w="11920" w:h="16850"/>
          <w:pgMar w:top="1240" w:right="160" w:bottom="1200" w:left="1280" w:header="0" w:footer="1003" w:gutter="0"/>
          <w:cols w:space="720"/>
        </w:sectPr>
      </w:pPr>
    </w:p>
    <w:p w:rsidR="00096247" w:rsidRDefault="00EB3490">
      <w:pPr>
        <w:pStyle w:val="a4"/>
        <w:numPr>
          <w:ilvl w:val="0"/>
          <w:numId w:val="11"/>
        </w:numPr>
        <w:tabs>
          <w:tab w:val="left" w:pos="584"/>
        </w:tabs>
        <w:spacing w:before="67"/>
        <w:ind w:right="275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Тело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массой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кг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равномерно 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прямолинейно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движется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горизонтальной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плоскости. На тело действует сила F= 2Н. Каков коэффициент трения между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телом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и плоскостью?</w:t>
      </w:r>
    </w:p>
    <w:p w:rsidR="00096247" w:rsidRDefault="00EB3490">
      <w:pPr>
        <w:spacing w:line="316" w:lineRule="exact"/>
        <w:ind w:left="299"/>
        <w:jc w:val="both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48512" behindDoc="0" locked="0" layoutInCell="1" allowOverlap="1">
            <wp:simplePos x="0" y="0"/>
            <wp:positionH relativeFrom="page">
              <wp:posOffset>1051560</wp:posOffset>
            </wp:positionH>
            <wp:positionV relativeFrom="paragraph">
              <wp:posOffset>280035</wp:posOffset>
            </wp:positionV>
            <wp:extent cx="1715135" cy="565150"/>
            <wp:effectExtent l="0" t="0" r="0" b="0"/>
            <wp:wrapTopAndBottom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9.pn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404" cy="565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1)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2)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3)</w:t>
      </w:r>
      <w:r>
        <w:rPr>
          <w:spacing w:val="-6"/>
          <w:sz w:val="28"/>
        </w:rPr>
        <w:t xml:space="preserve"> </w:t>
      </w:r>
      <w:r>
        <w:rPr>
          <w:sz w:val="28"/>
        </w:rPr>
        <w:t>0,5</w:t>
      </w:r>
      <w:r>
        <w:rPr>
          <w:spacing w:val="-3"/>
          <w:sz w:val="28"/>
        </w:rPr>
        <w:t xml:space="preserve"> </w:t>
      </w:r>
      <w:r>
        <w:rPr>
          <w:sz w:val="28"/>
        </w:rPr>
        <w:t>4)</w:t>
      </w:r>
      <w:r>
        <w:rPr>
          <w:spacing w:val="-1"/>
          <w:sz w:val="28"/>
        </w:rPr>
        <w:t xml:space="preserve"> </w:t>
      </w:r>
      <w:r>
        <w:rPr>
          <w:sz w:val="28"/>
        </w:rPr>
        <w:t>0,2</w:t>
      </w:r>
    </w:p>
    <w:p w:rsidR="00096247" w:rsidRDefault="00EB3490">
      <w:pPr>
        <w:pStyle w:val="a4"/>
        <w:numPr>
          <w:ilvl w:val="0"/>
          <w:numId w:val="11"/>
        </w:numPr>
        <w:tabs>
          <w:tab w:val="left" w:pos="584"/>
        </w:tabs>
        <w:spacing w:before="17"/>
        <w:ind w:right="277" w:firstLine="0"/>
        <w:jc w:val="both"/>
        <w:rPr>
          <w:b/>
          <w:sz w:val="28"/>
        </w:rPr>
      </w:pPr>
      <w:r>
        <w:rPr>
          <w:b/>
          <w:w w:val="95"/>
          <w:sz w:val="28"/>
        </w:rPr>
        <w:t>Чему равно изменение импульса тела, если на него в течение 5 с действовала</w:t>
      </w:r>
      <w:r>
        <w:rPr>
          <w:b/>
          <w:spacing w:val="1"/>
          <w:w w:val="95"/>
          <w:sz w:val="28"/>
        </w:rPr>
        <w:t xml:space="preserve"> </w:t>
      </w:r>
      <w:r>
        <w:rPr>
          <w:b/>
          <w:sz w:val="28"/>
        </w:rPr>
        <w:t>сила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15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Н?</w:t>
      </w:r>
    </w:p>
    <w:p w:rsidR="00096247" w:rsidRDefault="00EB3490">
      <w:pPr>
        <w:pStyle w:val="a3"/>
        <w:spacing w:line="322" w:lineRule="exact"/>
        <w:ind w:left="299"/>
      </w:pPr>
      <w:r>
        <w:t>1)</w:t>
      </w:r>
      <w:r>
        <w:rPr>
          <w:spacing w:val="-3"/>
        </w:rPr>
        <w:t xml:space="preserve"> </w:t>
      </w:r>
      <w:r>
        <w:t>3 кг·м/с</w:t>
      </w:r>
      <w:r>
        <w:rPr>
          <w:spacing w:val="-6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кг·м/с</w:t>
      </w:r>
      <w:r>
        <w:rPr>
          <w:spacing w:val="1"/>
        </w:rPr>
        <w:t xml:space="preserve"> </w:t>
      </w:r>
      <w:r>
        <w:t>3)</w:t>
      </w:r>
      <w:r>
        <w:rPr>
          <w:spacing w:val="-7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кг·м/с</w:t>
      </w:r>
      <w:r>
        <w:rPr>
          <w:spacing w:val="1"/>
        </w:rPr>
        <w:t xml:space="preserve"> </w:t>
      </w:r>
      <w:r>
        <w:t>4)</w:t>
      </w:r>
      <w:r>
        <w:rPr>
          <w:spacing w:val="-8"/>
        </w:rPr>
        <w:t xml:space="preserve"> </w:t>
      </w:r>
      <w:r>
        <w:t>75</w:t>
      </w:r>
      <w:r>
        <w:rPr>
          <w:spacing w:val="-5"/>
        </w:rPr>
        <w:t xml:space="preserve"> </w:t>
      </w:r>
      <w:r>
        <w:t>кг·м/с</w:t>
      </w:r>
    </w:p>
    <w:p w:rsidR="00096247" w:rsidRDefault="00096247">
      <w:pPr>
        <w:spacing w:before="10"/>
        <w:rPr>
          <w:b/>
          <w:sz w:val="27"/>
        </w:rPr>
      </w:pPr>
    </w:p>
    <w:p w:rsidR="00096247" w:rsidRDefault="00EB3490">
      <w:pPr>
        <w:pStyle w:val="a4"/>
        <w:numPr>
          <w:ilvl w:val="0"/>
          <w:numId w:val="11"/>
        </w:numPr>
        <w:tabs>
          <w:tab w:val="left" w:pos="584"/>
        </w:tabs>
        <w:spacing w:line="242" w:lineRule="auto"/>
        <w:ind w:right="288" w:firstLine="0"/>
        <w:jc w:val="both"/>
        <w:rPr>
          <w:b/>
          <w:sz w:val="28"/>
        </w:rPr>
      </w:pPr>
      <w:r>
        <w:rPr>
          <w:b/>
          <w:sz w:val="28"/>
        </w:rPr>
        <w:t>Камень брошен вертикально вверх со скоростью 10 м/с. На какой высоте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кинетическая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энергия камня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равна его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потенциальной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энергии?</w:t>
      </w:r>
    </w:p>
    <w:p w:rsidR="00096247" w:rsidRDefault="00EB3490">
      <w:pPr>
        <w:spacing w:line="315" w:lineRule="exact"/>
        <w:ind w:left="299"/>
        <w:jc w:val="both"/>
        <w:rPr>
          <w:sz w:val="28"/>
        </w:rPr>
      </w:pPr>
      <w:r>
        <w:rPr>
          <w:sz w:val="28"/>
        </w:rPr>
        <w:t>1)</w:t>
      </w:r>
      <w:r>
        <w:rPr>
          <w:spacing w:val="-2"/>
          <w:sz w:val="28"/>
        </w:rPr>
        <w:t xml:space="preserve"> </w:t>
      </w:r>
      <w:r>
        <w:rPr>
          <w:sz w:val="28"/>
        </w:rPr>
        <w:t>2,5 м</w:t>
      </w:r>
      <w:r>
        <w:rPr>
          <w:spacing w:val="2"/>
          <w:sz w:val="28"/>
        </w:rPr>
        <w:t xml:space="preserve"> </w:t>
      </w:r>
      <w:r>
        <w:rPr>
          <w:sz w:val="28"/>
        </w:rPr>
        <w:t>2)</w:t>
      </w:r>
      <w:r>
        <w:rPr>
          <w:spacing w:val="-2"/>
          <w:sz w:val="28"/>
        </w:rPr>
        <w:t xml:space="preserve"> </w:t>
      </w:r>
      <w:r>
        <w:rPr>
          <w:sz w:val="28"/>
        </w:rPr>
        <w:t>3,</w:t>
      </w:r>
      <w:r>
        <w:rPr>
          <w:spacing w:val="2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>
        <w:rPr>
          <w:spacing w:val="-9"/>
          <w:sz w:val="28"/>
        </w:rPr>
        <w:t xml:space="preserve"> </w:t>
      </w:r>
      <w:r>
        <w:rPr>
          <w:sz w:val="28"/>
        </w:rPr>
        <w:t>3)</w:t>
      </w:r>
      <w:r>
        <w:rPr>
          <w:spacing w:val="-1"/>
          <w:sz w:val="28"/>
        </w:rPr>
        <w:t xml:space="preserve"> </w:t>
      </w:r>
      <w:r>
        <w:rPr>
          <w:sz w:val="28"/>
        </w:rPr>
        <w:t>1,4</w:t>
      </w:r>
      <w:r>
        <w:rPr>
          <w:spacing w:val="-1"/>
          <w:sz w:val="28"/>
        </w:rPr>
        <w:t xml:space="preserve"> </w:t>
      </w:r>
      <w:r>
        <w:rPr>
          <w:sz w:val="28"/>
        </w:rPr>
        <w:t>м</w:t>
      </w:r>
      <w:r>
        <w:rPr>
          <w:spacing w:val="1"/>
          <w:sz w:val="28"/>
        </w:rPr>
        <w:t xml:space="preserve"> </w:t>
      </w:r>
      <w:r>
        <w:rPr>
          <w:sz w:val="28"/>
        </w:rPr>
        <w:t>4) 3,2</w:t>
      </w:r>
      <w:r>
        <w:rPr>
          <w:spacing w:val="-1"/>
          <w:sz w:val="28"/>
        </w:rPr>
        <w:t xml:space="preserve"> </w:t>
      </w:r>
      <w:r>
        <w:rPr>
          <w:sz w:val="28"/>
        </w:rPr>
        <w:t>м</w:t>
      </w:r>
    </w:p>
    <w:p w:rsidR="00096247" w:rsidRDefault="00096247">
      <w:pPr>
        <w:rPr>
          <w:sz w:val="28"/>
        </w:rPr>
      </w:pPr>
    </w:p>
    <w:p w:rsidR="00096247" w:rsidRDefault="00EB3490">
      <w:pPr>
        <w:pStyle w:val="a4"/>
        <w:numPr>
          <w:ilvl w:val="0"/>
          <w:numId w:val="11"/>
        </w:numPr>
        <w:tabs>
          <w:tab w:val="left" w:pos="584"/>
        </w:tabs>
        <w:spacing w:line="242" w:lineRule="auto"/>
        <w:ind w:right="270" w:firstLine="0"/>
        <w:jc w:val="both"/>
        <w:rPr>
          <w:b/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49536" behindDoc="0" locked="0" layoutInCell="1" allowOverlap="1">
            <wp:simplePos x="0" y="0"/>
            <wp:positionH relativeFrom="page">
              <wp:posOffset>1066800</wp:posOffset>
            </wp:positionH>
            <wp:positionV relativeFrom="paragraph">
              <wp:posOffset>677545</wp:posOffset>
            </wp:positionV>
            <wp:extent cx="1934210" cy="1506220"/>
            <wp:effectExtent l="0" t="0" r="0" b="0"/>
            <wp:wrapTopAndBottom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0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4354" cy="1506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сосуде,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закрытом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поршнем,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находится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идеальный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газ.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Процесс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изменения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состояния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газа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показан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диаграмме.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менялся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газа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переходе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из состояния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состояние В?</w:t>
      </w:r>
    </w:p>
    <w:p w:rsidR="00096247" w:rsidRDefault="00096247">
      <w:pPr>
        <w:rPr>
          <w:b/>
          <w:sz w:val="30"/>
        </w:rPr>
      </w:pPr>
    </w:p>
    <w:p w:rsidR="00096247" w:rsidRDefault="00096247">
      <w:pPr>
        <w:spacing w:before="7"/>
        <w:rPr>
          <w:b/>
          <w:sz w:val="36"/>
        </w:rPr>
      </w:pPr>
    </w:p>
    <w:p w:rsidR="00096247" w:rsidRDefault="00EB3490">
      <w:pPr>
        <w:pStyle w:val="a4"/>
        <w:numPr>
          <w:ilvl w:val="0"/>
          <w:numId w:val="12"/>
        </w:numPr>
        <w:tabs>
          <w:tab w:val="left" w:pos="608"/>
        </w:tabs>
        <w:spacing w:line="322" w:lineRule="exact"/>
        <w:ind w:hanging="309"/>
        <w:rPr>
          <w:sz w:val="28"/>
        </w:rPr>
      </w:pPr>
      <w:r>
        <w:rPr>
          <w:sz w:val="28"/>
        </w:rPr>
        <w:t>все</w:t>
      </w:r>
      <w:r>
        <w:rPr>
          <w:spacing w:val="-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7"/>
          <w:sz w:val="28"/>
        </w:rPr>
        <w:t xml:space="preserve"> </w:t>
      </w:r>
      <w:r>
        <w:rPr>
          <w:sz w:val="28"/>
        </w:rPr>
        <w:t>увеличивался</w:t>
      </w:r>
    </w:p>
    <w:p w:rsidR="00096247" w:rsidRDefault="00EB3490">
      <w:pPr>
        <w:pStyle w:val="a4"/>
        <w:numPr>
          <w:ilvl w:val="0"/>
          <w:numId w:val="12"/>
        </w:numPr>
        <w:tabs>
          <w:tab w:val="left" w:pos="608"/>
        </w:tabs>
        <w:ind w:hanging="309"/>
        <w:rPr>
          <w:sz w:val="28"/>
        </w:rPr>
      </w:pPr>
      <w:r>
        <w:rPr>
          <w:sz w:val="28"/>
        </w:rPr>
        <w:t>все</w:t>
      </w:r>
      <w:r>
        <w:rPr>
          <w:spacing w:val="-5"/>
          <w:sz w:val="28"/>
        </w:rPr>
        <w:t xml:space="preserve"> </w:t>
      </w:r>
      <w:r>
        <w:rPr>
          <w:sz w:val="28"/>
        </w:rPr>
        <w:t>время</w:t>
      </w:r>
      <w:r>
        <w:rPr>
          <w:spacing w:val="-8"/>
          <w:sz w:val="28"/>
        </w:rPr>
        <w:t xml:space="preserve"> </w:t>
      </w:r>
      <w:r>
        <w:rPr>
          <w:sz w:val="28"/>
        </w:rPr>
        <w:t>уменьшался</w:t>
      </w:r>
    </w:p>
    <w:p w:rsidR="00096247" w:rsidRDefault="00EB3490">
      <w:pPr>
        <w:pStyle w:val="a4"/>
        <w:numPr>
          <w:ilvl w:val="0"/>
          <w:numId w:val="12"/>
        </w:numPr>
        <w:tabs>
          <w:tab w:val="left" w:pos="608"/>
        </w:tabs>
        <w:spacing w:line="319" w:lineRule="exact"/>
        <w:ind w:hanging="309"/>
        <w:rPr>
          <w:sz w:val="28"/>
        </w:rPr>
      </w:pPr>
      <w:r>
        <w:rPr>
          <w:sz w:val="28"/>
        </w:rPr>
        <w:t>сначала</w:t>
      </w:r>
      <w:r>
        <w:rPr>
          <w:spacing w:val="-13"/>
          <w:sz w:val="28"/>
        </w:rPr>
        <w:t xml:space="preserve"> </w:t>
      </w:r>
      <w:r>
        <w:rPr>
          <w:sz w:val="28"/>
        </w:rPr>
        <w:t>увеличивался,</w:t>
      </w:r>
      <w:r>
        <w:rPr>
          <w:spacing w:val="-12"/>
          <w:sz w:val="28"/>
        </w:rPr>
        <w:t xml:space="preserve"> </w:t>
      </w:r>
      <w:r>
        <w:rPr>
          <w:sz w:val="28"/>
        </w:rPr>
        <w:t>затем</w:t>
      </w:r>
      <w:r>
        <w:rPr>
          <w:spacing w:val="-12"/>
          <w:sz w:val="28"/>
        </w:rPr>
        <w:t xml:space="preserve"> </w:t>
      </w:r>
      <w:r>
        <w:rPr>
          <w:sz w:val="28"/>
        </w:rPr>
        <w:t>уменьшался</w:t>
      </w:r>
    </w:p>
    <w:p w:rsidR="00096247" w:rsidRDefault="00EB3490">
      <w:pPr>
        <w:pStyle w:val="a4"/>
        <w:numPr>
          <w:ilvl w:val="0"/>
          <w:numId w:val="12"/>
        </w:numPr>
        <w:tabs>
          <w:tab w:val="left" w:pos="608"/>
        </w:tabs>
        <w:spacing w:line="319" w:lineRule="exact"/>
        <w:ind w:hanging="309"/>
        <w:rPr>
          <w:sz w:val="28"/>
        </w:rPr>
      </w:pPr>
      <w:r>
        <w:rPr>
          <w:sz w:val="28"/>
        </w:rPr>
        <w:t>сначала</w:t>
      </w:r>
      <w:r>
        <w:rPr>
          <w:spacing w:val="-11"/>
          <w:sz w:val="28"/>
        </w:rPr>
        <w:t xml:space="preserve"> </w:t>
      </w:r>
      <w:r>
        <w:rPr>
          <w:sz w:val="28"/>
        </w:rPr>
        <w:t>уменьшался,</w:t>
      </w:r>
      <w:r>
        <w:rPr>
          <w:spacing w:val="-3"/>
          <w:sz w:val="28"/>
        </w:rPr>
        <w:t xml:space="preserve"> </w:t>
      </w:r>
      <w:r>
        <w:rPr>
          <w:sz w:val="28"/>
        </w:rPr>
        <w:t>затем</w:t>
      </w:r>
      <w:r>
        <w:rPr>
          <w:spacing w:val="-6"/>
          <w:sz w:val="28"/>
        </w:rPr>
        <w:t xml:space="preserve"> </w:t>
      </w:r>
      <w:r>
        <w:rPr>
          <w:sz w:val="28"/>
        </w:rPr>
        <w:t>увеличивался</w:t>
      </w:r>
    </w:p>
    <w:p w:rsidR="00096247" w:rsidRDefault="00096247">
      <w:pPr>
        <w:spacing w:before="9"/>
        <w:rPr>
          <w:sz w:val="28"/>
        </w:rPr>
      </w:pPr>
    </w:p>
    <w:p w:rsidR="00096247" w:rsidRDefault="00EB3490">
      <w:pPr>
        <w:pStyle w:val="a4"/>
        <w:numPr>
          <w:ilvl w:val="0"/>
          <w:numId w:val="11"/>
        </w:numPr>
        <w:tabs>
          <w:tab w:val="left" w:pos="584"/>
        </w:tabs>
        <w:ind w:right="431" w:firstLine="0"/>
        <w:rPr>
          <w:b/>
          <w:sz w:val="28"/>
        </w:rPr>
      </w:pPr>
      <w:r>
        <w:rPr>
          <w:b/>
          <w:sz w:val="28"/>
        </w:rPr>
        <w:t>Температура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нагревателя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идеальной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машины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Карно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700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температура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холодильника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420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К.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Каков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КПД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идеальной машины?</w:t>
      </w:r>
    </w:p>
    <w:p w:rsidR="00096247" w:rsidRDefault="00EB3490">
      <w:pPr>
        <w:spacing w:line="322" w:lineRule="exact"/>
        <w:ind w:left="299"/>
        <w:jc w:val="both"/>
        <w:rPr>
          <w:sz w:val="28"/>
        </w:rPr>
      </w:pPr>
      <w:r>
        <w:rPr>
          <w:sz w:val="28"/>
        </w:rPr>
        <w:t>1)</w:t>
      </w:r>
      <w:r>
        <w:rPr>
          <w:spacing w:val="-1"/>
          <w:sz w:val="28"/>
        </w:rPr>
        <w:t xml:space="preserve"> </w:t>
      </w:r>
      <w:r>
        <w:rPr>
          <w:sz w:val="28"/>
        </w:rPr>
        <w:t>60%</w:t>
      </w:r>
      <w:r>
        <w:rPr>
          <w:spacing w:val="-1"/>
          <w:sz w:val="28"/>
        </w:rPr>
        <w:t xml:space="preserve"> </w:t>
      </w:r>
      <w:r>
        <w:rPr>
          <w:sz w:val="28"/>
        </w:rPr>
        <w:t>2)</w:t>
      </w:r>
      <w:r>
        <w:rPr>
          <w:spacing w:val="-5"/>
          <w:sz w:val="28"/>
        </w:rPr>
        <w:t xml:space="preserve"> </w:t>
      </w:r>
      <w:r>
        <w:rPr>
          <w:sz w:val="28"/>
        </w:rPr>
        <w:t>40% 3)</w:t>
      </w:r>
      <w:r>
        <w:rPr>
          <w:spacing w:val="-6"/>
          <w:sz w:val="28"/>
        </w:rPr>
        <w:t xml:space="preserve"> </w:t>
      </w:r>
      <w:r>
        <w:rPr>
          <w:sz w:val="28"/>
        </w:rPr>
        <w:t>30% 4)</w:t>
      </w:r>
      <w:r>
        <w:rPr>
          <w:spacing w:val="-5"/>
          <w:sz w:val="28"/>
        </w:rPr>
        <w:t xml:space="preserve"> </w:t>
      </w:r>
      <w:r>
        <w:rPr>
          <w:sz w:val="28"/>
        </w:rPr>
        <w:t>45%</w:t>
      </w:r>
    </w:p>
    <w:p w:rsidR="00096247" w:rsidRDefault="00096247">
      <w:pPr>
        <w:spacing w:before="6"/>
        <w:rPr>
          <w:sz w:val="27"/>
        </w:rPr>
      </w:pPr>
    </w:p>
    <w:p w:rsidR="00096247" w:rsidRDefault="00EB3490">
      <w:pPr>
        <w:pStyle w:val="a4"/>
        <w:numPr>
          <w:ilvl w:val="0"/>
          <w:numId w:val="11"/>
        </w:numPr>
        <w:tabs>
          <w:tab w:val="left" w:pos="584"/>
        </w:tabs>
        <w:spacing w:line="242" w:lineRule="auto"/>
        <w:ind w:right="314" w:firstLine="0"/>
        <w:rPr>
          <w:b/>
          <w:sz w:val="28"/>
        </w:rPr>
      </w:pPr>
      <w:r>
        <w:rPr>
          <w:b/>
          <w:sz w:val="28"/>
        </w:rPr>
        <w:t>Расстояние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двумя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точечными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зарядами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уменьшили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20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раза.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Сила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электрического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взаимодействия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ними</w:t>
      </w:r>
    </w:p>
    <w:p w:rsidR="00096247" w:rsidRDefault="00EB3490">
      <w:pPr>
        <w:spacing w:line="317" w:lineRule="exact"/>
        <w:ind w:left="299"/>
        <w:rPr>
          <w:sz w:val="28"/>
        </w:rPr>
      </w:pPr>
      <w:r>
        <w:rPr>
          <w:sz w:val="28"/>
        </w:rPr>
        <w:t>1)</w:t>
      </w:r>
      <w:r>
        <w:rPr>
          <w:spacing w:val="-4"/>
          <w:sz w:val="28"/>
        </w:rPr>
        <w:t xml:space="preserve"> </w:t>
      </w:r>
      <w:r>
        <w:rPr>
          <w:sz w:val="28"/>
        </w:rPr>
        <w:t>уменьшилась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16</w:t>
      </w:r>
      <w:r>
        <w:rPr>
          <w:spacing w:val="-2"/>
          <w:sz w:val="28"/>
        </w:rPr>
        <w:t xml:space="preserve"> </w:t>
      </w:r>
      <w:r>
        <w:rPr>
          <w:sz w:val="28"/>
        </w:rPr>
        <w:t>раз</w:t>
      </w:r>
      <w:r>
        <w:rPr>
          <w:spacing w:val="-2"/>
          <w:sz w:val="28"/>
        </w:rPr>
        <w:t xml:space="preserve"> </w:t>
      </w:r>
      <w:r>
        <w:rPr>
          <w:sz w:val="28"/>
        </w:rPr>
        <w:t>2)</w:t>
      </w:r>
      <w:r>
        <w:rPr>
          <w:spacing w:val="-6"/>
          <w:sz w:val="28"/>
        </w:rPr>
        <w:t xml:space="preserve"> </w:t>
      </w:r>
      <w:r>
        <w:rPr>
          <w:sz w:val="28"/>
        </w:rPr>
        <w:t>увеличилась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16</w:t>
      </w:r>
      <w:r>
        <w:rPr>
          <w:spacing w:val="-7"/>
          <w:sz w:val="28"/>
        </w:rPr>
        <w:t xml:space="preserve"> </w:t>
      </w:r>
      <w:r>
        <w:rPr>
          <w:sz w:val="28"/>
        </w:rPr>
        <w:t>раз</w:t>
      </w:r>
    </w:p>
    <w:p w:rsidR="00096247" w:rsidRDefault="00EB3490">
      <w:pPr>
        <w:spacing w:line="319" w:lineRule="exact"/>
        <w:ind w:left="299"/>
        <w:rPr>
          <w:sz w:val="28"/>
        </w:rPr>
      </w:pPr>
      <w:r>
        <w:rPr>
          <w:sz w:val="28"/>
        </w:rPr>
        <w:t>3)</w:t>
      </w:r>
      <w:r>
        <w:rPr>
          <w:spacing w:val="-4"/>
          <w:sz w:val="28"/>
        </w:rPr>
        <w:t xml:space="preserve"> </w:t>
      </w:r>
      <w:r>
        <w:rPr>
          <w:sz w:val="28"/>
        </w:rPr>
        <w:t>увеличилась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раза</w:t>
      </w:r>
      <w:r>
        <w:rPr>
          <w:spacing w:val="1"/>
          <w:sz w:val="28"/>
        </w:rPr>
        <w:t xml:space="preserve"> </w:t>
      </w:r>
      <w:r>
        <w:rPr>
          <w:sz w:val="28"/>
        </w:rPr>
        <w:t>4)</w:t>
      </w:r>
      <w:r>
        <w:rPr>
          <w:spacing w:val="-4"/>
          <w:sz w:val="28"/>
        </w:rPr>
        <w:t xml:space="preserve"> </w:t>
      </w:r>
      <w:r>
        <w:rPr>
          <w:sz w:val="28"/>
        </w:rPr>
        <w:t>уменьшилась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раза</w:t>
      </w:r>
    </w:p>
    <w:p w:rsidR="00096247" w:rsidRDefault="00096247">
      <w:pPr>
        <w:spacing w:line="319" w:lineRule="exact"/>
        <w:rPr>
          <w:sz w:val="28"/>
        </w:rPr>
        <w:sectPr w:rsidR="00096247">
          <w:pgSz w:w="11920" w:h="16850"/>
          <w:pgMar w:top="960" w:right="160" w:bottom="1200" w:left="1280" w:header="0" w:footer="1003" w:gutter="0"/>
          <w:cols w:space="720"/>
        </w:sectPr>
      </w:pPr>
    </w:p>
    <w:p w:rsidR="00096247" w:rsidRDefault="00EB3490">
      <w:pPr>
        <w:pStyle w:val="a4"/>
        <w:numPr>
          <w:ilvl w:val="0"/>
          <w:numId w:val="11"/>
        </w:numPr>
        <w:tabs>
          <w:tab w:val="left" w:pos="584"/>
        </w:tabs>
        <w:spacing w:before="67"/>
        <w:ind w:right="280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Масса поезда 3000т. Коэффициент трения 0,02. Какова должна быть сила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тяги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паровоза, чтобы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поезд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набрал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скорость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60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км/ч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через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после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движения?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Движение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разгоне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поезда считать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равноускоренным.</w:t>
      </w:r>
    </w:p>
    <w:p w:rsidR="00096247" w:rsidRDefault="00096247">
      <w:pPr>
        <w:spacing w:before="3"/>
        <w:rPr>
          <w:b/>
          <w:sz w:val="28"/>
        </w:rPr>
      </w:pPr>
    </w:p>
    <w:p w:rsidR="00096247" w:rsidRDefault="00EB3490">
      <w:pPr>
        <w:pStyle w:val="a4"/>
        <w:numPr>
          <w:ilvl w:val="0"/>
          <w:numId w:val="11"/>
        </w:numPr>
        <w:tabs>
          <w:tab w:val="left" w:pos="584"/>
        </w:tabs>
        <w:spacing w:before="1"/>
        <w:ind w:right="276" w:firstLine="0"/>
        <w:jc w:val="both"/>
        <w:rPr>
          <w:b/>
          <w:sz w:val="28"/>
        </w:rPr>
      </w:pPr>
      <w:r>
        <w:rPr>
          <w:b/>
          <w:w w:val="95"/>
          <w:sz w:val="28"/>
        </w:rPr>
        <w:t>Чему равна молярная масса газа, плотность которого 0,2 кг/м</w:t>
      </w:r>
      <w:r>
        <w:rPr>
          <w:b/>
          <w:w w:val="95"/>
          <w:sz w:val="28"/>
          <w:vertAlign w:val="superscript"/>
        </w:rPr>
        <w:t>3</w:t>
      </w:r>
      <w:r>
        <w:rPr>
          <w:b/>
          <w:w w:val="95"/>
          <w:sz w:val="28"/>
        </w:rPr>
        <w:t xml:space="preserve"> , температура</w:t>
      </w:r>
      <w:r>
        <w:rPr>
          <w:b/>
          <w:spacing w:val="1"/>
          <w:w w:val="95"/>
          <w:sz w:val="28"/>
        </w:rPr>
        <w:t xml:space="preserve"> </w:t>
      </w:r>
      <w:r>
        <w:rPr>
          <w:b/>
          <w:sz w:val="28"/>
        </w:rPr>
        <w:t>250 К,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давление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19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кПа?</w:t>
      </w:r>
    </w:p>
    <w:p w:rsidR="00096247" w:rsidRDefault="00096247">
      <w:pPr>
        <w:spacing w:before="10"/>
        <w:rPr>
          <w:b/>
          <w:sz w:val="27"/>
        </w:rPr>
      </w:pPr>
    </w:p>
    <w:p w:rsidR="00096247" w:rsidRDefault="00EB3490">
      <w:pPr>
        <w:pStyle w:val="a4"/>
        <w:numPr>
          <w:ilvl w:val="0"/>
          <w:numId w:val="11"/>
        </w:numPr>
        <w:tabs>
          <w:tab w:val="left" w:pos="723"/>
        </w:tabs>
        <w:ind w:right="268" w:firstLine="0"/>
        <w:jc w:val="both"/>
        <w:rPr>
          <w:b/>
          <w:sz w:val="28"/>
        </w:rPr>
      </w:pPr>
      <w:r>
        <w:rPr>
          <w:b/>
          <w:sz w:val="28"/>
        </w:rPr>
        <w:t>Электрон, начальная скорость которого равна нулю, начал двигаться 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однородном поле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напряженностью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1,5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В/м. 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расстоянии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скорость</w:t>
      </w:r>
      <w:r>
        <w:rPr>
          <w:b/>
          <w:spacing w:val="-68"/>
          <w:sz w:val="28"/>
        </w:rPr>
        <w:t xml:space="preserve"> </w:t>
      </w:r>
      <w:r>
        <w:rPr>
          <w:b/>
          <w:w w:val="95"/>
          <w:position w:val="2"/>
          <w:sz w:val="28"/>
        </w:rPr>
        <w:t>возрастает</w:t>
      </w:r>
      <w:r>
        <w:rPr>
          <w:b/>
          <w:spacing w:val="10"/>
          <w:w w:val="95"/>
          <w:position w:val="2"/>
          <w:sz w:val="28"/>
        </w:rPr>
        <w:t xml:space="preserve"> </w:t>
      </w:r>
      <w:r>
        <w:rPr>
          <w:b/>
          <w:w w:val="95"/>
          <w:position w:val="2"/>
          <w:sz w:val="28"/>
        </w:rPr>
        <w:t>до 2000</w:t>
      </w:r>
      <w:r>
        <w:rPr>
          <w:b/>
          <w:spacing w:val="6"/>
          <w:w w:val="95"/>
          <w:position w:val="2"/>
          <w:sz w:val="28"/>
        </w:rPr>
        <w:t xml:space="preserve"> </w:t>
      </w:r>
      <w:r>
        <w:rPr>
          <w:b/>
          <w:w w:val="95"/>
          <w:position w:val="2"/>
          <w:sz w:val="28"/>
        </w:rPr>
        <w:t>км/с?</w:t>
      </w:r>
      <w:r>
        <w:rPr>
          <w:b/>
          <w:spacing w:val="18"/>
          <w:w w:val="95"/>
          <w:position w:val="2"/>
          <w:sz w:val="28"/>
        </w:rPr>
        <w:t xml:space="preserve"> </w:t>
      </w:r>
      <w:r>
        <w:rPr>
          <w:b/>
          <w:w w:val="95"/>
          <w:position w:val="2"/>
          <w:sz w:val="28"/>
        </w:rPr>
        <w:t>m</w:t>
      </w:r>
      <w:r>
        <w:rPr>
          <w:b/>
          <w:w w:val="95"/>
          <w:sz w:val="18"/>
        </w:rPr>
        <w:t>e</w:t>
      </w:r>
      <w:r>
        <w:rPr>
          <w:b/>
          <w:spacing w:val="9"/>
          <w:w w:val="95"/>
          <w:sz w:val="18"/>
        </w:rPr>
        <w:t xml:space="preserve"> </w:t>
      </w:r>
      <w:r>
        <w:rPr>
          <w:b/>
          <w:w w:val="95"/>
          <w:position w:val="2"/>
          <w:sz w:val="28"/>
        </w:rPr>
        <w:t>=</w:t>
      </w:r>
      <w:r>
        <w:rPr>
          <w:b/>
          <w:spacing w:val="10"/>
          <w:w w:val="95"/>
          <w:position w:val="2"/>
          <w:sz w:val="28"/>
        </w:rPr>
        <w:t xml:space="preserve"> </w:t>
      </w:r>
      <w:r>
        <w:rPr>
          <w:b/>
          <w:w w:val="95"/>
          <w:position w:val="2"/>
          <w:sz w:val="28"/>
        </w:rPr>
        <w:t>9,1×10</w:t>
      </w:r>
      <w:r>
        <w:rPr>
          <w:b/>
          <w:spacing w:val="12"/>
          <w:w w:val="95"/>
          <w:position w:val="2"/>
          <w:sz w:val="28"/>
        </w:rPr>
        <w:t xml:space="preserve"> </w:t>
      </w:r>
      <w:r>
        <w:rPr>
          <w:b/>
          <w:w w:val="95"/>
          <w:position w:val="2"/>
          <w:sz w:val="28"/>
          <w:vertAlign w:val="superscript"/>
        </w:rPr>
        <w:t>-31</w:t>
      </w:r>
      <w:r>
        <w:rPr>
          <w:b/>
          <w:w w:val="95"/>
          <w:position w:val="2"/>
          <w:sz w:val="28"/>
        </w:rPr>
        <w:t>кг,</w:t>
      </w:r>
      <w:r>
        <w:rPr>
          <w:b/>
          <w:spacing w:val="13"/>
          <w:w w:val="95"/>
          <w:position w:val="2"/>
          <w:sz w:val="28"/>
        </w:rPr>
        <w:t xml:space="preserve"> </w:t>
      </w:r>
      <w:r>
        <w:rPr>
          <w:b/>
          <w:w w:val="95"/>
          <w:position w:val="2"/>
          <w:sz w:val="28"/>
        </w:rPr>
        <w:t>e</w:t>
      </w:r>
      <w:r>
        <w:rPr>
          <w:b/>
          <w:spacing w:val="13"/>
          <w:w w:val="95"/>
          <w:position w:val="2"/>
          <w:sz w:val="28"/>
        </w:rPr>
        <w:t xml:space="preserve"> </w:t>
      </w:r>
      <w:r>
        <w:rPr>
          <w:b/>
          <w:w w:val="95"/>
          <w:position w:val="2"/>
          <w:sz w:val="28"/>
        </w:rPr>
        <w:t>=</w:t>
      </w:r>
      <w:r>
        <w:rPr>
          <w:b/>
          <w:spacing w:val="10"/>
          <w:w w:val="95"/>
          <w:position w:val="2"/>
          <w:sz w:val="28"/>
        </w:rPr>
        <w:t xml:space="preserve"> </w:t>
      </w:r>
      <w:r>
        <w:rPr>
          <w:b/>
          <w:w w:val="95"/>
          <w:position w:val="2"/>
          <w:sz w:val="28"/>
        </w:rPr>
        <w:t>1,6×10</w:t>
      </w:r>
      <w:r>
        <w:rPr>
          <w:b/>
          <w:w w:val="95"/>
          <w:position w:val="2"/>
          <w:sz w:val="28"/>
          <w:vertAlign w:val="superscript"/>
        </w:rPr>
        <w:t>-19</w:t>
      </w:r>
      <w:r>
        <w:rPr>
          <w:b/>
          <w:spacing w:val="-15"/>
          <w:w w:val="95"/>
          <w:position w:val="2"/>
          <w:sz w:val="28"/>
        </w:rPr>
        <w:t xml:space="preserve"> </w:t>
      </w:r>
      <w:r>
        <w:rPr>
          <w:b/>
          <w:w w:val="95"/>
          <w:position w:val="2"/>
          <w:sz w:val="28"/>
        </w:rPr>
        <w:t>Кл.</w:t>
      </w: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4B5172" w:rsidRDefault="004B5172">
      <w:pPr>
        <w:rPr>
          <w:b/>
          <w:sz w:val="32"/>
        </w:rPr>
      </w:pPr>
    </w:p>
    <w:p w:rsidR="004B5172" w:rsidRDefault="004B5172">
      <w:pPr>
        <w:rPr>
          <w:b/>
          <w:sz w:val="32"/>
        </w:rPr>
      </w:pPr>
    </w:p>
    <w:p w:rsidR="004B5172" w:rsidRDefault="004B5172">
      <w:pPr>
        <w:rPr>
          <w:b/>
          <w:sz w:val="32"/>
        </w:rPr>
      </w:pPr>
    </w:p>
    <w:p w:rsidR="004B5172" w:rsidRDefault="004B5172">
      <w:pPr>
        <w:rPr>
          <w:b/>
          <w:sz w:val="32"/>
        </w:rPr>
      </w:pPr>
    </w:p>
    <w:p w:rsidR="004B5172" w:rsidRDefault="004B5172">
      <w:pPr>
        <w:rPr>
          <w:b/>
          <w:sz w:val="32"/>
        </w:rPr>
      </w:pPr>
    </w:p>
    <w:p w:rsidR="004B5172" w:rsidRDefault="004B5172">
      <w:pPr>
        <w:rPr>
          <w:b/>
          <w:sz w:val="32"/>
        </w:rPr>
      </w:pPr>
    </w:p>
    <w:p w:rsidR="004B5172" w:rsidRDefault="004B5172">
      <w:pPr>
        <w:rPr>
          <w:b/>
          <w:sz w:val="32"/>
        </w:rPr>
      </w:pPr>
    </w:p>
    <w:p w:rsidR="004B5172" w:rsidRDefault="004B5172">
      <w:pPr>
        <w:rPr>
          <w:b/>
          <w:sz w:val="32"/>
        </w:rPr>
      </w:pPr>
    </w:p>
    <w:p w:rsidR="004B5172" w:rsidRDefault="004B5172">
      <w:pPr>
        <w:rPr>
          <w:b/>
          <w:sz w:val="32"/>
        </w:rPr>
      </w:pPr>
    </w:p>
    <w:p w:rsidR="004B5172" w:rsidRDefault="004B5172">
      <w:pPr>
        <w:rPr>
          <w:b/>
          <w:sz w:val="32"/>
        </w:rPr>
      </w:pPr>
    </w:p>
    <w:p w:rsidR="004B5172" w:rsidRDefault="004B5172">
      <w:pPr>
        <w:rPr>
          <w:b/>
          <w:sz w:val="32"/>
        </w:rPr>
      </w:pPr>
    </w:p>
    <w:p w:rsidR="004B5172" w:rsidRDefault="004B5172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rPr>
          <w:b/>
          <w:sz w:val="32"/>
        </w:rPr>
      </w:pPr>
    </w:p>
    <w:p w:rsidR="00096247" w:rsidRDefault="00096247">
      <w:pPr>
        <w:spacing w:before="11"/>
        <w:rPr>
          <w:b/>
          <w:sz w:val="28"/>
        </w:rPr>
      </w:pPr>
    </w:p>
    <w:p w:rsidR="00096247" w:rsidRDefault="00EB3490">
      <w:pPr>
        <w:pStyle w:val="a3"/>
        <w:ind w:left="2595" w:right="2576"/>
        <w:jc w:val="center"/>
      </w:pPr>
      <w:r>
        <w:t>Паспорт</w:t>
      </w:r>
    </w:p>
    <w:p w:rsidR="00096247" w:rsidRDefault="00EB3490">
      <w:pPr>
        <w:pStyle w:val="a3"/>
        <w:spacing w:before="249"/>
        <w:ind w:left="2603" w:right="2486"/>
        <w:jc w:val="center"/>
      </w:pPr>
      <w:r>
        <w:t>фонда</w:t>
      </w:r>
      <w:r>
        <w:rPr>
          <w:spacing w:val="-3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</w:p>
    <w:p w:rsidR="00096247" w:rsidRDefault="00EB3490">
      <w:pPr>
        <w:pStyle w:val="a3"/>
        <w:spacing w:before="250"/>
        <w:ind w:left="2603" w:right="2405"/>
        <w:jc w:val="center"/>
      </w:pPr>
      <w:r>
        <w:t>по</w:t>
      </w:r>
      <w:r>
        <w:rPr>
          <w:spacing w:val="-7"/>
        </w:rPr>
        <w:t xml:space="preserve"> </w:t>
      </w:r>
      <w:r>
        <w:t>дисциплине «Физика»</w:t>
      </w:r>
      <w:r>
        <w:rPr>
          <w:spacing w:val="-3"/>
        </w:rPr>
        <w:t xml:space="preserve"> </w:t>
      </w:r>
      <w:r>
        <w:t>11 класс</w:t>
      </w:r>
    </w:p>
    <w:p w:rsidR="004B5172" w:rsidRDefault="004B5172">
      <w:pPr>
        <w:pStyle w:val="a3"/>
        <w:spacing w:before="250"/>
        <w:ind w:left="2603" w:right="2405"/>
        <w:jc w:val="center"/>
      </w:pPr>
    </w:p>
    <w:tbl>
      <w:tblPr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5209"/>
        <w:gridCol w:w="4024"/>
      </w:tblGrid>
      <w:tr w:rsidR="004B5172" w:rsidTr="00AE016D">
        <w:trPr>
          <w:trHeight w:val="1142"/>
        </w:trPr>
        <w:tc>
          <w:tcPr>
            <w:tcW w:w="653" w:type="dxa"/>
          </w:tcPr>
          <w:p w:rsidR="004B5172" w:rsidRDefault="004B5172" w:rsidP="00AE016D">
            <w:pPr>
              <w:pStyle w:val="TableParagraph"/>
              <w:spacing w:line="278" w:lineRule="auto"/>
              <w:ind w:left="110" w:right="115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п/п</w:t>
            </w:r>
          </w:p>
        </w:tc>
        <w:tc>
          <w:tcPr>
            <w:tcW w:w="5209" w:type="dxa"/>
          </w:tcPr>
          <w:p w:rsidR="004B5172" w:rsidRDefault="004B5172" w:rsidP="00AE016D">
            <w:pPr>
              <w:pStyle w:val="TableParagraph"/>
              <w:spacing w:line="278" w:lineRule="auto"/>
              <w:ind w:left="110" w:right="830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Контролируемые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(темы)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4024" w:type="dxa"/>
          </w:tcPr>
          <w:p w:rsidR="004B5172" w:rsidRDefault="004B5172" w:rsidP="00AE016D">
            <w:pPr>
              <w:pStyle w:val="TableParagraph"/>
              <w:spacing w:line="318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</w:p>
          <w:p w:rsidR="004B5172" w:rsidRDefault="004B5172" w:rsidP="00AE016D">
            <w:pPr>
              <w:pStyle w:val="TableParagraph"/>
              <w:spacing w:before="244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оценочного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</w:p>
        </w:tc>
      </w:tr>
      <w:tr w:rsidR="004B5172" w:rsidTr="00AE016D">
        <w:trPr>
          <w:trHeight w:val="859"/>
        </w:trPr>
        <w:tc>
          <w:tcPr>
            <w:tcW w:w="653" w:type="dxa"/>
          </w:tcPr>
          <w:p w:rsidR="004B5172" w:rsidRDefault="004B5172" w:rsidP="00AE016D">
            <w:pPr>
              <w:pStyle w:val="TableParagraph"/>
              <w:spacing w:line="309" w:lineRule="exact"/>
              <w:ind w:left="167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5209" w:type="dxa"/>
          </w:tcPr>
          <w:p w:rsidR="004B5172" w:rsidRDefault="004B5172" w:rsidP="00AE016D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Материал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  <w:tc>
          <w:tcPr>
            <w:tcW w:w="4024" w:type="dxa"/>
          </w:tcPr>
          <w:p w:rsidR="004B5172" w:rsidRDefault="004B5172" w:rsidP="00AE016D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Входной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</w:p>
        </w:tc>
      </w:tr>
      <w:tr w:rsidR="004B5172" w:rsidTr="00AE016D">
        <w:trPr>
          <w:trHeight w:val="1507"/>
        </w:trPr>
        <w:tc>
          <w:tcPr>
            <w:tcW w:w="653" w:type="dxa"/>
          </w:tcPr>
          <w:p w:rsidR="004B5172" w:rsidRDefault="004B5172" w:rsidP="00AE016D">
            <w:pPr>
              <w:pStyle w:val="TableParagraph"/>
              <w:spacing w:line="309" w:lineRule="exact"/>
              <w:ind w:left="167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5209" w:type="dxa"/>
          </w:tcPr>
          <w:p w:rsidR="004B5172" w:rsidRDefault="004B5172" w:rsidP="00AE016D">
            <w:pPr>
              <w:pStyle w:val="TableParagraph"/>
              <w:spacing w:line="276" w:lineRule="auto"/>
              <w:ind w:left="110" w:right="1976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электродинамики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(продолжение).</w:t>
            </w:r>
          </w:p>
          <w:p w:rsidR="004B5172" w:rsidRDefault="004B5172" w:rsidP="00AE016D">
            <w:pPr>
              <w:pStyle w:val="TableParagraph"/>
              <w:spacing w:before="187"/>
              <w:ind w:left="110"/>
              <w:rPr>
                <w:sz w:val="28"/>
              </w:rPr>
            </w:pPr>
            <w:r>
              <w:rPr>
                <w:sz w:val="28"/>
              </w:rPr>
              <w:t>Колебания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волны.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Оптика.</w:t>
            </w:r>
          </w:p>
        </w:tc>
        <w:tc>
          <w:tcPr>
            <w:tcW w:w="4024" w:type="dxa"/>
          </w:tcPr>
          <w:p w:rsidR="004B5172" w:rsidRDefault="004B5172" w:rsidP="00AE016D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Промежуточный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</w:p>
        </w:tc>
      </w:tr>
      <w:tr w:rsidR="004B5172" w:rsidTr="00AE016D">
        <w:trPr>
          <w:trHeight w:val="1103"/>
        </w:trPr>
        <w:tc>
          <w:tcPr>
            <w:tcW w:w="653" w:type="dxa"/>
          </w:tcPr>
          <w:p w:rsidR="004B5172" w:rsidRDefault="004B5172" w:rsidP="00AE016D">
            <w:pPr>
              <w:pStyle w:val="TableParagraph"/>
              <w:spacing w:line="309" w:lineRule="exact"/>
              <w:ind w:left="167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5209" w:type="dxa"/>
          </w:tcPr>
          <w:p w:rsidR="004B5172" w:rsidRDefault="004B5172" w:rsidP="00AE016D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Материал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  <w:tc>
          <w:tcPr>
            <w:tcW w:w="4024" w:type="dxa"/>
          </w:tcPr>
          <w:p w:rsidR="004B5172" w:rsidRDefault="004B5172" w:rsidP="00AE016D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Итоговый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</w:p>
        </w:tc>
      </w:tr>
    </w:tbl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pStyle w:val="a3"/>
        <w:spacing w:before="239"/>
        <w:ind w:left="2601" w:right="2576"/>
        <w:jc w:val="center"/>
      </w:pPr>
      <w:r>
        <w:t>Примерный</w:t>
      </w:r>
      <w:r>
        <w:rPr>
          <w:spacing w:val="-6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оценочных</w:t>
      </w:r>
      <w:r>
        <w:rPr>
          <w:spacing w:val="-9"/>
        </w:rPr>
        <w:t xml:space="preserve"> </w:t>
      </w:r>
      <w:r>
        <w:t>средств</w:t>
      </w: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rPr>
          <w:b/>
          <w:sz w:val="20"/>
        </w:rPr>
      </w:pPr>
    </w:p>
    <w:tbl>
      <w:tblPr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2295"/>
        <w:gridCol w:w="4595"/>
        <w:gridCol w:w="2372"/>
      </w:tblGrid>
      <w:tr w:rsidR="004B5172" w:rsidTr="00AE016D">
        <w:trPr>
          <w:trHeight w:val="1286"/>
        </w:trPr>
        <w:tc>
          <w:tcPr>
            <w:tcW w:w="629" w:type="dxa"/>
          </w:tcPr>
          <w:p w:rsidR="004B5172" w:rsidRDefault="004B5172" w:rsidP="00AE016D">
            <w:pPr>
              <w:pStyle w:val="TableParagraph"/>
              <w:spacing w:before="2"/>
              <w:rPr>
                <w:b/>
                <w:sz w:val="27"/>
              </w:rPr>
            </w:pPr>
          </w:p>
          <w:p w:rsidR="004B5172" w:rsidRDefault="004B5172" w:rsidP="00AE016D">
            <w:pPr>
              <w:pStyle w:val="TableParagraph"/>
              <w:ind w:left="115" w:right="86" w:firstLine="6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п/п</w:t>
            </w:r>
          </w:p>
        </w:tc>
        <w:tc>
          <w:tcPr>
            <w:tcW w:w="2295" w:type="dxa"/>
          </w:tcPr>
          <w:p w:rsidR="004B5172" w:rsidRDefault="004B5172" w:rsidP="00AE016D">
            <w:pPr>
              <w:pStyle w:val="TableParagraph"/>
              <w:spacing w:before="154"/>
              <w:ind w:left="239" w:right="225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Наименование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оценочного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</w:p>
        </w:tc>
        <w:tc>
          <w:tcPr>
            <w:tcW w:w="4595" w:type="dxa"/>
          </w:tcPr>
          <w:p w:rsidR="004B5172" w:rsidRDefault="004B5172" w:rsidP="00AE016D">
            <w:pPr>
              <w:pStyle w:val="TableParagraph"/>
              <w:spacing w:before="2"/>
              <w:rPr>
                <w:b/>
                <w:sz w:val="27"/>
              </w:rPr>
            </w:pPr>
          </w:p>
          <w:p w:rsidR="004B5172" w:rsidRDefault="004B5172" w:rsidP="00AE016D">
            <w:pPr>
              <w:pStyle w:val="TableParagraph"/>
              <w:ind w:left="989" w:right="681" w:hanging="289"/>
              <w:rPr>
                <w:b/>
                <w:sz w:val="28"/>
              </w:rPr>
            </w:pPr>
            <w:r>
              <w:rPr>
                <w:b/>
                <w:sz w:val="28"/>
              </w:rPr>
              <w:t>Краткая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оценочного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</w:p>
        </w:tc>
        <w:tc>
          <w:tcPr>
            <w:tcW w:w="2372" w:type="dxa"/>
          </w:tcPr>
          <w:p w:rsidR="004B5172" w:rsidRDefault="004B5172" w:rsidP="00AE016D">
            <w:pPr>
              <w:pStyle w:val="TableParagraph"/>
              <w:ind w:left="231" w:right="215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Представление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оценочного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</w:p>
          <w:p w:rsidR="004B5172" w:rsidRDefault="004B5172" w:rsidP="00AE016D">
            <w:pPr>
              <w:pStyle w:val="TableParagraph"/>
              <w:spacing w:line="308" w:lineRule="exact"/>
              <w:ind w:left="224" w:right="2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фонде</w:t>
            </w:r>
          </w:p>
        </w:tc>
      </w:tr>
      <w:tr w:rsidR="004B5172" w:rsidTr="00AE016D">
        <w:trPr>
          <w:trHeight w:val="8378"/>
        </w:trPr>
        <w:tc>
          <w:tcPr>
            <w:tcW w:w="629" w:type="dxa"/>
          </w:tcPr>
          <w:p w:rsidR="004B5172" w:rsidRDefault="004B5172" w:rsidP="00AE016D">
            <w:pPr>
              <w:pStyle w:val="TableParagraph"/>
              <w:spacing w:line="314" w:lineRule="exact"/>
              <w:ind w:left="167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1</w:t>
            </w:r>
          </w:p>
        </w:tc>
        <w:tc>
          <w:tcPr>
            <w:tcW w:w="2295" w:type="dxa"/>
          </w:tcPr>
          <w:p w:rsidR="004B5172" w:rsidRDefault="004B5172" w:rsidP="00AE016D">
            <w:pPr>
              <w:pStyle w:val="TableParagraph"/>
              <w:ind w:left="110" w:right="104"/>
              <w:rPr>
                <w:sz w:val="28"/>
              </w:rPr>
            </w:pPr>
            <w:r>
              <w:rPr>
                <w:w w:val="95"/>
                <w:sz w:val="28"/>
              </w:rPr>
              <w:t>Разноуровневые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аналогичные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ВПР</w:t>
            </w:r>
          </w:p>
        </w:tc>
        <w:tc>
          <w:tcPr>
            <w:tcW w:w="4595" w:type="dxa"/>
          </w:tcPr>
          <w:p w:rsidR="004B5172" w:rsidRDefault="004B5172" w:rsidP="00AE016D">
            <w:pPr>
              <w:pStyle w:val="TableParagraph"/>
              <w:spacing w:line="312" w:lineRule="exact"/>
              <w:ind w:left="202"/>
              <w:rPr>
                <w:sz w:val="28"/>
              </w:rPr>
            </w:pPr>
            <w:r>
              <w:rPr>
                <w:sz w:val="28"/>
              </w:rPr>
              <w:t>Различают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задания:</w:t>
            </w:r>
          </w:p>
          <w:p w:rsidR="004B5172" w:rsidRDefault="004B5172" w:rsidP="00AE016D">
            <w:pPr>
              <w:pStyle w:val="TableParagraph"/>
              <w:tabs>
                <w:tab w:val="left" w:pos="3558"/>
              </w:tabs>
              <w:ind w:left="178" w:right="215" w:firstLine="499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диагностировать </w:t>
            </w:r>
            <w:r>
              <w:rPr>
                <w:spacing w:val="-1"/>
                <w:sz w:val="28"/>
              </w:rPr>
              <w:t>знание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фактического материала (базовые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специальные термины и понятия,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дисциплины;</w:t>
            </w:r>
          </w:p>
          <w:p w:rsidR="004B5172" w:rsidRDefault="004B5172" w:rsidP="00AE016D">
            <w:pPr>
              <w:pStyle w:val="TableParagraph"/>
              <w:tabs>
                <w:tab w:val="left" w:pos="2574"/>
                <w:tab w:val="left" w:pos="3496"/>
              </w:tabs>
              <w:ind w:left="178" w:right="209" w:firstLine="499"/>
              <w:rPr>
                <w:sz w:val="28"/>
              </w:rPr>
            </w:pPr>
            <w:r>
              <w:rPr>
                <w:sz w:val="28"/>
              </w:rPr>
              <w:t>б) реконструктивного уровня,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диагностировать умения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синтезировать,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выводов, </w:t>
            </w:r>
            <w:r>
              <w:rPr>
                <w:spacing w:val="-1"/>
                <w:sz w:val="28"/>
              </w:rPr>
              <w:t xml:space="preserve">установлением 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связей;</w:t>
            </w:r>
          </w:p>
          <w:p w:rsidR="004B5172" w:rsidRDefault="004B5172" w:rsidP="00AE016D">
            <w:pPr>
              <w:pStyle w:val="TableParagraph"/>
              <w:tabs>
                <w:tab w:val="left" w:pos="1220"/>
                <w:tab w:val="left" w:pos="2338"/>
                <w:tab w:val="left" w:pos="2410"/>
                <w:tab w:val="left" w:pos="3429"/>
                <w:tab w:val="left" w:pos="3467"/>
                <w:tab w:val="left" w:pos="4221"/>
              </w:tabs>
              <w:spacing w:before="1"/>
              <w:ind w:left="178" w:right="212" w:firstLine="24"/>
              <w:rPr>
                <w:sz w:val="28"/>
              </w:rPr>
            </w:pPr>
            <w:r>
              <w:rPr>
                <w:sz w:val="28"/>
              </w:rPr>
              <w:t xml:space="preserve">в)творческого </w:t>
            </w:r>
            <w:r>
              <w:rPr>
                <w:spacing w:val="-1"/>
                <w:sz w:val="28"/>
              </w:rPr>
              <w:t>уровня,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позволяющие оценивать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диагностировать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умения,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интегрировать 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областей, </w:t>
            </w:r>
            <w:r>
              <w:rPr>
                <w:spacing w:val="-1"/>
                <w:sz w:val="28"/>
              </w:rPr>
              <w:t>аргументировать</w:t>
            </w:r>
          </w:p>
          <w:p w:rsidR="004B5172" w:rsidRDefault="004B5172" w:rsidP="00AE016D">
            <w:pPr>
              <w:pStyle w:val="TableParagraph"/>
              <w:spacing w:before="8" w:line="310" w:lineRule="exact"/>
              <w:ind w:left="178"/>
              <w:rPr>
                <w:sz w:val="28"/>
              </w:rPr>
            </w:pPr>
            <w:r>
              <w:rPr>
                <w:sz w:val="28"/>
              </w:rPr>
              <w:t>собственную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зрения.</w:t>
            </w:r>
          </w:p>
        </w:tc>
        <w:tc>
          <w:tcPr>
            <w:tcW w:w="2372" w:type="dxa"/>
          </w:tcPr>
          <w:p w:rsidR="004B5172" w:rsidRDefault="004B5172" w:rsidP="00AE016D">
            <w:pPr>
              <w:pStyle w:val="TableParagraph"/>
              <w:ind w:left="116" w:right="172"/>
              <w:rPr>
                <w:sz w:val="28"/>
              </w:rPr>
            </w:pPr>
            <w:r>
              <w:rPr>
                <w:sz w:val="28"/>
              </w:rPr>
              <w:t>Разноуровневые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включённые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работы,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тестовые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4B5172" w:rsidTr="00AE016D">
        <w:trPr>
          <w:trHeight w:val="1608"/>
        </w:trPr>
        <w:tc>
          <w:tcPr>
            <w:tcW w:w="629" w:type="dxa"/>
          </w:tcPr>
          <w:p w:rsidR="004B5172" w:rsidRDefault="004B5172" w:rsidP="00AE016D">
            <w:pPr>
              <w:pStyle w:val="TableParagraph"/>
              <w:spacing w:line="309" w:lineRule="exact"/>
              <w:ind w:left="167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2295" w:type="dxa"/>
          </w:tcPr>
          <w:p w:rsidR="004B5172" w:rsidRDefault="004B5172" w:rsidP="00AE016D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Тестовая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4595" w:type="dxa"/>
          </w:tcPr>
          <w:p w:rsidR="004B5172" w:rsidRDefault="004B5172" w:rsidP="00AE016D">
            <w:pPr>
              <w:pStyle w:val="TableParagraph"/>
              <w:tabs>
                <w:tab w:val="left" w:pos="2746"/>
                <w:tab w:val="left" w:pos="3102"/>
              </w:tabs>
              <w:ind w:left="178" w:right="211" w:firstLine="49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Система </w:t>
            </w:r>
            <w:r>
              <w:rPr>
                <w:sz w:val="28"/>
              </w:rPr>
              <w:t>стандартизированных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заданий, позволяющая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автоматизировать </w:t>
            </w:r>
            <w:r>
              <w:rPr>
                <w:spacing w:val="-1"/>
                <w:sz w:val="28"/>
              </w:rPr>
              <w:t>процедуру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измерения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уровня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</w:p>
          <w:p w:rsidR="004B5172" w:rsidRDefault="004B5172" w:rsidP="00AE016D">
            <w:pPr>
              <w:pStyle w:val="TableParagraph"/>
              <w:spacing w:line="310" w:lineRule="exact"/>
              <w:ind w:left="178"/>
              <w:rPr>
                <w:sz w:val="28"/>
              </w:rPr>
            </w:pPr>
            <w:r>
              <w:rPr>
                <w:sz w:val="28"/>
              </w:rPr>
              <w:t>обучающегося.</w:t>
            </w:r>
          </w:p>
        </w:tc>
        <w:tc>
          <w:tcPr>
            <w:tcW w:w="2372" w:type="dxa"/>
          </w:tcPr>
          <w:p w:rsidR="004B5172" w:rsidRDefault="004B5172" w:rsidP="00AE016D">
            <w:pPr>
              <w:pStyle w:val="TableParagraph"/>
              <w:ind w:left="116" w:right="1071"/>
              <w:jc w:val="both"/>
              <w:rPr>
                <w:sz w:val="28"/>
              </w:rPr>
            </w:pPr>
            <w:r>
              <w:rPr>
                <w:w w:val="95"/>
                <w:sz w:val="28"/>
              </w:rPr>
              <w:t>Комплект</w:t>
            </w:r>
            <w:r>
              <w:rPr>
                <w:spacing w:val="-65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тестовых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4B5172" w:rsidTr="00AE016D">
        <w:trPr>
          <w:trHeight w:val="1291"/>
        </w:trPr>
        <w:tc>
          <w:tcPr>
            <w:tcW w:w="629" w:type="dxa"/>
          </w:tcPr>
          <w:p w:rsidR="004B5172" w:rsidRDefault="004B5172" w:rsidP="00AE016D">
            <w:pPr>
              <w:pStyle w:val="TableParagraph"/>
              <w:spacing w:line="309" w:lineRule="exact"/>
              <w:ind w:left="167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2295" w:type="dxa"/>
          </w:tcPr>
          <w:p w:rsidR="004B5172" w:rsidRDefault="004B5172" w:rsidP="00AE016D">
            <w:pPr>
              <w:pStyle w:val="TableParagraph"/>
              <w:spacing w:line="242" w:lineRule="auto"/>
              <w:ind w:left="110" w:right="616"/>
              <w:rPr>
                <w:sz w:val="28"/>
              </w:rPr>
            </w:pPr>
            <w:r>
              <w:rPr>
                <w:spacing w:val="-1"/>
                <w:sz w:val="28"/>
              </w:rPr>
              <w:t>Контрольная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4595" w:type="dxa"/>
          </w:tcPr>
          <w:p w:rsidR="004B5172" w:rsidRDefault="004B5172" w:rsidP="00AE016D">
            <w:pPr>
              <w:pStyle w:val="TableParagraph"/>
              <w:spacing w:line="237" w:lineRule="auto"/>
              <w:ind w:left="178" w:right="213" w:firstLine="24"/>
              <w:rPr>
                <w:sz w:val="28"/>
              </w:rPr>
            </w:pPr>
            <w:r>
              <w:rPr>
                <w:sz w:val="28"/>
              </w:rPr>
              <w:t>Средство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применять полученные знания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определенного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2372" w:type="dxa"/>
          </w:tcPr>
          <w:p w:rsidR="004B5172" w:rsidRDefault="004B5172" w:rsidP="00AE016D">
            <w:pPr>
              <w:pStyle w:val="TableParagraph"/>
              <w:tabs>
                <w:tab w:val="left" w:pos="1902"/>
              </w:tabs>
              <w:spacing w:line="237" w:lineRule="auto"/>
              <w:ind w:left="116" w:right="179"/>
              <w:rPr>
                <w:sz w:val="28"/>
              </w:rPr>
            </w:pPr>
            <w:r>
              <w:rPr>
                <w:sz w:val="28"/>
              </w:rPr>
              <w:t>Комплект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вариантам</w:t>
            </w:r>
          </w:p>
        </w:tc>
      </w:tr>
    </w:tbl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pStyle w:val="a3"/>
        <w:spacing w:before="87"/>
        <w:ind w:left="299"/>
      </w:pPr>
      <w:r>
        <w:rPr>
          <w:u w:val="thick"/>
        </w:rPr>
        <w:t>Входной</w:t>
      </w:r>
      <w:r>
        <w:rPr>
          <w:spacing w:val="-7"/>
          <w:u w:val="thick"/>
        </w:rPr>
        <w:t xml:space="preserve"> </w:t>
      </w:r>
      <w:r>
        <w:rPr>
          <w:u w:val="thick"/>
        </w:rPr>
        <w:t>контроль</w:t>
      </w: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pStyle w:val="a3"/>
        <w:spacing w:before="67"/>
        <w:ind w:left="299"/>
        <w:jc w:val="both"/>
      </w:pPr>
      <w:r>
        <w:t>Тестовая</w:t>
      </w:r>
      <w:r>
        <w:rPr>
          <w:spacing w:val="-9"/>
        </w:rPr>
        <w:t xml:space="preserve"> </w:t>
      </w:r>
      <w:r>
        <w:t>работа</w:t>
      </w:r>
    </w:p>
    <w:p w:rsidR="004B5172" w:rsidRDefault="004B5172" w:rsidP="004B5172">
      <w:pPr>
        <w:spacing w:before="4"/>
        <w:rPr>
          <w:b/>
          <w:sz w:val="28"/>
        </w:rPr>
      </w:pPr>
    </w:p>
    <w:p w:rsidR="004B5172" w:rsidRDefault="004B5172" w:rsidP="004B5172">
      <w:pPr>
        <w:ind w:left="299"/>
        <w:jc w:val="both"/>
        <w:rPr>
          <w:b/>
          <w:i/>
          <w:sz w:val="28"/>
        </w:rPr>
      </w:pPr>
      <w:r>
        <w:rPr>
          <w:b/>
          <w:i/>
          <w:sz w:val="28"/>
        </w:rPr>
        <w:t>Вариант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1</w:t>
      </w:r>
    </w:p>
    <w:p w:rsidR="004B5172" w:rsidRDefault="004B5172" w:rsidP="004B5172">
      <w:pPr>
        <w:pStyle w:val="a4"/>
        <w:numPr>
          <w:ilvl w:val="1"/>
          <w:numId w:val="11"/>
        </w:numPr>
        <w:tabs>
          <w:tab w:val="left" w:pos="1021"/>
        </w:tabs>
        <w:spacing w:before="148"/>
        <w:ind w:right="267"/>
        <w:jc w:val="both"/>
        <w:rPr>
          <w:b/>
          <w:sz w:val="28"/>
        </w:rPr>
      </w:pPr>
      <w:r>
        <w:rPr>
          <w:b/>
          <w:spacing w:val="-1"/>
          <w:sz w:val="28"/>
        </w:rPr>
        <w:t>Двигаясь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с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начальной</w:t>
      </w:r>
      <w:r>
        <w:rPr>
          <w:b/>
          <w:spacing w:val="-17"/>
          <w:sz w:val="28"/>
        </w:rPr>
        <w:t xml:space="preserve"> </w:t>
      </w:r>
      <w:r>
        <w:rPr>
          <w:b/>
          <w:spacing w:val="-1"/>
          <w:sz w:val="28"/>
        </w:rPr>
        <w:t>скоростью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36км/ч,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автомобиль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10с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прошел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путь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lastRenderedPageBreak/>
        <w:t>105м. С каким ускорением двигался автомобиль и какую скорость он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приобрел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в конце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пути?</w:t>
      </w:r>
    </w:p>
    <w:p w:rsidR="004B5172" w:rsidRDefault="004B5172" w:rsidP="004B5172">
      <w:pPr>
        <w:pStyle w:val="a4"/>
        <w:numPr>
          <w:ilvl w:val="1"/>
          <w:numId w:val="11"/>
        </w:numPr>
        <w:tabs>
          <w:tab w:val="left" w:pos="1021"/>
        </w:tabs>
        <w:spacing w:before="148" w:line="242" w:lineRule="auto"/>
        <w:ind w:right="290"/>
        <w:jc w:val="both"/>
        <w:rPr>
          <w:b/>
          <w:sz w:val="28"/>
        </w:rPr>
      </w:pPr>
      <w:r>
        <w:rPr>
          <w:b/>
          <w:sz w:val="28"/>
        </w:rPr>
        <w:t>С каким ускорением движется брусок по наклонной плоскости, если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коэффициент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сопротивления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равен 0,2,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а угол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уклона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30</w:t>
      </w:r>
      <w:r>
        <w:rPr>
          <w:b/>
          <w:sz w:val="28"/>
          <w:vertAlign w:val="superscript"/>
        </w:rPr>
        <w:t>0</w:t>
      </w:r>
      <w:r>
        <w:rPr>
          <w:b/>
          <w:sz w:val="28"/>
        </w:rPr>
        <w:t>?</w:t>
      </w:r>
    </w:p>
    <w:p w:rsidR="004B5172" w:rsidRDefault="004B5172" w:rsidP="004B5172">
      <w:pPr>
        <w:pStyle w:val="a4"/>
        <w:numPr>
          <w:ilvl w:val="1"/>
          <w:numId w:val="11"/>
        </w:numPr>
        <w:tabs>
          <w:tab w:val="left" w:pos="1021"/>
        </w:tabs>
        <w:spacing w:before="147"/>
        <w:ind w:right="267"/>
        <w:jc w:val="both"/>
        <w:rPr>
          <w:b/>
          <w:sz w:val="28"/>
        </w:rPr>
      </w:pPr>
      <w:r>
        <w:rPr>
          <w:b/>
          <w:sz w:val="28"/>
        </w:rPr>
        <w:t>В баллоне находится метан под давлением 8•10</w:t>
      </w:r>
      <w:r>
        <w:rPr>
          <w:b/>
          <w:sz w:val="28"/>
          <w:vertAlign w:val="superscript"/>
        </w:rPr>
        <w:t>6</w:t>
      </w:r>
      <w:r>
        <w:rPr>
          <w:b/>
          <w:sz w:val="28"/>
        </w:rPr>
        <w:t xml:space="preserve"> Па и температуре 47 </w:t>
      </w:r>
      <w:r>
        <w:rPr>
          <w:b/>
          <w:sz w:val="28"/>
          <w:vertAlign w:val="superscript"/>
        </w:rPr>
        <w:t>0</w:t>
      </w:r>
      <w:r>
        <w:rPr>
          <w:b/>
          <w:sz w:val="28"/>
        </w:rPr>
        <w:t>С.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Масса метана 3 кг. Определить объём баллона, если молярная масса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метана 0,016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кг/моль.</w:t>
      </w:r>
    </w:p>
    <w:p w:rsidR="004B5172" w:rsidRDefault="004B5172" w:rsidP="004B5172">
      <w:pPr>
        <w:pStyle w:val="a4"/>
        <w:numPr>
          <w:ilvl w:val="1"/>
          <w:numId w:val="11"/>
        </w:numPr>
        <w:tabs>
          <w:tab w:val="left" w:pos="1021"/>
        </w:tabs>
        <w:spacing w:before="155" w:line="232" w:lineRule="auto"/>
        <w:ind w:right="272"/>
        <w:jc w:val="both"/>
        <w:rPr>
          <w:b/>
          <w:sz w:val="28"/>
        </w:rPr>
      </w:pPr>
      <w:r>
        <w:rPr>
          <w:b/>
          <w:position w:val="2"/>
          <w:sz w:val="28"/>
        </w:rPr>
        <w:t>Два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точечных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заряда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q</w:t>
      </w:r>
      <w:r>
        <w:rPr>
          <w:b/>
          <w:sz w:val="18"/>
        </w:rPr>
        <w:t>1</w:t>
      </w:r>
      <w:r>
        <w:rPr>
          <w:b/>
          <w:spacing w:val="1"/>
          <w:sz w:val="18"/>
        </w:rPr>
        <w:t xml:space="preserve"> </w:t>
      </w:r>
      <w:r>
        <w:rPr>
          <w:b/>
          <w:position w:val="2"/>
          <w:sz w:val="28"/>
        </w:rPr>
        <w:t>=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20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нКл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и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q</w:t>
      </w:r>
      <w:r>
        <w:rPr>
          <w:b/>
          <w:sz w:val="18"/>
        </w:rPr>
        <w:t>2</w:t>
      </w:r>
      <w:r>
        <w:rPr>
          <w:b/>
          <w:spacing w:val="1"/>
          <w:sz w:val="18"/>
        </w:rPr>
        <w:t xml:space="preserve"> </w:t>
      </w:r>
      <w:r>
        <w:rPr>
          <w:b/>
          <w:position w:val="2"/>
          <w:sz w:val="28"/>
        </w:rPr>
        <w:t>=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50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нКл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расположены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на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sz w:val="28"/>
        </w:rPr>
        <w:t>расстоянии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друг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друга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вакууме.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силой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взаимодействуют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эти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заряды?</w:t>
      </w:r>
    </w:p>
    <w:p w:rsidR="004B5172" w:rsidRDefault="004B5172" w:rsidP="004B5172">
      <w:pPr>
        <w:pStyle w:val="a4"/>
        <w:numPr>
          <w:ilvl w:val="1"/>
          <w:numId w:val="11"/>
        </w:numPr>
        <w:tabs>
          <w:tab w:val="left" w:pos="1021"/>
          <w:tab w:val="left" w:pos="3464"/>
          <w:tab w:val="left" w:pos="4755"/>
          <w:tab w:val="left" w:pos="5999"/>
          <w:tab w:val="left" w:pos="7939"/>
          <w:tab w:val="left" w:pos="9025"/>
        </w:tabs>
        <w:spacing w:before="155"/>
        <w:ind w:right="274"/>
        <w:jc w:val="both"/>
        <w:rPr>
          <w:b/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72064" behindDoc="0" locked="0" layoutInCell="1" allowOverlap="1" wp14:anchorId="7B4723D7" wp14:editId="7336DCA6">
            <wp:simplePos x="0" y="0"/>
            <wp:positionH relativeFrom="page">
              <wp:posOffset>1031875</wp:posOffset>
            </wp:positionH>
            <wp:positionV relativeFrom="paragraph">
              <wp:posOffset>594995</wp:posOffset>
            </wp:positionV>
            <wp:extent cx="1831340" cy="817880"/>
            <wp:effectExtent l="0" t="0" r="0" b="0"/>
            <wp:wrapTopAndBottom/>
            <wp:docPr id="18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1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1603" cy="817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Каково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сопротивление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участка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цепи,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содержащем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резистора,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соединенных</w:t>
      </w:r>
      <w:r>
        <w:rPr>
          <w:b/>
          <w:sz w:val="28"/>
        </w:rPr>
        <w:tab/>
        <w:t>так,</w:t>
      </w:r>
      <w:r>
        <w:rPr>
          <w:b/>
          <w:sz w:val="28"/>
        </w:rPr>
        <w:tab/>
        <w:t>как</w:t>
      </w:r>
      <w:r>
        <w:rPr>
          <w:b/>
          <w:sz w:val="28"/>
        </w:rPr>
        <w:tab/>
        <w:t>показано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рисунке?</w:t>
      </w:r>
    </w:p>
    <w:p w:rsidR="004B5172" w:rsidRDefault="004B5172" w:rsidP="004B5172">
      <w:pPr>
        <w:spacing w:before="253"/>
        <w:ind w:left="1020"/>
        <w:jc w:val="both"/>
        <w:rPr>
          <w:b/>
          <w:i/>
          <w:sz w:val="28"/>
        </w:rPr>
      </w:pPr>
      <w:r>
        <w:rPr>
          <w:b/>
          <w:i/>
          <w:sz w:val="28"/>
        </w:rPr>
        <w:t>Вариант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2</w:t>
      </w:r>
    </w:p>
    <w:p w:rsidR="004B5172" w:rsidRDefault="004B5172" w:rsidP="004B5172">
      <w:pPr>
        <w:pStyle w:val="a4"/>
        <w:numPr>
          <w:ilvl w:val="0"/>
          <w:numId w:val="13"/>
        </w:numPr>
        <w:tabs>
          <w:tab w:val="left" w:pos="1021"/>
        </w:tabs>
        <w:spacing w:before="148"/>
        <w:ind w:right="272"/>
        <w:jc w:val="both"/>
        <w:rPr>
          <w:b/>
          <w:sz w:val="28"/>
        </w:rPr>
      </w:pPr>
      <w:r>
        <w:rPr>
          <w:b/>
          <w:w w:val="95"/>
          <w:sz w:val="28"/>
        </w:rPr>
        <w:t>Двигаясь с начальной скоростью 54км/ч, автомобиль за 10с прошел путь</w:t>
      </w:r>
      <w:r>
        <w:rPr>
          <w:b/>
          <w:spacing w:val="1"/>
          <w:w w:val="95"/>
          <w:sz w:val="28"/>
        </w:rPr>
        <w:t xml:space="preserve"> </w:t>
      </w:r>
      <w:r>
        <w:rPr>
          <w:b/>
          <w:sz w:val="28"/>
        </w:rPr>
        <w:t>155м. С каким ускорением двигался автомобиль и какую скорость он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приобрел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в конце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пути?</w:t>
      </w:r>
    </w:p>
    <w:p w:rsidR="004B5172" w:rsidRDefault="004B5172" w:rsidP="004B5172">
      <w:pPr>
        <w:pStyle w:val="a4"/>
        <w:numPr>
          <w:ilvl w:val="0"/>
          <w:numId w:val="13"/>
        </w:numPr>
        <w:tabs>
          <w:tab w:val="left" w:pos="1021"/>
        </w:tabs>
        <w:spacing w:before="148" w:line="242" w:lineRule="auto"/>
        <w:ind w:right="272"/>
        <w:jc w:val="both"/>
        <w:rPr>
          <w:b/>
          <w:sz w:val="28"/>
        </w:rPr>
      </w:pPr>
      <w:r>
        <w:rPr>
          <w:b/>
          <w:sz w:val="28"/>
        </w:rPr>
        <w:t>На наклонную плоскость с углом наклона 30</w:t>
      </w:r>
      <w:r>
        <w:rPr>
          <w:b/>
          <w:sz w:val="28"/>
          <w:vertAlign w:val="superscript"/>
        </w:rPr>
        <w:t>о</w:t>
      </w:r>
      <w:r>
        <w:rPr>
          <w:b/>
          <w:sz w:val="28"/>
        </w:rPr>
        <w:t xml:space="preserve"> положили кирпич массой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2 кг. Коэффициент трения скольжения между поверхностями равен 0.8.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Чему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равна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сила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трения, действующая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кирпич?</w:t>
      </w:r>
    </w:p>
    <w:p w:rsidR="004B5172" w:rsidRDefault="004B5172" w:rsidP="004B5172">
      <w:pPr>
        <w:pStyle w:val="a4"/>
        <w:numPr>
          <w:ilvl w:val="0"/>
          <w:numId w:val="13"/>
        </w:numPr>
        <w:tabs>
          <w:tab w:val="left" w:pos="1021"/>
        </w:tabs>
        <w:spacing w:before="144"/>
        <w:ind w:right="282"/>
        <w:jc w:val="both"/>
        <w:rPr>
          <w:b/>
          <w:sz w:val="28"/>
        </w:rPr>
      </w:pPr>
      <w:r>
        <w:rPr>
          <w:b/>
          <w:sz w:val="28"/>
        </w:rPr>
        <w:t>Найдите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давление,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которое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оказывает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45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неона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температуре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273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К,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объем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составляет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1л.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Молярная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масса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неона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г/моль.</w:t>
      </w:r>
    </w:p>
    <w:p w:rsidR="004B5172" w:rsidRDefault="004B5172" w:rsidP="004B5172">
      <w:pPr>
        <w:pStyle w:val="a4"/>
        <w:numPr>
          <w:ilvl w:val="0"/>
          <w:numId w:val="13"/>
        </w:numPr>
        <w:tabs>
          <w:tab w:val="left" w:pos="1021"/>
        </w:tabs>
        <w:spacing w:before="159" w:line="232" w:lineRule="auto"/>
        <w:ind w:right="273"/>
        <w:jc w:val="both"/>
        <w:rPr>
          <w:b/>
          <w:sz w:val="28"/>
        </w:rPr>
      </w:pPr>
      <w:r>
        <w:rPr>
          <w:b/>
          <w:position w:val="2"/>
          <w:sz w:val="28"/>
        </w:rPr>
        <w:t>Два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точечных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заряда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q</w:t>
      </w:r>
      <w:r>
        <w:rPr>
          <w:b/>
          <w:sz w:val="18"/>
        </w:rPr>
        <w:t>1</w:t>
      </w:r>
      <w:r>
        <w:rPr>
          <w:b/>
          <w:spacing w:val="1"/>
          <w:sz w:val="18"/>
        </w:rPr>
        <w:t xml:space="preserve"> </w:t>
      </w:r>
      <w:r>
        <w:rPr>
          <w:b/>
          <w:position w:val="2"/>
          <w:sz w:val="28"/>
        </w:rPr>
        <w:t>=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8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нКл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и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q</w:t>
      </w:r>
      <w:r>
        <w:rPr>
          <w:b/>
          <w:sz w:val="18"/>
        </w:rPr>
        <w:t>2</w:t>
      </w:r>
      <w:r>
        <w:rPr>
          <w:b/>
          <w:spacing w:val="1"/>
          <w:sz w:val="18"/>
        </w:rPr>
        <w:t xml:space="preserve"> </w:t>
      </w:r>
      <w:r>
        <w:rPr>
          <w:b/>
          <w:position w:val="2"/>
          <w:sz w:val="28"/>
        </w:rPr>
        <w:t>=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-6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нКл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расположены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position w:val="2"/>
          <w:sz w:val="28"/>
        </w:rPr>
        <w:t>на</w:t>
      </w:r>
      <w:r>
        <w:rPr>
          <w:b/>
          <w:spacing w:val="1"/>
          <w:position w:val="2"/>
          <w:sz w:val="28"/>
        </w:rPr>
        <w:t xml:space="preserve"> </w:t>
      </w:r>
      <w:r>
        <w:rPr>
          <w:b/>
          <w:sz w:val="28"/>
        </w:rPr>
        <w:t>расстоянии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5см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друг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друга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вакууме.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силой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взаимодействуют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эти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заряды?</w:t>
      </w:r>
    </w:p>
    <w:p w:rsidR="004B5172" w:rsidRDefault="004B5172" w:rsidP="004B5172">
      <w:pPr>
        <w:pStyle w:val="a4"/>
        <w:numPr>
          <w:ilvl w:val="0"/>
          <w:numId w:val="13"/>
        </w:numPr>
        <w:tabs>
          <w:tab w:val="left" w:pos="1021"/>
        </w:tabs>
        <w:spacing w:before="155"/>
        <w:ind w:right="278"/>
        <w:jc w:val="both"/>
        <w:rPr>
          <w:b/>
          <w:sz w:val="28"/>
        </w:rPr>
      </w:pPr>
      <w:r>
        <w:rPr>
          <w:b/>
          <w:sz w:val="28"/>
        </w:rPr>
        <w:t>Каково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сопротивление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участка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цепи,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содержащем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резистора,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соединенных так,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 показано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рисунке?</w:t>
      </w:r>
    </w:p>
    <w:p w:rsidR="004B5172" w:rsidRDefault="004B5172" w:rsidP="004B5172">
      <w:pPr>
        <w:spacing w:before="4"/>
        <w:rPr>
          <w:b/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251673088" behindDoc="0" locked="0" layoutInCell="1" allowOverlap="1" wp14:anchorId="1ABBBBBA" wp14:editId="2F1D85F2">
            <wp:simplePos x="0" y="0"/>
            <wp:positionH relativeFrom="page">
              <wp:posOffset>1111885</wp:posOffset>
            </wp:positionH>
            <wp:positionV relativeFrom="paragraph">
              <wp:posOffset>151130</wp:posOffset>
            </wp:positionV>
            <wp:extent cx="1485265" cy="699770"/>
            <wp:effectExtent l="0" t="0" r="0" b="0"/>
            <wp:wrapTopAndBottom/>
            <wp:docPr id="20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2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68" cy="6995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172" w:rsidRDefault="004B5172" w:rsidP="004B5172">
      <w:pPr>
        <w:rPr>
          <w:sz w:val="17"/>
        </w:rPr>
        <w:sectPr w:rsidR="004B5172">
          <w:pgSz w:w="11920" w:h="16850"/>
          <w:pgMar w:top="960" w:right="160" w:bottom="1200" w:left="1280" w:header="0" w:footer="1003" w:gutter="0"/>
          <w:cols w:space="720"/>
        </w:sectPr>
      </w:pPr>
    </w:p>
    <w:p w:rsidR="004B5172" w:rsidRDefault="004B5172" w:rsidP="004B5172">
      <w:pPr>
        <w:pStyle w:val="a3"/>
        <w:spacing w:before="67"/>
        <w:ind w:left="299" w:right="6754"/>
      </w:pPr>
      <w:r>
        <w:rPr>
          <w:u w:val="thick"/>
        </w:rPr>
        <w:lastRenderedPageBreak/>
        <w:t>Промежуточный</w:t>
      </w:r>
      <w:r>
        <w:rPr>
          <w:spacing w:val="-13"/>
          <w:u w:val="thick"/>
        </w:rPr>
        <w:t xml:space="preserve"> </w:t>
      </w:r>
      <w:r>
        <w:rPr>
          <w:u w:val="thick"/>
        </w:rPr>
        <w:t>контроль</w:t>
      </w:r>
      <w:r>
        <w:rPr>
          <w:spacing w:val="-67"/>
        </w:rPr>
        <w:t xml:space="preserve"> </w:t>
      </w:r>
      <w:r>
        <w:t>Тестовая</w:t>
      </w:r>
      <w:r>
        <w:rPr>
          <w:spacing w:val="-4"/>
        </w:rPr>
        <w:t xml:space="preserve"> </w:t>
      </w:r>
      <w:r>
        <w:t>работа</w:t>
      </w:r>
    </w:p>
    <w:p w:rsidR="004B5172" w:rsidRDefault="004B5172" w:rsidP="004B5172">
      <w:pPr>
        <w:spacing w:before="2"/>
        <w:rPr>
          <w:b/>
          <w:sz w:val="41"/>
        </w:rPr>
      </w:pPr>
    </w:p>
    <w:p w:rsidR="004B5172" w:rsidRDefault="004B5172" w:rsidP="004B5172">
      <w:pPr>
        <w:pStyle w:val="a3"/>
        <w:spacing w:before="1"/>
        <w:ind w:left="299"/>
      </w:pPr>
      <w:r>
        <w:t>1:</w:t>
      </w:r>
      <w:r>
        <w:rPr>
          <w:spacing w:val="-9"/>
        </w:rPr>
        <w:t xml:space="preserve"> </w:t>
      </w:r>
      <w:r>
        <w:t>Прямолинейный</w:t>
      </w:r>
      <w:r>
        <w:rPr>
          <w:spacing w:val="-2"/>
        </w:rPr>
        <w:t xml:space="preserve"> </w:t>
      </w:r>
      <w:r>
        <w:t>проводник</w:t>
      </w:r>
      <w:r>
        <w:rPr>
          <w:spacing w:val="-8"/>
        </w:rPr>
        <w:t xml:space="preserve"> </w:t>
      </w:r>
      <w:r>
        <w:t>длиной</w:t>
      </w:r>
      <w:r>
        <w:rPr>
          <w:spacing w:val="-4"/>
        </w:rPr>
        <w:t xml:space="preserve"> </w:t>
      </w:r>
      <w:r>
        <w:t>1м</w:t>
      </w:r>
      <w:r>
        <w:rPr>
          <w:spacing w:val="-1"/>
        </w:rPr>
        <w:t xml:space="preserve"> </w:t>
      </w:r>
      <w:r>
        <w:t>расположен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магнитном</w:t>
      </w:r>
      <w:r>
        <w:rPr>
          <w:spacing w:val="1"/>
        </w:rPr>
        <w:t xml:space="preserve"> </w:t>
      </w:r>
      <w:r>
        <w:t>поле</w:t>
      </w:r>
      <w:r>
        <w:rPr>
          <w:spacing w:val="-2"/>
        </w:rPr>
        <w:t xml:space="preserve"> </w:t>
      </w:r>
      <w:r>
        <w:t>с</w:t>
      </w:r>
    </w:p>
    <w:p w:rsidR="004B5172" w:rsidRDefault="004B5172" w:rsidP="004B5172">
      <w:pPr>
        <w:pStyle w:val="a3"/>
        <w:spacing w:before="149" w:line="242" w:lineRule="auto"/>
        <w:ind w:left="299" w:right="332"/>
      </w:pPr>
      <w:r>
        <w:t>индукцией</w:t>
      </w:r>
      <w:r>
        <w:rPr>
          <w:spacing w:val="-6"/>
        </w:rPr>
        <w:t xml:space="preserve"> </w:t>
      </w:r>
      <w:r>
        <w:t>0,05ТЛ</w:t>
      </w:r>
      <w:r>
        <w:rPr>
          <w:spacing w:val="-4"/>
        </w:rPr>
        <w:t xml:space="preserve"> </w:t>
      </w:r>
      <w:r>
        <w:t>так, что</w:t>
      </w:r>
      <w:r>
        <w:rPr>
          <w:spacing w:val="-7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вектором индукции</w:t>
      </w:r>
      <w:r>
        <w:rPr>
          <w:spacing w:val="-6"/>
        </w:rPr>
        <w:t xml:space="preserve"> </w:t>
      </w:r>
      <w:r>
        <w:t>угол</w:t>
      </w:r>
      <w:r>
        <w:rPr>
          <w:spacing w:val="-1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Какой</w:t>
      </w:r>
      <w:r>
        <w:rPr>
          <w:spacing w:val="-67"/>
        </w:rPr>
        <w:t xml:space="preserve"> </w:t>
      </w:r>
      <w:r>
        <w:t>ток нужно пропустить через проводник, чтобы на него со стороны поля</w:t>
      </w:r>
      <w:r>
        <w:rPr>
          <w:spacing w:val="1"/>
        </w:rPr>
        <w:t xml:space="preserve"> </w:t>
      </w:r>
      <w:r>
        <w:t>подействовала сила</w:t>
      </w:r>
      <w:r>
        <w:rPr>
          <w:spacing w:val="5"/>
        </w:rPr>
        <w:t xml:space="preserve"> </w:t>
      </w:r>
      <w:r>
        <w:t>0,5Н?</w:t>
      </w:r>
    </w:p>
    <w:p w:rsidR="004B5172" w:rsidRDefault="004B5172" w:rsidP="004B5172">
      <w:pPr>
        <w:spacing w:before="138"/>
        <w:ind w:left="299"/>
        <w:rPr>
          <w:sz w:val="28"/>
        </w:rPr>
      </w:pPr>
      <w:r>
        <w:rPr>
          <w:sz w:val="28"/>
        </w:rPr>
        <w:t>1)20А</w:t>
      </w:r>
      <w:r>
        <w:rPr>
          <w:spacing w:val="-3"/>
          <w:sz w:val="28"/>
        </w:rPr>
        <w:t xml:space="preserve"> </w:t>
      </w:r>
      <w:r>
        <w:rPr>
          <w:sz w:val="28"/>
        </w:rPr>
        <w:t>2)</w:t>
      </w:r>
      <w:r>
        <w:rPr>
          <w:spacing w:val="-1"/>
          <w:sz w:val="28"/>
        </w:rPr>
        <w:t xml:space="preserve"> </w:t>
      </w:r>
      <w:r>
        <w:rPr>
          <w:sz w:val="28"/>
        </w:rPr>
        <w:t>10А</w:t>
      </w:r>
      <w:r>
        <w:rPr>
          <w:spacing w:val="-2"/>
          <w:sz w:val="28"/>
        </w:rPr>
        <w:t xml:space="preserve"> </w:t>
      </w:r>
      <w:r>
        <w:rPr>
          <w:sz w:val="28"/>
        </w:rPr>
        <w:t>3)</w:t>
      </w:r>
      <w:r>
        <w:rPr>
          <w:spacing w:val="-6"/>
          <w:sz w:val="28"/>
        </w:rPr>
        <w:t xml:space="preserve"> </w:t>
      </w:r>
      <w:r>
        <w:rPr>
          <w:sz w:val="28"/>
        </w:rPr>
        <w:t>5А</w:t>
      </w:r>
      <w:r>
        <w:rPr>
          <w:spacing w:val="-3"/>
          <w:sz w:val="28"/>
        </w:rPr>
        <w:t xml:space="preserve"> </w:t>
      </w:r>
      <w:r>
        <w:rPr>
          <w:sz w:val="28"/>
        </w:rPr>
        <w:t>4) 1А</w:t>
      </w:r>
      <w:r>
        <w:rPr>
          <w:spacing w:val="-3"/>
          <w:sz w:val="28"/>
        </w:rPr>
        <w:t xml:space="preserve"> </w:t>
      </w:r>
      <w:r>
        <w:rPr>
          <w:sz w:val="28"/>
        </w:rPr>
        <w:t>5)</w:t>
      </w:r>
      <w:r>
        <w:rPr>
          <w:spacing w:val="-1"/>
          <w:sz w:val="28"/>
        </w:rPr>
        <w:t xml:space="preserve"> </w:t>
      </w:r>
      <w:r>
        <w:rPr>
          <w:sz w:val="28"/>
        </w:rPr>
        <w:t>40А</w:t>
      </w:r>
    </w:p>
    <w:p w:rsidR="004B5172" w:rsidRDefault="004B5172" w:rsidP="004B5172">
      <w:pPr>
        <w:rPr>
          <w:sz w:val="30"/>
        </w:rPr>
      </w:pPr>
    </w:p>
    <w:p w:rsidR="004B5172" w:rsidRDefault="004B5172" w:rsidP="004B5172">
      <w:pPr>
        <w:spacing w:before="7"/>
        <w:rPr>
          <w:sz w:val="24"/>
        </w:rPr>
      </w:pPr>
    </w:p>
    <w:p w:rsidR="004B5172" w:rsidRDefault="004B5172" w:rsidP="004B5172">
      <w:pPr>
        <w:pStyle w:val="a3"/>
        <w:tabs>
          <w:tab w:val="left" w:pos="784"/>
        </w:tabs>
        <w:spacing w:before="1"/>
        <w:ind w:left="299" w:right="366"/>
      </w:pPr>
      <w:r>
        <w:t>2:</w:t>
      </w:r>
      <w:r>
        <w:tab/>
        <w:t>Электрон</w:t>
      </w:r>
      <w:r>
        <w:rPr>
          <w:spacing w:val="-7"/>
        </w:rPr>
        <w:t xml:space="preserve"> </w:t>
      </w:r>
      <w:r>
        <w:t>движется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окружности</w:t>
      </w:r>
      <w:r>
        <w:rPr>
          <w:spacing w:val="-6"/>
        </w:rPr>
        <w:t xml:space="preserve"> </w:t>
      </w:r>
      <w:r>
        <w:t>радиуса</w:t>
      </w:r>
      <w:r>
        <w:rPr>
          <w:spacing w:val="-4"/>
        </w:rPr>
        <w:t xml:space="preserve"> </w:t>
      </w:r>
      <w:r>
        <w:t>2см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однородном</w:t>
      </w:r>
      <w:r>
        <w:rPr>
          <w:spacing w:val="-2"/>
        </w:rPr>
        <w:t xml:space="preserve"> </w:t>
      </w:r>
      <w:r>
        <w:t>магнитном</w:t>
      </w:r>
      <w:r>
        <w:rPr>
          <w:spacing w:val="-67"/>
        </w:rPr>
        <w:t xml:space="preserve"> </w:t>
      </w:r>
      <w:r>
        <w:t>поле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индукцией 0,02Тл.</w:t>
      </w:r>
      <w:r>
        <w:rPr>
          <w:spacing w:val="3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импульс</w:t>
      </w:r>
      <w:r>
        <w:rPr>
          <w:spacing w:val="3"/>
        </w:rPr>
        <w:t xml:space="preserve"> </w:t>
      </w:r>
      <w:r>
        <w:t>электрона.</w:t>
      </w:r>
    </w:p>
    <w:p w:rsidR="004B5172" w:rsidRDefault="004B5172" w:rsidP="004B5172">
      <w:pPr>
        <w:spacing w:before="148" w:line="320" w:lineRule="exact"/>
        <w:ind w:left="299"/>
        <w:rPr>
          <w:sz w:val="28"/>
        </w:rPr>
      </w:pPr>
      <w:r>
        <w:rPr>
          <w:sz w:val="28"/>
        </w:rPr>
        <w:t>1)</w:t>
      </w:r>
      <w:r>
        <w:rPr>
          <w:spacing w:val="-7"/>
          <w:sz w:val="28"/>
        </w:rPr>
        <w:t xml:space="preserve"> </w:t>
      </w:r>
      <w:r>
        <w:rPr>
          <w:sz w:val="28"/>
        </w:rPr>
        <w:t>6,4*10</w:t>
      </w:r>
      <w:r>
        <w:rPr>
          <w:sz w:val="28"/>
          <w:vertAlign w:val="superscript"/>
        </w:rPr>
        <w:t>-23</w:t>
      </w:r>
      <w:r>
        <w:rPr>
          <w:spacing w:val="65"/>
          <w:sz w:val="28"/>
        </w:rPr>
        <w:t xml:space="preserve"> </w:t>
      </w:r>
      <w:r>
        <w:rPr>
          <w:sz w:val="28"/>
        </w:rPr>
        <w:t>кг*м/с</w:t>
      </w:r>
      <w:r>
        <w:rPr>
          <w:spacing w:val="-5"/>
          <w:sz w:val="28"/>
        </w:rPr>
        <w:t xml:space="preserve"> </w:t>
      </w:r>
      <w:r>
        <w:rPr>
          <w:sz w:val="28"/>
        </w:rPr>
        <w:t>2)</w:t>
      </w:r>
      <w:r>
        <w:rPr>
          <w:spacing w:val="-7"/>
          <w:sz w:val="28"/>
        </w:rPr>
        <w:t xml:space="preserve"> </w:t>
      </w:r>
      <w:r>
        <w:rPr>
          <w:sz w:val="28"/>
        </w:rPr>
        <w:t>3,2*10</w:t>
      </w:r>
      <w:r>
        <w:rPr>
          <w:sz w:val="28"/>
          <w:vertAlign w:val="superscript"/>
        </w:rPr>
        <w:t>-23</w:t>
      </w:r>
      <w:r>
        <w:rPr>
          <w:spacing w:val="64"/>
          <w:sz w:val="28"/>
        </w:rPr>
        <w:t xml:space="preserve"> </w:t>
      </w:r>
      <w:r>
        <w:rPr>
          <w:sz w:val="28"/>
        </w:rPr>
        <w:t>кг*м/с</w:t>
      </w:r>
      <w:r>
        <w:rPr>
          <w:spacing w:val="-4"/>
          <w:sz w:val="28"/>
        </w:rPr>
        <w:t xml:space="preserve"> </w:t>
      </w:r>
      <w:r>
        <w:rPr>
          <w:sz w:val="28"/>
        </w:rPr>
        <w:t>3)12,8*10</w:t>
      </w:r>
      <w:r>
        <w:rPr>
          <w:sz w:val="28"/>
          <w:vertAlign w:val="superscript"/>
        </w:rPr>
        <w:t>-23</w:t>
      </w:r>
      <w:r>
        <w:rPr>
          <w:sz w:val="28"/>
        </w:rPr>
        <w:t xml:space="preserve"> кг*м/с</w:t>
      </w:r>
    </w:p>
    <w:p w:rsidR="004B5172" w:rsidRDefault="004B5172" w:rsidP="004B5172">
      <w:pPr>
        <w:spacing w:line="320" w:lineRule="exact"/>
        <w:ind w:left="299"/>
        <w:rPr>
          <w:sz w:val="28"/>
        </w:rPr>
      </w:pPr>
      <w:r>
        <w:rPr>
          <w:sz w:val="28"/>
        </w:rPr>
        <w:t>4)1,6*10</w:t>
      </w:r>
      <w:r>
        <w:rPr>
          <w:sz w:val="28"/>
          <w:vertAlign w:val="superscript"/>
        </w:rPr>
        <w:t>-23</w:t>
      </w:r>
      <w:r>
        <w:rPr>
          <w:spacing w:val="64"/>
          <w:sz w:val="28"/>
        </w:rPr>
        <w:t xml:space="preserve"> </w:t>
      </w:r>
      <w:r>
        <w:rPr>
          <w:sz w:val="28"/>
        </w:rPr>
        <w:t>кг*м/с</w:t>
      </w:r>
      <w:r>
        <w:rPr>
          <w:spacing w:val="1"/>
          <w:sz w:val="28"/>
        </w:rPr>
        <w:t xml:space="preserve"> </w:t>
      </w:r>
      <w:r>
        <w:rPr>
          <w:sz w:val="28"/>
        </w:rPr>
        <w:t>5)</w:t>
      </w:r>
      <w:r>
        <w:rPr>
          <w:spacing w:val="-7"/>
          <w:sz w:val="28"/>
        </w:rPr>
        <w:t xml:space="preserve"> </w:t>
      </w:r>
      <w:r>
        <w:rPr>
          <w:sz w:val="28"/>
        </w:rPr>
        <w:t>1,28*10</w:t>
      </w:r>
      <w:r>
        <w:rPr>
          <w:sz w:val="28"/>
          <w:vertAlign w:val="superscript"/>
        </w:rPr>
        <w:t>-23</w:t>
      </w:r>
      <w:r>
        <w:rPr>
          <w:spacing w:val="65"/>
          <w:sz w:val="28"/>
        </w:rPr>
        <w:t xml:space="preserve"> </w:t>
      </w:r>
      <w:r>
        <w:rPr>
          <w:sz w:val="28"/>
        </w:rPr>
        <w:t>кг*м/с</w:t>
      </w:r>
    </w:p>
    <w:p w:rsidR="004B5172" w:rsidRDefault="004B5172" w:rsidP="004B5172">
      <w:pPr>
        <w:rPr>
          <w:sz w:val="32"/>
        </w:rPr>
      </w:pPr>
    </w:p>
    <w:p w:rsidR="004B5172" w:rsidRDefault="004B5172" w:rsidP="004B5172">
      <w:pPr>
        <w:pStyle w:val="a3"/>
        <w:spacing w:before="278" w:line="223" w:lineRule="auto"/>
        <w:ind w:left="299" w:right="332"/>
      </w:pPr>
      <w:r>
        <w:t>З: В колебательном контуре происходят свободные гармонические</w:t>
      </w:r>
      <w:r>
        <w:rPr>
          <w:spacing w:val="1"/>
        </w:rPr>
        <w:t xml:space="preserve"> </w:t>
      </w:r>
      <w:r>
        <w:rPr>
          <w:position w:val="2"/>
        </w:rPr>
        <w:t>колебания.</w:t>
      </w:r>
      <w:r>
        <w:rPr>
          <w:spacing w:val="3"/>
          <w:position w:val="2"/>
        </w:rPr>
        <w:t xml:space="preserve"> </w:t>
      </w:r>
      <w:r>
        <w:rPr>
          <w:position w:val="2"/>
        </w:rPr>
        <w:t>Если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максимальный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заряд</w:t>
      </w:r>
      <w:r>
        <w:rPr>
          <w:spacing w:val="3"/>
          <w:position w:val="2"/>
        </w:rPr>
        <w:t xml:space="preserve"> </w:t>
      </w:r>
      <w:r>
        <w:rPr>
          <w:position w:val="2"/>
        </w:rPr>
        <w:t>конденсатора q</w:t>
      </w:r>
      <w:r>
        <w:rPr>
          <w:sz w:val="18"/>
        </w:rPr>
        <w:t>m</w:t>
      </w:r>
      <w:r>
        <w:rPr>
          <w:spacing w:val="-1"/>
          <w:sz w:val="18"/>
        </w:rPr>
        <w:t xml:space="preserve"> </w:t>
      </w:r>
      <w:r>
        <w:rPr>
          <w:position w:val="2"/>
        </w:rPr>
        <w:t>=I0</w:t>
      </w:r>
      <w:r>
        <w:rPr>
          <w:position w:val="2"/>
          <w:vertAlign w:val="superscript"/>
        </w:rPr>
        <w:t>-6</w:t>
      </w:r>
      <w:r>
        <w:rPr>
          <w:spacing w:val="1"/>
          <w:position w:val="2"/>
        </w:rPr>
        <w:t xml:space="preserve"> </w:t>
      </w:r>
      <w:r>
        <w:rPr>
          <w:position w:val="2"/>
        </w:rPr>
        <w:t>Kл,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а</w:t>
      </w:r>
      <w:r>
        <w:rPr>
          <w:spacing w:val="1"/>
          <w:position w:val="2"/>
        </w:rPr>
        <w:t xml:space="preserve"> </w:t>
      </w:r>
      <w:r>
        <w:rPr>
          <w:position w:val="2"/>
        </w:rPr>
        <w:t>максимальная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сила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тока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I</w:t>
      </w:r>
      <w:r>
        <w:rPr>
          <w:sz w:val="18"/>
        </w:rPr>
        <w:t>m</w:t>
      </w:r>
      <w:r>
        <w:rPr>
          <w:position w:val="2"/>
        </w:rPr>
        <w:t>=10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А,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то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частота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колебаний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этого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контура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равна</w:t>
      </w:r>
    </w:p>
    <w:p w:rsidR="004B5172" w:rsidRDefault="004B5172" w:rsidP="004B5172">
      <w:pPr>
        <w:spacing w:before="149"/>
        <w:ind w:left="299"/>
        <w:rPr>
          <w:sz w:val="28"/>
        </w:rPr>
      </w:pPr>
      <w:r>
        <w:rPr>
          <w:sz w:val="28"/>
        </w:rPr>
        <w:t>1)</w:t>
      </w:r>
      <w:r>
        <w:rPr>
          <w:spacing w:val="-2"/>
          <w:sz w:val="28"/>
        </w:rPr>
        <w:t xml:space="preserve"> </w:t>
      </w:r>
      <w:r>
        <w:rPr>
          <w:sz w:val="28"/>
        </w:rPr>
        <w:t>2,2</w:t>
      </w:r>
      <w:r>
        <w:rPr>
          <w:spacing w:val="1"/>
          <w:sz w:val="28"/>
        </w:rPr>
        <w:t xml:space="preserve"> </w:t>
      </w:r>
      <w:r>
        <w:rPr>
          <w:sz w:val="28"/>
        </w:rPr>
        <w:t>МГц</w:t>
      </w:r>
      <w:r>
        <w:rPr>
          <w:spacing w:val="1"/>
          <w:sz w:val="28"/>
        </w:rPr>
        <w:t xml:space="preserve"> </w:t>
      </w:r>
      <w:r>
        <w:rPr>
          <w:sz w:val="28"/>
        </w:rPr>
        <w:t>2)</w:t>
      </w:r>
      <w:r>
        <w:rPr>
          <w:spacing w:val="-2"/>
          <w:sz w:val="28"/>
        </w:rPr>
        <w:t xml:space="preserve"> </w:t>
      </w:r>
      <w:r>
        <w:rPr>
          <w:sz w:val="28"/>
        </w:rPr>
        <w:t>2,0МГц 3)</w:t>
      </w:r>
      <w:r>
        <w:rPr>
          <w:spacing w:val="-4"/>
          <w:sz w:val="28"/>
        </w:rPr>
        <w:t xml:space="preserve"> </w:t>
      </w:r>
      <w:r>
        <w:rPr>
          <w:sz w:val="28"/>
        </w:rPr>
        <w:t>1,8</w:t>
      </w:r>
      <w:r>
        <w:rPr>
          <w:spacing w:val="1"/>
          <w:sz w:val="28"/>
        </w:rPr>
        <w:t xml:space="preserve"> </w:t>
      </w:r>
      <w:r>
        <w:rPr>
          <w:sz w:val="28"/>
        </w:rPr>
        <w:t>МГц 4)</w:t>
      </w:r>
      <w:r>
        <w:rPr>
          <w:spacing w:val="-6"/>
          <w:sz w:val="28"/>
        </w:rPr>
        <w:t xml:space="preserve"> </w:t>
      </w:r>
      <w:r>
        <w:rPr>
          <w:sz w:val="28"/>
        </w:rPr>
        <w:t>1,4</w:t>
      </w:r>
      <w:r>
        <w:rPr>
          <w:spacing w:val="-9"/>
          <w:sz w:val="28"/>
        </w:rPr>
        <w:t xml:space="preserve"> </w:t>
      </w:r>
      <w:r>
        <w:rPr>
          <w:sz w:val="28"/>
        </w:rPr>
        <w:t>МГц</w:t>
      </w:r>
      <w:r>
        <w:rPr>
          <w:spacing w:val="-4"/>
          <w:sz w:val="28"/>
        </w:rPr>
        <w:t xml:space="preserve"> </w:t>
      </w:r>
      <w:r>
        <w:rPr>
          <w:sz w:val="28"/>
        </w:rPr>
        <w:t>5)</w:t>
      </w:r>
      <w:r>
        <w:rPr>
          <w:spacing w:val="-1"/>
          <w:sz w:val="28"/>
        </w:rPr>
        <w:t xml:space="preserve"> </w:t>
      </w:r>
      <w:r>
        <w:rPr>
          <w:sz w:val="28"/>
        </w:rPr>
        <w:t>1,6 МГц</w:t>
      </w:r>
    </w:p>
    <w:p w:rsidR="004B5172" w:rsidRDefault="004B5172" w:rsidP="004B5172">
      <w:pPr>
        <w:rPr>
          <w:sz w:val="30"/>
        </w:rPr>
      </w:pPr>
    </w:p>
    <w:p w:rsidR="004B5172" w:rsidRDefault="004B5172" w:rsidP="004B5172">
      <w:pPr>
        <w:spacing w:before="7"/>
        <w:rPr>
          <w:sz w:val="24"/>
        </w:rPr>
      </w:pPr>
    </w:p>
    <w:p w:rsidR="004B5172" w:rsidRDefault="004B5172" w:rsidP="004B5172">
      <w:pPr>
        <w:pStyle w:val="a3"/>
        <w:spacing w:before="1"/>
        <w:ind w:left="299"/>
      </w:pPr>
      <w:r>
        <w:t>4: Если тело совершает гармонические синусоидальные колебания с</w:t>
      </w:r>
      <w:r>
        <w:rPr>
          <w:spacing w:val="1"/>
        </w:rPr>
        <w:t xml:space="preserve"> </w:t>
      </w:r>
      <w:r>
        <w:t>амплитудой</w:t>
      </w:r>
      <w:r>
        <w:rPr>
          <w:spacing w:val="-6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см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фазой</w:t>
      </w:r>
      <w:r>
        <w:rPr>
          <w:spacing w:val="-3"/>
        </w:rPr>
        <w:t xml:space="preserve"> </w:t>
      </w:r>
      <w:r>
        <w:t>π /3,</w:t>
      </w:r>
      <w:r>
        <w:rPr>
          <w:spacing w:val="-4"/>
        </w:rPr>
        <w:t xml:space="preserve"> </w:t>
      </w:r>
      <w:r>
        <w:t>то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начальный</w:t>
      </w:r>
      <w:r>
        <w:rPr>
          <w:spacing w:val="-2"/>
        </w:rPr>
        <w:t xml:space="preserve"> </w:t>
      </w:r>
      <w:r>
        <w:t>момент</w:t>
      </w:r>
      <w:r>
        <w:rPr>
          <w:spacing w:val="-3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t</w:t>
      </w:r>
    </w:p>
    <w:p w:rsidR="004B5172" w:rsidRDefault="004B5172" w:rsidP="004B5172">
      <w:pPr>
        <w:pStyle w:val="a3"/>
        <w:spacing w:line="322" w:lineRule="exact"/>
        <w:ind w:left="299"/>
      </w:pPr>
      <w:r>
        <w:t>=0</w:t>
      </w:r>
      <w:r>
        <w:rPr>
          <w:spacing w:val="-4"/>
        </w:rPr>
        <w:t xml:space="preserve"> </w:t>
      </w:r>
      <w:r>
        <w:t>смещение</w:t>
      </w:r>
      <w:r>
        <w:rPr>
          <w:spacing w:val="-2"/>
        </w:rPr>
        <w:t xml:space="preserve"> </w:t>
      </w:r>
      <w:r>
        <w:t>тела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положения</w:t>
      </w:r>
      <w:r>
        <w:rPr>
          <w:spacing w:val="-9"/>
        </w:rPr>
        <w:t xml:space="preserve"> </w:t>
      </w:r>
      <w:r>
        <w:t>равновесия</w:t>
      </w:r>
      <w:r>
        <w:rPr>
          <w:spacing w:val="-4"/>
        </w:rPr>
        <w:t xml:space="preserve"> </w:t>
      </w:r>
      <w:r>
        <w:t>равно</w:t>
      </w:r>
    </w:p>
    <w:p w:rsidR="004B5172" w:rsidRDefault="004B5172" w:rsidP="004B5172">
      <w:pPr>
        <w:spacing w:before="148"/>
        <w:ind w:left="299"/>
        <w:rPr>
          <w:sz w:val="28"/>
        </w:rPr>
      </w:pPr>
      <w:r>
        <w:rPr>
          <w:sz w:val="28"/>
        </w:rPr>
        <w:t>1)</w:t>
      </w:r>
      <w:r>
        <w:rPr>
          <w:spacing w:val="-3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z w:val="28"/>
        </w:rPr>
        <w:t>см</w:t>
      </w:r>
      <w:r>
        <w:rPr>
          <w:spacing w:val="-3"/>
          <w:sz w:val="28"/>
        </w:rPr>
        <w:t xml:space="preserve"> </w:t>
      </w:r>
      <w:r>
        <w:rPr>
          <w:sz w:val="28"/>
        </w:rPr>
        <w:t>2)0</w:t>
      </w:r>
      <w:r>
        <w:rPr>
          <w:spacing w:val="-1"/>
          <w:sz w:val="28"/>
        </w:rPr>
        <w:t xml:space="preserve"> </w:t>
      </w:r>
      <w:r>
        <w:rPr>
          <w:sz w:val="28"/>
        </w:rPr>
        <w:t>см</w:t>
      </w:r>
      <w:r>
        <w:rPr>
          <w:spacing w:val="-4"/>
          <w:sz w:val="28"/>
        </w:rPr>
        <w:t xml:space="preserve"> </w:t>
      </w:r>
      <w:r>
        <w:rPr>
          <w:sz w:val="28"/>
        </w:rPr>
        <w:t>3)5√3 см</w:t>
      </w:r>
      <w:r>
        <w:rPr>
          <w:spacing w:val="2"/>
          <w:sz w:val="28"/>
        </w:rPr>
        <w:t xml:space="preserve"> </w:t>
      </w:r>
      <w:r>
        <w:rPr>
          <w:sz w:val="28"/>
        </w:rPr>
        <w:t>4)</w:t>
      </w:r>
      <w:r>
        <w:rPr>
          <w:spacing w:val="-3"/>
          <w:sz w:val="28"/>
        </w:rPr>
        <w:t xml:space="preserve"> </w:t>
      </w:r>
      <w:r>
        <w:rPr>
          <w:sz w:val="28"/>
        </w:rPr>
        <w:t>10√3 см</w:t>
      </w:r>
      <w:r>
        <w:rPr>
          <w:spacing w:val="2"/>
          <w:sz w:val="28"/>
        </w:rPr>
        <w:t xml:space="preserve"> </w:t>
      </w:r>
      <w:r>
        <w:rPr>
          <w:sz w:val="28"/>
        </w:rPr>
        <w:t>5)</w:t>
      </w:r>
      <w:r>
        <w:rPr>
          <w:spacing w:val="-7"/>
          <w:sz w:val="28"/>
        </w:rPr>
        <w:t xml:space="preserve"> </w:t>
      </w:r>
      <w:r>
        <w:rPr>
          <w:sz w:val="28"/>
        </w:rPr>
        <w:t>5</w:t>
      </w:r>
      <w:r>
        <w:rPr>
          <w:spacing w:val="-2"/>
          <w:sz w:val="28"/>
        </w:rPr>
        <w:t xml:space="preserve"> </w:t>
      </w:r>
      <w:r>
        <w:rPr>
          <w:sz w:val="28"/>
        </w:rPr>
        <w:t>см</w:t>
      </w:r>
    </w:p>
    <w:p w:rsidR="004B5172" w:rsidRDefault="004B5172" w:rsidP="004B5172">
      <w:pPr>
        <w:rPr>
          <w:sz w:val="30"/>
        </w:rPr>
      </w:pPr>
    </w:p>
    <w:p w:rsidR="004B5172" w:rsidRDefault="004B5172" w:rsidP="004B5172">
      <w:pPr>
        <w:spacing w:before="3"/>
        <w:rPr>
          <w:sz w:val="24"/>
        </w:rPr>
      </w:pPr>
    </w:p>
    <w:p w:rsidR="004B5172" w:rsidRDefault="004B5172" w:rsidP="004B5172">
      <w:pPr>
        <w:pStyle w:val="a3"/>
        <w:ind w:left="299" w:right="332"/>
      </w:pPr>
      <w:r>
        <w:t>5:</w:t>
      </w:r>
      <w:r>
        <w:rPr>
          <w:spacing w:val="-5"/>
        </w:rPr>
        <w:t xml:space="preserve"> </w:t>
      </w:r>
      <w:r>
        <w:t>Циклическая</w:t>
      </w:r>
      <w:r>
        <w:rPr>
          <w:spacing w:val="-5"/>
        </w:rPr>
        <w:t xml:space="preserve"> </w:t>
      </w:r>
      <w:r>
        <w:t>частота</w:t>
      </w:r>
      <w:r>
        <w:rPr>
          <w:spacing w:val="-4"/>
        </w:rPr>
        <w:t xml:space="preserve"> </w:t>
      </w:r>
      <w:r>
        <w:t>колебаний</w:t>
      </w:r>
      <w:r>
        <w:rPr>
          <w:spacing w:val="-5"/>
        </w:rPr>
        <w:t xml:space="preserve"> </w:t>
      </w:r>
      <w:r>
        <w:t>математического</w:t>
      </w:r>
      <w:r>
        <w:rPr>
          <w:spacing w:val="-8"/>
        </w:rPr>
        <w:t xml:space="preserve"> </w:t>
      </w:r>
      <w:r>
        <w:t>маятника</w:t>
      </w:r>
      <w:r>
        <w:rPr>
          <w:spacing w:val="-3"/>
        </w:rPr>
        <w:t xml:space="preserve"> </w:t>
      </w:r>
      <w:r>
        <w:t>длиной</w:t>
      </w:r>
      <w:r>
        <w:rPr>
          <w:spacing w:val="-6"/>
        </w:rPr>
        <w:t xml:space="preserve"> </w:t>
      </w:r>
      <w:r>
        <w:t>L=20</w:t>
      </w:r>
      <w:r>
        <w:rPr>
          <w:spacing w:val="-67"/>
        </w:rPr>
        <w:t xml:space="preserve"> </w:t>
      </w:r>
      <w:r>
        <w:t>см в некоторой точке поверхности Земли равна 7 рад/с. Каково ускорение</w:t>
      </w:r>
      <w:r>
        <w:rPr>
          <w:spacing w:val="1"/>
        </w:rPr>
        <w:t xml:space="preserve"> </w:t>
      </w:r>
      <w:r>
        <w:t>свободного</w:t>
      </w:r>
      <w:r>
        <w:rPr>
          <w:spacing w:val="-4"/>
        </w:rPr>
        <w:t xml:space="preserve"> </w:t>
      </w:r>
      <w:r>
        <w:t>падения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3"/>
        </w:rPr>
        <w:t xml:space="preserve"> </w:t>
      </w:r>
      <w:r>
        <w:t>месте?</w:t>
      </w:r>
    </w:p>
    <w:p w:rsidR="004B5172" w:rsidRDefault="004B5172" w:rsidP="004B5172">
      <w:pPr>
        <w:spacing w:before="148"/>
        <w:ind w:left="299"/>
        <w:rPr>
          <w:sz w:val="28"/>
        </w:rPr>
      </w:pPr>
      <w:r>
        <w:rPr>
          <w:sz w:val="28"/>
        </w:rPr>
        <w:t>1)</w:t>
      </w:r>
      <w:r>
        <w:rPr>
          <w:spacing w:val="-1"/>
          <w:sz w:val="28"/>
        </w:rPr>
        <w:t xml:space="preserve"> </w:t>
      </w:r>
      <w:r>
        <w:rPr>
          <w:sz w:val="28"/>
        </w:rPr>
        <w:t>9,81</w:t>
      </w:r>
      <w:r>
        <w:rPr>
          <w:spacing w:val="1"/>
          <w:sz w:val="28"/>
        </w:rPr>
        <w:t xml:space="preserve"> </w:t>
      </w:r>
      <w:r>
        <w:rPr>
          <w:sz w:val="28"/>
        </w:rPr>
        <w:t>м/с</w:t>
      </w:r>
      <w:r>
        <w:rPr>
          <w:sz w:val="28"/>
          <w:vertAlign w:val="superscript"/>
        </w:rPr>
        <w:t>2</w:t>
      </w:r>
      <w:r>
        <w:rPr>
          <w:spacing w:val="2"/>
          <w:sz w:val="28"/>
        </w:rPr>
        <w:t xml:space="preserve"> </w:t>
      </w:r>
      <w:r>
        <w:rPr>
          <w:sz w:val="28"/>
        </w:rPr>
        <w:t>2)</w:t>
      </w:r>
      <w:r>
        <w:rPr>
          <w:spacing w:val="-5"/>
          <w:sz w:val="28"/>
        </w:rPr>
        <w:t xml:space="preserve"> </w:t>
      </w:r>
      <w:r>
        <w:rPr>
          <w:sz w:val="28"/>
        </w:rPr>
        <w:t>9,83</w:t>
      </w:r>
      <w:r>
        <w:rPr>
          <w:spacing w:val="1"/>
          <w:sz w:val="28"/>
        </w:rPr>
        <w:t xml:space="preserve"> </w:t>
      </w:r>
      <w:r>
        <w:rPr>
          <w:sz w:val="28"/>
        </w:rPr>
        <w:t>м/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z w:val="28"/>
          <w:vertAlign w:val="superscript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3) 9,78</w:t>
      </w:r>
      <w:r>
        <w:rPr>
          <w:spacing w:val="1"/>
          <w:sz w:val="28"/>
        </w:rPr>
        <w:t xml:space="preserve"> </w:t>
      </w:r>
      <w:r>
        <w:rPr>
          <w:sz w:val="28"/>
        </w:rPr>
        <w:t>м/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z w:val="28"/>
          <w:vertAlign w:val="superscript"/>
        </w:rPr>
        <w:t>2</w:t>
      </w:r>
      <w:r>
        <w:rPr>
          <w:spacing w:val="2"/>
          <w:sz w:val="28"/>
        </w:rPr>
        <w:t xml:space="preserve"> </w:t>
      </w:r>
      <w:r>
        <w:rPr>
          <w:sz w:val="28"/>
        </w:rPr>
        <w:t>4)</w:t>
      </w:r>
      <w:r>
        <w:rPr>
          <w:spacing w:val="-6"/>
          <w:sz w:val="28"/>
        </w:rPr>
        <w:t xml:space="preserve"> </w:t>
      </w:r>
      <w:r>
        <w:rPr>
          <w:sz w:val="28"/>
        </w:rPr>
        <w:t>9,80</w:t>
      </w:r>
      <w:r>
        <w:rPr>
          <w:spacing w:val="2"/>
          <w:sz w:val="28"/>
        </w:rPr>
        <w:t xml:space="preserve"> </w:t>
      </w:r>
      <w:r>
        <w:rPr>
          <w:sz w:val="28"/>
        </w:rPr>
        <w:t>м/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z w:val="28"/>
          <w:vertAlign w:val="superscript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5)</w:t>
      </w:r>
      <w:r>
        <w:rPr>
          <w:spacing w:val="-5"/>
          <w:sz w:val="28"/>
        </w:rPr>
        <w:t xml:space="preserve"> </w:t>
      </w:r>
      <w:r>
        <w:rPr>
          <w:sz w:val="28"/>
        </w:rPr>
        <w:t>9,75</w:t>
      </w:r>
      <w:r>
        <w:rPr>
          <w:spacing w:val="1"/>
          <w:sz w:val="28"/>
        </w:rPr>
        <w:t xml:space="preserve"> </w:t>
      </w:r>
      <w:r>
        <w:rPr>
          <w:sz w:val="28"/>
        </w:rPr>
        <w:t>м/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z w:val="28"/>
          <w:vertAlign w:val="superscript"/>
        </w:rPr>
        <w:t>2</w:t>
      </w:r>
    </w:p>
    <w:p w:rsidR="004B5172" w:rsidRDefault="004B5172" w:rsidP="004B5172">
      <w:pPr>
        <w:rPr>
          <w:sz w:val="32"/>
        </w:rPr>
      </w:pPr>
    </w:p>
    <w:p w:rsidR="004B5172" w:rsidRDefault="004B5172" w:rsidP="004B5172">
      <w:pPr>
        <w:pStyle w:val="a3"/>
        <w:spacing w:before="261"/>
        <w:ind w:left="299" w:right="332"/>
      </w:pPr>
      <w:r>
        <w:t>6: Расстояние между следующими друг за другом гребнями волны 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-5"/>
        </w:rPr>
        <w:t xml:space="preserve"> </w:t>
      </w:r>
      <w:r>
        <w:t>воды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такая</w:t>
      </w:r>
      <w:r>
        <w:rPr>
          <w:spacing w:val="-5"/>
        </w:rPr>
        <w:t xml:space="preserve"> </w:t>
      </w:r>
      <w:r>
        <w:t>волна</w:t>
      </w:r>
      <w:r>
        <w:rPr>
          <w:spacing w:val="-2"/>
        </w:rPr>
        <w:t xml:space="preserve"> </w:t>
      </w:r>
      <w:r>
        <w:t>распространяется</w:t>
      </w:r>
      <w:r>
        <w:rPr>
          <w:spacing w:val="-5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скоростью</w:t>
      </w:r>
      <w:r>
        <w:rPr>
          <w:spacing w:val="-3"/>
        </w:rPr>
        <w:t xml:space="preserve"> </w:t>
      </w:r>
      <w:r>
        <w:t>2,5</w:t>
      </w:r>
      <w:r>
        <w:rPr>
          <w:spacing w:val="-67"/>
        </w:rPr>
        <w:t xml:space="preserve"> </w:t>
      </w:r>
      <w:r>
        <w:t>м/с,</w:t>
      </w:r>
      <w:r>
        <w:rPr>
          <w:spacing w:val="-1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частицы</w:t>
      </w:r>
      <w:r>
        <w:rPr>
          <w:spacing w:val="1"/>
        </w:rPr>
        <w:t xml:space="preserve"> </w:t>
      </w:r>
      <w:r>
        <w:t>воды</w:t>
      </w:r>
      <w:r>
        <w:rPr>
          <w:spacing w:val="-4"/>
        </w:rPr>
        <w:t xml:space="preserve"> </w:t>
      </w:r>
      <w:r>
        <w:t>совершают колебания с</w:t>
      </w:r>
      <w:r>
        <w:rPr>
          <w:spacing w:val="2"/>
        </w:rPr>
        <w:t xml:space="preserve"> </w:t>
      </w:r>
      <w:r>
        <w:t>частотой:</w:t>
      </w:r>
    </w:p>
    <w:p w:rsidR="004B5172" w:rsidRDefault="004B5172" w:rsidP="004B5172">
      <w:pPr>
        <w:spacing w:before="143"/>
        <w:ind w:left="299"/>
        <w:rPr>
          <w:sz w:val="28"/>
        </w:rPr>
      </w:pPr>
      <w:r>
        <w:rPr>
          <w:sz w:val="28"/>
        </w:rPr>
        <w:t>1)</w:t>
      </w:r>
      <w:r>
        <w:rPr>
          <w:spacing w:val="-1"/>
          <w:sz w:val="28"/>
        </w:rPr>
        <w:t xml:space="preserve"> </w:t>
      </w:r>
      <w:r>
        <w:rPr>
          <w:sz w:val="28"/>
        </w:rPr>
        <w:t>2,00 Гц</w:t>
      </w:r>
      <w:r>
        <w:rPr>
          <w:spacing w:val="-3"/>
          <w:sz w:val="28"/>
        </w:rPr>
        <w:t xml:space="preserve"> </w:t>
      </w:r>
      <w:r>
        <w:rPr>
          <w:sz w:val="28"/>
        </w:rPr>
        <w:t>2)</w:t>
      </w:r>
      <w:r>
        <w:rPr>
          <w:spacing w:val="-5"/>
          <w:sz w:val="28"/>
        </w:rPr>
        <w:t xml:space="preserve"> </w:t>
      </w:r>
      <w:r>
        <w:rPr>
          <w:sz w:val="28"/>
        </w:rPr>
        <w:t>12,50 Гц 3)</w:t>
      </w:r>
      <w:r>
        <w:rPr>
          <w:spacing w:val="-4"/>
          <w:sz w:val="28"/>
        </w:rPr>
        <w:t xml:space="preserve"> </w:t>
      </w:r>
      <w:r>
        <w:rPr>
          <w:sz w:val="28"/>
        </w:rPr>
        <w:t>0,50 Гц 4)</w:t>
      </w:r>
      <w:r>
        <w:rPr>
          <w:spacing w:val="-5"/>
          <w:sz w:val="28"/>
        </w:rPr>
        <w:t xml:space="preserve"> </w:t>
      </w:r>
      <w:r>
        <w:rPr>
          <w:sz w:val="28"/>
        </w:rPr>
        <w:t>3,14</w:t>
      </w:r>
      <w:r>
        <w:rPr>
          <w:spacing w:val="1"/>
          <w:sz w:val="28"/>
        </w:rPr>
        <w:t xml:space="preserve"> </w:t>
      </w:r>
      <w:r>
        <w:rPr>
          <w:sz w:val="28"/>
        </w:rPr>
        <w:t>Гц 5)</w:t>
      </w:r>
      <w:r>
        <w:rPr>
          <w:spacing w:val="-1"/>
          <w:sz w:val="28"/>
        </w:rPr>
        <w:t xml:space="preserve"> </w:t>
      </w:r>
      <w:r>
        <w:rPr>
          <w:sz w:val="28"/>
        </w:rPr>
        <w:t>0,20</w:t>
      </w:r>
      <w:r>
        <w:rPr>
          <w:spacing w:val="-4"/>
          <w:sz w:val="28"/>
        </w:rPr>
        <w:t xml:space="preserve"> </w:t>
      </w:r>
      <w:r>
        <w:rPr>
          <w:sz w:val="28"/>
        </w:rPr>
        <w:t>Гц</w:t>
      </w:r>
    </w:p>
    <w:p w:rsidR="004B5172" w:rsidRDefault="004B5172" w:rsidP="004B5172">
      <w:pPr>
        <w:rPr>
          <w:sz w:val="28"/>
        </w:rPr>
        <w:sectPr w:rsidR="004B5172">
          <w:pgSz w:w="11920" w:h="16850"/>
          <w:pgMar w:top="960" w:right="160" w:bottom="1200" w:left="1280" w:header="0" w:footer="1003" w:gutter="0"/>
          <w:cols w:space="720"/>
        </w:sectPr>
      </w:pPr>
    </w:p>
    <w:p w:rsidR="004B5172" w:rsidRDefault="004B5172" w:rsidP="004B5172">
      <w:pPr>
        <w:pStyle w:val="a3"/>
        <w:spacing w:before="67"/>
        <w:ind w:left="299"/>
      </w:pPr>
      <w:r>
        <w:lastRenderedPageBreak/>
        <w:t>7: Луч света падает на границу раздела жидкость — воздух под углом 30℃</w:t>
      </w:r>
      <w:r>
        <w:rPr>
          <w:spacing w:val="1"/>
        </w:rPr>
        <w:t xml:space="preserve"> </w:t>
      </w:r>
      <w:r>
        <w:t>Отраженный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преломленный</w:t>
      </w:r>
      <w:r>
        <w:rPr>
          <w:spacing w:val="-7"/>
        </w:rPr>
        <w:t xml:space="preserve"> </w:t>
      </w:r>
      <w:r>
        <w:t>лучи</w:t>
      </w:r>
      <w:r>
        <w:rPr>
          <w:spacing w:val="-2"/>
        </w:rPr>
        <w:t xml:space="preserve"> </w:t>
      </w:r>
      <w:r>
        <w:t>перпендикуляры</w:t>
      </w:r>
      <w:r>
        <w:rPr>
          <w:spacing w:val="-5"/>
        </w:rPr>
        <w:t xml:space="preserve"> </w:t>
      </w:r>
      <w:r>
        <w:t>друг</w:t>
      </w:r>
      <w:r>
        <w:rPr>
          <w:spacing w:val="-6"/>
        </w:rPr>
        <w:t xml:space="preserve"> </w:t>
      </w:r>
      <w:r>
        <w:t>другу.</w:t>
      </w:r>
      <w:r>
        <w:rPr>
          <w:spacing w:val="-2"/>
        </w:rPr>
        <w:t xml:space="preserve"> </w:t>
      </w:r>
      <w:r>
        <w:t>Чему</w:t>
      </w:r>
      <w:r>
        <w:rPr>
          <w:spacing w:val="-5"/>
        </w:rPr>
        <w:t xml:space="preserve"> </w:t>
      </w:r>
      <w:r>
        <w:t>равен</w:t>
      </w:r>
      <w:r>
        <w:rPr>
          <w:spacing w:val="-67"/>
        </w:rPr>
        <w:t xml:space="preserve"> </w:t>
      </w:r>
      <w:r>
        <w:t>показатель преломления</w:t>
      </w:r>
      <w:r>
        <w:rPr>
          <w:spacing w:val="3"/>
        </w:rPr>
        <w:t xml:space="preserve"> </w:t>
      </w:r>
      <w:r>
        <w:t>жидкости?</w:t>
      </w:r>
    </w:p>
    <w:p w:rsidR="004B5172" w:rsidRDefault="004B5172" w:rsidP="004B5172">
      <w:pPr>
        <w:tabs>
          <w:tab w:val="left" w:pos="1404"/>
          <w:tab w:val="left" w:pos="2282"/>
          <w:tab w:val="left" w:pos="3445"/>
        </w:tabs>
        <w:spacing w:before="147"/>
        <w:ind w:left="299"/>
        <w:rPr>
          <w:sz w:val="28"/>
        </w:rPr>
      </w:pPr>
      <w:r>
        <w:rPr>
          <w:sz w:val="28"/>
        </w:rPr>
        <w:t>1)</w:t>
      </w:r>
      <w:r>
        <w:rPr>
          <w:spacing w:val="-2"/>
          <w:sz w:val="28"/>
        </w:rPr>
        <w:t xml:space="preserve"> </w:t>
      </w:r>
      <w:r>
        <w:rPr>
          <w:sz w:val="28"/>
        </w:rPr>
        <w:t>1/√2;</w:t>
      </w:r>
      <w:r>
        <w:rPr>
          <w:sz w:val="28"/>
        </w:rPr>
        <w:tab/>
        <w:t>2)</w:t>
      </w:r>
      <w:r>
        <w:rPr>
          <w:spacing w:val="-1"/>
          <w:sz w:val="28"/>
        </w:rPr>
        <w:t xml:space="preserve"> </w:t>
      </w:r>
      <w:r>
        <w:rPr>
          <w:sz w:val="28"/>
        </w:rPr>
        <w:t>√2</w:t>
      </w:r>
      <w:r>
        <w:rPr>
          <w:sz w:val="28"/>
        </w:rPr>
        <w:tab/>
        <w:t>3)1/√3</w:t>
      </w:r>
      <w:r>
        <w:rPr>
          <w:sz w:val="28"/>
        </w:rPr>
        <w:tab/>
        <w:t>4)√3</w:t>
      </w:r>
    </w:p>
    <w:p w:rsidR="004B5172" w:rsidRDefault="004B5172" w:rsidP="004B5172">
      <w:pPr>
        <w:rPr>
          <w:sz w:val="30"/>
        </w:rPr>
      </w:pPr>
    </w:p>
    <w:p w:rsidR="004B5172" w:rsidRDefault="004B5172" w:rsidP="004B5172">
      <w:pPr>
        <w:spacing w:before="8"/>
        <w:rPr>
          <w:sz w:val="24"/>
        </w:rPr>
      </w:pPr>
    </w:p>
    <w:p w:rsidR="004B5172" w:rsidRDefault="004B5172" w:rsidP="004B5172">
      <w:pPr>
        <w:pStyle w:val="a3"/>
        <w:ind w:left="299" w:right="956"/>
      </w:pPr>
      <w:r>
        <w:t>8:</w:t>
      </w:r>
      <w:r>
        <w:rPr>
          <w:spacing w:val="-3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тока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катушке с</w:t>
      </w:r>
      <w:r>
        <w:rPr>
          <w:spacing w:val="-1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А до</w:t>
      </w:r>
      <w:r>
        <w:rPr>
          <w:spacing w:val="-6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энергия</w:t>
      </w:r>
      <w:r>
        <w:rPr>
          <w:spacing w:val="-4"/>
        </w:rPr>
        <w:t xml:space="preserve"> </w:t>
      </w:r>
      <w:r>
        <w:t>магнитного</w:t>
      </w:r>
      <w:r>
        <w:rPr>
          <w:spacing w:val="-67"/>
        </w:rPr>
        <w:t xml:space="preserve"> </w:t>
      </w:r>
      <w:r>
        <w:t>поля</w:t>
      </w:r>
      <w:r>
        <w:rPr>
          <w:spacing w:val="7"/>
        </w:rPr>
        <w:t xml:space="preserve"> </w:t>
      </w:r>
      <w:r>
        <w:t>уменьшилась</w:t>
      </w:r>
      <w:r>
        <w:rPr>
          <w:spacing w:val="7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Дж,</w:t>
      </w:r>
      <w:r>
        <w:rPr>
          <w:spacing w:val="11"/>
        </w:rPr>
        <w:t xml:space="preserve"> </w:t>
      </w:r>
      <w:r>
        <w:t>то</w:t>
      </w:r>
      <w:r>
        <w:rPr>
          <w:spacing w:val="4"/>
        </w:rPr>
        <w:t xml:space="preserve"> </w:t>
      </w:r>
      <w:r>
        <w:t>индуктивность</w:t>
      </w:r>
      <w:r>
        <w:rPr>
          <w:spacing w:val="9"/>
        </w:rPr>
        <w:t xml:space="preserve"> </w:t>
      </w:r>
      <w:r>
        <w:t>такой</w:t>
      </w:r>
      <w:r>
        <w:rPr>
          <w:spacing w:val="7"/>
        </w:rPr>
        <w:t xml:space="preserve"> </w:t>
      </w:r>
      <w:r>
        <w:t>катушки</w:t>
      </w:r>
      <w:r>
        <w:rPr>
          <w:spacing w:val="7"/>
        </w:rPr>
        <w:t xml:space="preserve"> </w:t>
      </w:r>
      <w:r>
        <w:t>равна...</w:t>
      </w:r>
      <w:r>
        <w:rPr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мГн).</w:t>
      </w:r>
    </w:p>
    <w:p w:rsidR="004B5172" w:rsidRDefault="004B5172" w:rsidP="004B5172">
      <w:pPr>
        <w:rPr>
          <w:b/>
          <w:sz w:val="30"/>
        </w:rPr>
      </w:pPr>
    </w:p>
    <w:p w:rsidR="004B5172" w:rsidRDefault="004B5172" w:rsidP="004B5172">
      <w:pPr>
        <w:spacing w:before="9"/>
        <w:rPr>
          <w:b/>
          <w:sz w:val="23"/>
        </w:rPr>
      </w:pPr>
    </w:p>
    <w:p w:rsidR="004B5172" w:rsidRDefault="004B5172" w:rsidP="004B5172">
      <w:pPr>
        <w:pStyle w:val="a3"/>
        <w:ind w:left="299" w:right="332"/>
      </w:pPr>
      <w:r>
        <w:t>9: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однородном</w:t>
      </w:r>
      <w:r>
        <w:rPr>
          <w:spacing w:val="5"/>
        </w:rPr>
        <w:t xml:space="preserve"> </w:t>
      </w:r>
      <w:r>
        <w:t>магнитном</w:t>
      </w:r>
      <w:r>
        <w:rPr>
          <w:spacing w:val="8"/>
        </w:rPr>
        <w:t xml:space="preserve"> </w:t>
      </w:r>
      <w:r>
        <w:t>поле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циклической частотой</w:t>
      </w:r>
      <w:r>
        <w:rPr>
          <w:spacing w:val="5"/>
        </w:rPr>
        <w:t xml:space="preserve"> </w:t>
      </w:r>
      <w:r>
        <w:t>ω=50</w:t>
      </w:r>
      <w:r>
        <w:rPr>
          <w:spacing w:val="5"/>
        </w:rPr>
        <w:t xml:space="preserve"> </w:t>
      </w:r>
      <w:r>
        <w:t>с</w:t>
      </w:r>
      <w:r>
        <w:rPr>
          <w:spacing w:val="2"/>
        </w:rPr>
        <w:t xml:space="preserve"> </w:t>
      </w:r>
      <w:r>
        <w:rPr>
          <w:vertAlign w:val="superscript"/>
        </w:rPr>
        <w:t>-1</w:t>
      </w:r>
      <w:r>
        <w:rPr>
          <w:spacing w:val="1"/>
        </w:rPr>
        <w:t xml:space="preserve"> </w:t>
      </w:r>
      <w:r>
        <w:t>вращается прямоугольная рамка. Ось вращения рамки перпендикулярна</w:t>
      </w:r>
      <w:r>
        <w:rPr>
          <w:spacing w:val="1"/>
        </w:rPr>
        <w:t xml:space="preserve"> </w:t>
      </w:r>
      <w:r>
        <w:t>линиям напряженности магнитного поля, максимальная индуцируемая в ра</w:t>
      </w:r>
      <w:r>
        <w:rPr>
          <w:spacing w:val="1"/>
        </w:rPr>
        <w:t xml:space="preserve"> </w:t>
      </w:r>
      <w:r>
        <w:rPr>
          <w:position w:val="2"/>
        </w:rPr>
        <w:t>мке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ЭДС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равнаε</w:t>
      </w:r>
      <w:r>
        <w:rPr>
          <w:sz w:val="18"/>
        </w:rPr>
        <w:t>0</w:t>
      </w:r>
      <w:r>
        <w:rPr>
          <w:position w:val="2"/>
        </w:rPr>
        <w:t>=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3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В. Определите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максимальный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магнитный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поток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Фо,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про</w:t>
      </w:r>
      <w:r>
        <w:rPr>
          <w:spacing w:val="-67"/>
          <w:position w:val="2"/>
        </w:rPr>
        <w:t xml:space="preserve"> </w:t>
      </w:r>
      <w:r>
        <w:t>низывающийрамку.</w:t>
      </w:r>
    </w:p>
    <w:p w:rsidR="004B5172" w:rsidRDefault="004B5172" w:rsidP="004B5172">
      <w:pPr>
        <w:rPr>
          <w:b/>
          <w:sz w:val="30"/>
        </w:rPr>
      </w:pPr>
    </w:p>
    <w:p w:rsidR="004B5172" w:rsidRDefault="004B5172" w:rsidP="004B5172">
      <w:pPr>
        <w:spacing w:before="7"/>
        <w:rPr>
          <w:b/>
          <w:sz w:val="24"/>
        </w:rPr>
      </w:pPr>
    </w:p>
    <w:p w:rsidR="004B5172" w:rsidRDefault="004B5172" w:rsidP="004B5172">
      <w:pPr>
        <w:pStyle w:val="a3"/>
        <w:ind w:left="299"/>
      </w:pPr>
      <w:r>
        <w:t>10: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школьной</w:t>
      </w:r>
      <w:r>
        <w:rPr>
          <w:spacing w:val="-5"/>
        </w:rPr>
        <w:t xml:space="preserve"> </w:t>
      </w:r>
      <w:r>
        <w:t>лаборатории</w:t>
      </w:r>
      <w:r>
        <w:rPr>
          <w:spacing w:val="-5"/>
        </w:rPr>
        <w:t xml:space="preserve"> </w:t>
      </w:r>
      <w:r>
        <w:t>изучают</w:t>
      </w:r>
      <w:r>
        <w:rPr>
          <w:spacing w:val="-6"/>
        </w:rPr>
        <w:t xml:space="preserve"> </w:t>
      </w:r>
      <w:r>
        <w:t>колебания пружинного</w:t>
      </w:r>
      <w:r>
        <w:rPr>
          <w:spacing w:val="-8"/>
        </w:rPr>
        <w:t xml:space="preserve"> </w:t>
      </w:r>
      <w:r>
        <w:t>маятника</w:t>
      </w:r>
      <w:r>
        <w:rPr>
          <w:spacing w:val="-3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значениях</w:t>
      </w:r>
      <w:r>
        <w:rPr>
          <w:spacing w:val="-5"/>
        </w:rPr>
        <w:t xml:space="preserve"> </w:t>
      </w:r>
      <w:r>
        <w:t>массы</w:t>
      </w:r>
      <w:r>
        <w:rPr>
          <w:spacing w:val="-6"/>
        </w:rPr>
        <w:t xml:space="preserve"> </w:t>
      </w:r>
      <w:r>
        <w:t>маятника.</w:t>
      </w:r>
      <w:r>
        <w:rPr>
          <w:spacing w:val="3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увеличить</w:t>
      </w:r>
      <w:r>
        <w:rPr>
          <w:spacing w:val="-2"/>
        </w:rPr>
        <w:t xml:space="preserve"> </w:t>
      </w:r>
      <w:r>
        <w:t>массу</w:t>
      </w:r>
      <w:r>
        <w:rPr>
          <w:spacing w:val="-4"/>
        </w:rPr>
        <w:t xml:space="preserve"> </w:t>
      </w:r>
      <w:r>
        <w:t>маятника,</w:t>
      </w:r>
    </w:p>
    <w:p w:rsidR="004B5172" w:rsidRDefault="004B5172" w:rsidP="004B5172">
      <w:pPr>
        <w:pStyle w:val="a3"/>
        <w:ind w:left="299"/>
      </w:pPr>
      <w:r>
        <w:t>то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изменятся</w:t>
      </w:r>
      <w:r>
        <w:rPr>
          <w:spacing w:val="-5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частота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колебания, период</w:t>
      </w:r>
      <w:r>
        <w:rPr>
          <w:spacing w:val="-1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потенциальной</w:t>
      </w:r>
      <w:r>
        <w:rPr>
          <w:spacing w:val="1"/>
        </w:rPr>
        <w:t xml:space="preserve"> </w:t>
      </w:r>
      <w:r>
        <w:t>энергии?</w:t>
      </w:r>
    </w:p>
    <w:p w:rsidR="004B5172" w:rsidRDefault="004B5172" w:rsidP="004B5172">
      <w:pPr>
        <w:spacing w:before="148" w:line="319" w:lineRule="exact"/>
        <w:ind w:left="299"/>
        <w:rPr>
          <w:sz w:val="28"/>
        </w:rPr>
      </w:pP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9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7"/>
          <w:sz w:val="28"/>
        </w:rPr>
        <w:t xml:space="preserve"> </w:t>
      </w:r>
      <w:r>
        <w:rPr>
          <w:sz w:val="28"/>
        </w:rPr>
        <w:t>изменения:</w:t>
      </w:r>
    </w:p>
    <w:p w:rsidR="004B5172" w:rsidRDefault="004B5172" w:rsidP="004B5172">
      <w:pPr>
        <w:tabs>
          <w:tab w:val="left" w:pos="765"/>
        </w:tabs>
        <w:spacing w:line="352" w:lineRule="auto"/>
        <w:ind w:left="299" w:right="8281"/>
        <w:rPr>
          <w:sz w:val="28"/>
        </w:rPr>
      </w:pPr>
      <w:r>
        <w:rPr>
          <w:sz w:val="28"/>
        </w:rPr>
        <w:t>1)</w:t>
      </w:r>
      <w:r>
        <w:rPr>
          <w:sz w:val="28"/>
        </w:rPr>
        <w:tab/>
      </w:r>
      <w:r>
        <w:rPr>
          <w:spacing w:val="-1"/>
          <w:sz w:val="28"/>
        </w:rPr>
        <w:t>увеличится;</w:t>
      </w:r>
      <w:r>
        <w:rPr>
          <w:spacing w:val="-67"/>
          <w:sz w:val="28"/>
        </w:rPr>
        <w:t xml:space="preserve"> </w:t>
      </w:r>
      <w:r>
        <w:rPr>
          <w:sz w:val="28"/>
        </w:rPr>
        <w:t>2)уменьшится;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3)не</w:t>
      </w:r>
      <w:r>
        <w:rPr>
          <w:spacing w:val="-17"/>
          <w:sz w:val="28"/>
        </w:rPr>
        <w:t xml:space="preserve"> </w:t>
      </w:r>
      <w:r>
        <w:rPr>
          <w:sz w:val="28"/>
        </w:rPr>
        <w:t>изменится.</w:t>
      </w:r>
    </w:p>
    <w:p w:rsidR="004B5172" w:rsidRDefault="004B5172" w:rsidP="004B5172">
      <w:pPr>
        <w:pStyle w:val="a3"/>
        <w:spacing w:line="242" w:lineRule="auto"/>
        <w:ind w:left="299" w:right="522"/>
      </w:pPr>
      <w:r>
        <w:t>Запишите в таблицу выбранные цифры для каждой физической величины.</w:t>
      </w:r>
      <w:r>
        <w:rPr>
          <w:spacing w:val="-67"/>
        </w:rPr>
        <w:t xml:space="preserve"> </w:t>
      </w:r>
      <w:r>
        <w:t>Цифры в ответе</w:t>
      </w:r>
      <w:r>
        <w:rPr>
          <w:spacing w:val="2"/>
        </w:rPr>
        <w:t xml:space="preserve"> </w:t>
      </w:r>
      <w:r>
        <w:t>могут</w:t>
      </w:r>
      <w:r>
        <w:rPr>
          <w:spacing w:val="5"/>
        </w:rPr>
        <w:t xml:space="preserve"> </w:t>
      </w:r>
      <w:r>
        <w:t>повторяться.</w:t>
      </w: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spacing w:before="4"/>
        <w:rPr>
          <w:b/>
          <w:sz w:val="13"/>
        </w:rPr>
      </w:pPr>
    </w:p>
    <w:tbl>
      <w:tblPr>
        <w:tblW w:w="0" w:type="auto"/>
        <w:tblInd w:w="473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2968"/>
        <w:gridCol w:w="3059"/>
      </w:tblGrid>
      <w:tr w:rsidR="004B5172" w:rsidTr="00AE016D">
        <w:trPr>
          <w:trHeight w:val="796"/>
        </w:trPr>
        <w:tc>
          <w:tcPr>
            <w:tcW w:w="3544" w:type="dxa"/>
          </w:tcPr>
          <w:p w:rsidR="004B5172" w:rsidRDefault="004B5172" w:rsidP="00AE016D">
            <w:pPr>
              <w:pStyle w:val="TableParagraph"/>
              <w:spacing w:before="160"/>
              <w:ind w:left="18"/>
              <w:rPr>
                <w:b/>
                <w:sz w:val="28"/>
              </w:rPr>
            </w:pPr>
            <w:r>
              <w:rPr>
                <w:b/>
                <w:sz w:val="28"/>
              </w:rPr>
              <w:t>Период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колебаний</w:t>
            </w:r>
          </w:p>
        </w:tc>
        <w:tc>
          <w:tcPr>
            <w:tcW w:w="2968" w:type="dxa"/>
          </w:tcPr>
          <w:p w:rsidR="004B5172" w:rsidRDefault="004B5172" w:rsidP="00AE016D">
            <w:pPr>
              <w:pStyle w:val="TableParagraph"/>
              <w:spacing w:before="160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Частота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колебаний</w:t>
            </w:r>
          </w:p>
        </w:tc>
        <w:tc>
          <w:tcPr>
            <w:tcW w:w="3059" w:type="dxa"/>
          </w:tcPr>
          <w:p w:rsidR="004B5172" w:rsidRDefault="004B5172" w:rsidP="00AE016D">
            <w:pPr>
              <w:pStyle w:val="TableParagraph"/>
              <w:ind w:left="8" w:right="-9"/>
              <w:rPr>
                <w:b/>
                <w:sz w:val="28"/>
              </w:rPr>
            </w:pPr>
            <w:r>
              <w:rPr>
                <w:b/>
                <w:sz w:val="28"/>
              </w:rPr>
              <w:t>Период изменения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потенциальной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энергии</w:t>
            </w:r>
          </w:p>
        </w:tc>
      </w:tr>
      <w:tr w:rsidR="004B5172" w:rsidTr="00AE016D">
        <w:trPr>
          <w:trHeight w:val="469"/>
        </w:trPr>
        <w:tc>
          <w:tcPr>
            <w:tcW w:w="3544" w:type="dxa"/>
          </w:tcPr>
          <w:p w:rsidR="004B5172" w:rsidRDefault="004B5172" w:rsidP="00AE016D">
            <w:pPr>
              <w:pStyle w:val="TableParagraph"/>
              <w:rPr>
                <w:sz w:val="26"/>
              </w:rPr>
            </w:pPr>
          </w:p>
        </w:tc>
        <w:tc>
          <w:tcPr>
            <w:tcW w:w="2968" w:type="dxa"/>
          </w:tcPr>
          <w:p w:rsidR="004B5172" w:rsidRDefault="004B5172" w:rsidP="00AE016D">
            <w:pPr>
              <w:pStyle w:val="TableParagraph"/>
              <w:rPr>
                <w:sz w:val="26"/>
              </w:rPr>
            </w:pPr>
          </w:p>
        </w:tc>
        <w:tc>
          <w:tcPr>
            <w:tcW w:w="3059" w:type="dxa"/>
          </w:tcPr>
          <w:p w:rsidR="004B5172" w:rsidRDefault="004B5172" w:rsidP="00AE016D">
            <w:pPr>
              <w:pStyle w:val="TableParagraph"/>
              <w:rPr>
                <w:sz w:val="26"/>
              </w:rPr>
            </w:pPr>
          </w:p>
        </w:tc>
      </w:tr>
    </w:tbl>
    <w:p w:rsidR="004B5172" w:rsidRDefault="004B5172" w:rsidP="004B5172">
      <w:pPr>
        <w:rPr>
          <w:b/>
          <w:sz w:val="20"/>
        </w:rPr>
      </w:pPr>
    </w:p>
    <w:p w:rsidR="004B5172" w:rsidRDefault="004B5172" w:rsidP="004B5172">
      <w:pPr>
        <w:pStyle w:val="a3"/>
        <w:spacing w:before="243"/>
        <w:ind w:left="299"/>
      </w:pPr>
      <w:r>
        <w:rPr>
          <w:u w:val="thick"/>
        </w:rPr>
        <w:t>Итоговый</w:t>
      </w:r>
      <w:r>
        <w:rPr>
          <w:spacing w:val="-7"/>
          <w:u w:val="thick"/>
        </w:rPr>
        <w:t xml:space="preserve"> </w:t>
      </w:r>
      <w:r>
        <w:rPr>
          <w:u w:val="thick"/>
        </w:rPr>
        <w:t>контроль</w:t>
      </w:r>
    </w:p>
    <w:p w:rsidR="004B5172" w:rsidRDefault="004B5172" w:rsidP="004B5172">
      <w:pPr>
        <w:pStyle w:val="a3"/>
        <w:spacing w:before="182" w:line="242" w:lineRule="auto"/>
        <w:ind w:left="299" w:right="7554"/>
      </w:pPr>
      <w:r>
        <w:t>Контрольная</w:t>
      </w:r>
      <w:r>
        <w:rPr>
          <w:spacing w:val="-12"/>
        </w:rPr>
        <w:t xml:space="preserve"> </w:t>
      </w:r>
      <w:r>
        <w:t>работа</w:t>
      </w:r>
      <w:r>
        <w:rPr>
          <w:spacing w:val="-67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1</w:t>
      </w:r>
    </w:p>
    <w:p w:rsidR="004B5172" w:rsidRDefault="004B5172" w:rsidP="004B5172">
      <w:pPr>
        <w:pStyle w:val="a3"/>
        <w:spacing w:line="315" w:lineRule="exact"/>
        <w:ind w:left="299"/>
      </w:pPr>
      <w:r>
        <w:t>Задание 1</w:t>
      </w:r>
    </w:p>
    <w:p w:rsidR="004B5172" w:rsidRDefault="004B5172" w:rsidP="004B5172">
      <w:pPr>
        <w:spacing w:before="143"/>
        <w:ind w:left="299"/>
        <w:rPr>
          <w:sz w:val="28"/>
        </w:rPr>
      </w:pP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-7"/>
          <w:sz w:val="28"/>
        </w:rPr>
        <w:t xml:space="preserve"> </w:t>
      </w:r>
      <w:r>
        <w:rPr>
          <w:sz w:val="28"/>
        </w:rPr>
        <w:t>приведён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9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проекции</w:t>
      </w:r>
      <w:r>
        <w:rPr>
          <w:spacing w:val="-8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4"/>
          <w:sz w:val="28"/>
        </w:rPr>
        <w:t xml:space="preserve"> </w:t>
      </w:r>
      <w:r>
        <w:rPr>
          <w:sz w:val="28"/>
        </w:rPr>
        <w:t>тела</w:t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v</w:t>
      </w:r>
      <w:r>
        <w:rPr>
          <w:i/>
          <w:sz w:val="28"/>
          <w:vertAlign w:val="subscript"/>
        </w:rPr>
        <w:t>x</w:t>
      </w:r>
      <w:r>
        <w:rPr>
          <w:i/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времени.</w:t>
      </w:r>
    </w:p>
    <w:p w:rsidR="004B5172" w:rsidRDefault="004B5172" w:rsidP="004B5172">
      <w:pPr>
        <w:rPr>
          <w:sz w:val="28"/>
        </w:rPr>
        <w:sectPr w:rsidR="004B5172">
          <w:pgSz w:w="11920" w:h="16850"/>
          <w:pgMar w:top="960" w:right="160" w:bottom="1200" w:left="1280" w:header="0" w:footer="1003" w:gutter="0"/>
          <w:cols w:space="720"/>
        </w:sectPr>
      </w:pPr>
    </w:p>
    <w:p w:rsidR="004B5172" w:rsidRDefault="004B5172" w:rsidP="004B5172">
      <w:pPr>
        <w:ind w:left="355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1AA8514F" wp14:editId="4644069C">
            <wp:extent cx="3241040" cy="1533525"/>
            <wp:effectExtent l="0" t="0" r="0" b="0"/>
            <wp:docPr id="22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3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1519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172" w:rsidRDefault="004B5172" w:rsidP="004B5172">
      <w:pPr>
        <w:spacing w:before="11"/>
        <w:rPr>
          <w:sz w:val="17"/>
        </w:rPr>
      </w:pPr>
    </w:p>
    <w:p w:rsidR="004B5172" w:rsidRDefault="004B5172" w:rsidP="004B5172">
      <w:pPr>
        <w:spacing w:before="87"/>
        <w:ind w:left="299" w:right="395"/>
        <w:rPr>
          <w:sz w:val="28"/>
        </w:rPr>
      </w:pPr>
      <w:r>
        <w:rPr>
          <w:sz w:val="28"/>
        </w:rPr>
        <w:t xml:space="preserve">Определите проекцию ускорения этого тела </w:t>
      </w:r>
      <w:r>
        <w:rPr>
          <w:i/>
          <w:sz w:val="28"/>
        </w:rPr>
        <w:t>a</w:t>
      </w:r>
      <w:r>
        <w:rPr>
          <w:i/>
          <w:sz w:val="28"/>
          <w:vertAlign w:val="subscript"/>
        </w:rPr>
        <w:t>x</w:t>
      </w:r>
      <w:r>
        <w:rPr>
          <w:i/>
          <w:sz w:val="28"/>
        </w:rPr>
        <w:t xml:space="preserve"> </w:t>
      </w:r>
      <w:r>
        <w:rPr>
          <w:sz w:val="28"/>
        </w:rPr>
        <w:t>в интервале времени от 15 до 20 с.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выразите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м/с</w:t>
      </w:r>
      <w:r>
        <w:rPr>
          <w:sz w:val="28"/>
          <w:vertAlign w:val="superscript"/>
        </w:rPr>
        <w:t>2</w:t>
      </w:r>
      <w:r>
        <w:rPr>
          <w:sz w:val="28"/>
        </w:rPr>
        <w:t>.</w:t>
      </w:r>
    </w:p>
    <w:p w:rsidR="004B5172" w:rsidRDefault="004B5172" w:rsidP="004B5172">
      <w:pPr>
        <w:tabs>
          <w:tab w:val="left" w:pos="3101"/>
        </w:tabs>
        <w:spacing w:before="148"/>
        <w:ind w:left="299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3"/>
        <w:ind w:left="299"/>
      </w:pPr>
      <w:r>
        <w:t>Задание 2</w:t>
      </w:r>
    </w:p>
    <w:p w:rsidR="004B5172" w:rsidRDefault="004B5172" w:rsidP="004B5172">
      <w:pPr>
        <w:spacing w:before="5"/>
        <w:rPr>
          <w:b/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74112" behindDoc="0" locked="0" layoutInCell="1" allowOverlap="1" wp14:anchorId="3ABE7061" wp14:editId="36EA0DAF">
            <wp:simplePos x="0" y="0"/>
            <wp:positionH relativeFrom="page">
              <wp:posOffset>1068705</wp:posOffset>
            </wp:positionH>
            <wp:positionV relativeFrom="paragraph">
              <wp:posOffset>210185</wp:posOffset>
            </wp:positionV>
            <wp:extent cx="2576195" cy="386715"/>
            <wp:effectExtent l="0" t="0" r="0" b="0"/>
            <wp:wrapTopAndBottom/>
            <wp:docPr id="24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4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6108" cy="386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172" w:rsidRDefault="004B5172" w:rsidP="004B5172">
      <w:pPr>
        <w:spacing w:before="1"/>
        <w:rPr>
          <w:b/>
          <w:sz w:val="25"/>
        </w:rPr>
      </w:pPr>
    </w:p>
    <w:p w:rsidR="004B5172" w:rsidRDefault="004B5172" w:rsidP="004B5172">
      <w:pPr>
        <w:ind w:left="299" w:right="332"/>
        <w:rPr>
          <w:sz w:val="28"/>
        </w:rPr>
      </w:pPr>
      <w:r>
        <w:rPr>
          <w:sz w:val="28"/>
        </w:rPr>
        <w:t>На гладкой горизонтальной поверхности лежат два бруска, соединённые лёгкой</w:t>
      </w:r>
      <w:r>
        <w:rPr>
          <w:spacing w:val="1"/>
          <w:sz w:val="28"/>
        </w:rPr>
        <w:t xml:space="preserve"> </w:t>
      </w:r>
      <w:r>
        <w:rPr>
          <w:sz w:val="28"/>
        </w:rPr>
        <w:t>пружиной.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бруску</w:t>
      </w:r>
      <w:r>
        <w:rPr>
          <w:spacing w:val="-7"/>
          <w:sz w:val="28"/>
        </w:rPr>
        <w:t xml:space="preserve"> </w:t>
      </w:r>
      <w:r>
        <w:rPr>
          <w:sz w:val="28"/>
        </w:rPr>
        <w:t>массой</w:t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m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=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кг</w:t>
      </w:r>
      <w:r>
        <w:rPr>
          <w:spacing w:val="-3"/>
          <w:sz w:val="28"/>
        </w:rPr>
        <w:t xml:space="preserve"> </w:t>
      </w:r>
      <w:r>
        <w:rPr>
          <w:sz w:val="28"/>
        </w:rPr>
        <w:t>прикладывают</w:t>
      </w:r>
      <w:r>
        <w:rPr>
          <w:spacing w:val="-4"/>
          <w:sz w:val="28"/>
        </w:rPr>
        <w:t xml:space="preserve"> </w:t>
      </w:r>
      <w:r>
        <w:rPr>
          <w:sz w:val="28"/>
        </w:rPr>
        <w:t>постоянную</w:t>
      </w:r>
      <w:r>
        <w:rPr>
          <w:spacing w:val="-5"/>
          <w:sz w:val="28"/>
        </w:rPr>
        <w:t xml:space="preserve"> </w:t>
      </w:r>
      <w:r>
        <w:rPr>
          <w:sz w:val="28"/>
        </w:rPr>
        <w:t>силу,</w:t>
      </w:r>
      <w:r>
        <w:rPr>
          <w:spacing w:val="-1"/>
          <w:sz w:val="28"/>
        </w:rPr>
        <w:t xml:space="preserve"> </w:t>
      </w:r>
      <w:r>
        <w:rPr>
          <w:sz w:val="28"/>
        </w:rPr>
        <w:t>равную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модулю </w:t>
      </w:r>
      <w:r>
        <w:rPr>
          <w:i/>
          <w:sz w:val="28"/>
        </w:rPr>
        <w:t xml:space="preserve">F </w:t>
      </w:r>
      <w:r>
        <w:rPr>
          <w:sz w:val="28"/>
        </w:rPr>
        <w:t>= 10 Н и направленную горизонтально вдоль оси пружины (см.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рисунок). Определите модуль силы упругости пружины в момент, когда этот</w:t>
      </w:r>
      <w:r>
        <w:rPr>
          <w:spacing w:val="1"/>
          <w:sz w:val="28"/>
        </w:rPr>
        <w:t xml:space="preserve"> </w:t>
      </w:r>
      <w:r>
        <w:rPr>
          <w:sz w:val="28"/>
        </w:rPr>
        <w:t>брусок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движется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ускорением</w:t>
      </w:r>
      <w:r>
        <w:rPr>
          <w:spacing w:val="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м/с</w:t>
      </w:r>
      <w:r>
        <w:rPr>
          <w:sz w:val="28"/>
          <w:vertAlign w:val="superscript"/>
        </w:rPr>
        <w:t>2</w:t>
      </w:r>
      <w:r>
        <w:rPr>
          <w:sz w:val="28"/>
        </w:rPr>
        <w:t>.</w:t>
      </w:r>
    </w:p>
    <w:p w:rsidR="004B5172" w:rsidRDefault="004B5172" w:rsidP="004B5172">
      <w:pPr>
        <w:tabs>
          <w:tab w:val="left" w:pos="3240"/>
        </w:tabs>
        <w:spacing w:before="152"/>
        <w:ind w:left="299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4"/>
        <w:ind w:left="299"/>
      </w:pPr>
      <w:r>
        <w:t>Задание 3</w:t>
      </w:r>
    </w:p>
    <w:p w:rsidR="004B5172" w:rsidRDefault="004B5172" w:rsidP="004B5172">
      <w:pPr>
        <w:spacing w:before="144"/>
        <w:ind w:left="299" w:right="276"/>
        <w:jc w:val="both"/>
        <w:rPr>
          <w:sz w:val="28"/>
        </w:rPr>
      </w:pPr>
      <w:r>
        <w:rPr>
          <w:sz w:val="28"/>
        </w:rPr>
        <w:t>Гидроакустик, находящийся на корабле, переговаривается по рации с матросом,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находящимся на лодке. Во время разговора матрос наносит удар гаечным ключом</w:t>
      </w:r>
      <w:r>
        <w:rPr>
          <w:spacing w:val="-67"/>
          <w:sz w:val="28"/>
        </w:rPr>
        <w:t xml:space="preserve"> </w:t>
      </w:r>
      <w:r>
        <w:rPr>
          <w:sz w:val="28"/>
        </w:rPr>
        <w:t>по корпусу своей лодки. Звук от этого удара гидроакустик сначала слышит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рацию, а через 10 секунд — через свою гидроакустическую аппаратуру. Считая,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звук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воде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скоростью</w:t>
      </w:r>
      <w:r>
        <w:rPr>
          <w:spacing w:val="1"/>
          <w:sz w:val="28"/>
        </w:rPr>
        <w:t xml:space="preserve"> </w:t>
      </w:r>
      <w:r>
        <w:rPr>
          <w:sz w:val="28"/>
        </w:rPr>
        <w:t>1500</w:t>
      </w:r>
      <w:r>
        <w:rPr>
          <w:spacing w:val="1"/>
          <w:sz w:val="28"/>
        </w:rPr>
        <w:t xml:space="preserve"> </w:t>
      </w:r>
      <w:r>
        <w:rPr>
          <w:sz w:val="28"/>
        </w:rPr>
        <w:t>м/с,</w:t>
      </w:r>
      <w:r>
        <w:rPr>
          <w:spacing w:val="1"/>
          <w:sz w:val="28"/>
        </w:rPr>
        <w:t xml:space="preserve"> </w:t>
      </w:r>
      <w:r>
        <w:rPr>
          <w:sz w:val="28"/>
        </w:rPr>
        <w:t>найдите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расстояние</w:t>
      </w:r>
      <w:r>
        <w:rPr>
          <w:spacing w:val="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кораблём и</w:t>
      </w:r>
      <w:r>
        <w:rPr>
          <w:spacing w:val="-1"/>
          <w:sz w:val="28"/>
        </w:rPr>
        <w:t xml:space="preserve"> </w:t>
      </w:r>
      <w:r>
        <w:rPr>
          <w:sz w:val="28"/>
        </w:rPr>
        <w:t>лодкой.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 приведите в</w:t>
      </w:r>
      <w:r>
        <w:rPr>
          <w:spacing w:val="-5"/>
          <w:sz w:val="28"/>
        </w:rPr>
        <w:t xml:space="preserve"> </w:t>
      </w:r>
      <w:r>
        <w:rPr>
          <w:sz w:val="28"/>
        </w:rPr>
        <w:t>километрах.</w:t>
      </w:r>
    </w:p>
    <w:p w:rsidR="004B5172" w:rsidRDefault="004B5172" w:rsidP="004B5172">
      <w:pPr>
        <w:tabs>
          <w:tab w:val="left" w:pos="3663"/>
        </w:tabs>
        <w:spacing w:before="152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8"/>
        <w:ind w:left="299"/>
        <w:jc w:val="both"/>
      </w:pPr>
      <w:r>
        <w:t>Задание 4</w:t>
      </w:r>
    </w:p>
    <w:p w:rsidR="004B5172" w:rsidRDefault="004B5172" w:rsidP="004B5172">
      <w:pPr>
        <w:spacing w:before="143"/>
        <w:ind w:left="299" w:right="275"/>
        <w:jc w:val="both"/>
        <w:rPr>
          <w:sz w:val="28"/>
        </w:rPr>
      </w:pPr>
      <w:r>
        <w:rPr>
          <w:sz w:val="28"/>
        </w:rPr>
        <w:t>Установите соответствие между описанием приборов и их названиями: к каждому</w:t>
      </w:r>
      <w:r>
        <w:rPr>
          <w:spacing w:val="-67"/>
          <w:sz w:val="28"/>
        </w:rPr>
        <w:t xml:space="preserve"> </w:t>
      </w:r>
      <w:r>
        <w:rPr>
          <w:sz w:val="28"/>
        </w:rPr>
        <w:t>элементу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столбца</w:t>
      </w:r>
      <w:r>
        <w:rPr>
          <w:spacing w:val="1"/>
          <w:sz w:val="28"/>
        </w:rPr>
        <w:t xml:space="preserve"> </w:t>
      </w:r>
      <w:r>
        <w:rPr>
          <w:sz w:val="28"/>
        </w:rPr>
        <w:t>подберите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второго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внесите в</w:t>
      </w:r>
      <w:r>
        <w:rPr>
          <w:spacing w:val="-4"/>
          <w:sz w:val="28"/>
        </w:rPr>
        <w:t xml:space="preserve"> </w:t>
      </w:r>
      <w:r>
        <w:rPr>
          <w:sz w:val="28"/>
        </w:rPr>
        <w:t>строку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3"/>
          <w:sz w:val="28"/>
        </w:rPr>
        <w:t xml:space="preserve"> </w:t>
      </w:r>
      <w:r>
        <w:rPr>
          <w:sz w:val="28"/>
        </w:rPr>
        <w:t>выбранные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цифры</w:t>
      </w:r>
      <w:r>
        <w:rPr>
          <w:spacing w:val="-1"/>
          <w:sz w:val="28"/>
        </w:rPr>
        <w:t xml:space="preserve"> </w:t>
      </w:r>
      <w:r>
        <w:rPr>
          <w:sz w:val="28"/>
        </w:rPr>
        <w:t>под соответствующими буквами.</w:t>
      </w:r>
    </w:p>
    <w:p w:rsidR="004B5172" w:rsidRDefault="004B5172" w:rsidP="004B5172">
      <w:pPr>
        <w:spacing w:before="6"/>
        <w:rPr>
          <w:sz w:val="13"/>
        </w:rPr>
      </w:pPr>
    </w:p>
    <w:tbl>
      <w:tblPr>
        <w:tblW w:w="0" w:type="auto"/>
        <w:tblInd w:w="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4788"/>
      </w:tblGrid>
      <w:tr w:rsidR="004B5172" w:rsidTr="00AE016D">
        <w:trPr>
          <w:trHeight w:val="474"/>
        </w:trPr>
        <w:tc>
          <w:tcPr>
            <w:tcW w:w="4788" w:type="dxa"/>
          </w:tcPr>
          <w:p w:rsidR="004B5172" w:rsidRDefault="004B5172" w:rsidP="00AE016D">
            <w:pPr>
              <w:pStyle w:val="TableParagraph"/>
              <w:spacing w:line="319" w:lineRule="exact"/>
              <w:ind w:left="122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ПРИБОРОВ</w:t>
            </w:r>
          </w:p>
        </w:tc>
        <w:tc>
          <w:tcPr>
            <w:tcW w:w="4788" w:type="dxa"/>
          </w:tcPr>
          <w:p w:rsidR="004B5172" w:rsidRDefault="004B5172" w:rsidP="00AE016D">
            <w:pPr>
              <w:pStyle w:val="TableParagraph"/>
              <w:spacing w:line="319" w:lineRule="exact"/>
              <w:ind w:left="121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ПРИБОРОВ</w:t>
            </w:r>
          </w:p>
        </w:tc>
      </w:tr>
      <w:tr w:rsidR="004B5172" w:rsidTr="00AE016D">
        <w:trPr>
          <w:trHeight w:val="1420"/>
        </w:trPr>
        <w:tc>
          <w:tcPr>
            <w:tcW w:w="4788" w:type="dxa"/>
          </w:tcPr>
          <w:p w:rsidR="004B5172" w:rsidRDefault="004B5172" w:rsidP="00AE016D">
            <w:pPr>
              <w:pStyle w:val="TableParagraph"/>
              <w:spacing w:line="244" w:lineRule="auto"/>
              <w:ind w:left="122" w:right="120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Прибор,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измеряющий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мгновенную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скорость тела</w:t>
            </w:r>
          </w:p>
        </w:tc>
        <w:tc>
          <w:tcPr>
            <w:tcW w:w="4788" w:type="dxa"/>
          </w:tcPr>
          <w:p w:rsidR="004B5172" w:rsidRDefault="004B5172" w:rsidP="00AE016D">
            <w:pPr>
              <w:pStyle w:val="TableParagraph"/>
              <w:numPr>
                <w:ilvl w:val="0"/>
                <w:numId w:val="14"/>
              </w:numPr>
              <w:tabs>
                <w:tab w:val="left" w:pos="425"/>
              </w:tabs>
              <w:spacing w:line="315" w:lineRule="exact"/>
              <w:ind w:hanging="304"/>
              <w:rPr>
                <w:sz w:val="28"/>
              </w:rPr>
            </w:pPr>
            <w:r>
              <w:rPr>
                <w:sz w:val="28"/>
              </w:rPr>
              <w:t>гигрометр</w:t>
            </w:r>
          </w:p>
          <w:p w:rsidR="004B5172" w:rsidRDefault="004B5172" w:rsidP="00AE016D">
            <w:pPr>
              <w:pStyle w:val="TableParagraph"/>
              <w:numPr>
                <w:ilvl w:val="0"/>
                <w:numId w:val="14"/>
              </w:numPr>
              <w:tabs>
                <w:tab w:val="left" w:pos="425"/>
              </w:tabs>
              <w:spacing w:before="149"/>
              <w:ind w:hanging="304"/>
              <w:rPr>
                <w:sz w:val="28"/>
              </w:rPr>
            </w:pPr>
            <w:r>
              <w:rPr>
                <w:sz w:val="28"/>
              </w:rPr>
              <w:t>спидометр</w:t>
            </w:r>
          </w:p>
          <w:p w:rsidR="004B5172" w:rsidRDefault="004B5172" w:rsidP="00AE016D">
            <w:pPr>
              <w:pStyle w:val="TableParagraph"/>
              <w:numPr>
                <w:ilvl w:val="0"/>
                <w:numId w:val="14"/>
              </w:numPr>
              <w:tabs>
                <w:tab w:val="left" w:pos="425"/>
              </w:tabs>
              <w:spacing w:before="153"/>
              <w:ind w:hanging="304"/>
              <w:rPr>
                <w:sz w:val="28"/>
              </w:rPr>
            </w:pPr>
            <w:r>
              <w:rPr>
                <w:sz w:val="28"/>
              </w:rPr>
              <w:t>динамометр</w:t>
            </w:r>
          </w:p>
        </w:tc>
      </w:tr>
    </w:tbl>
    <w:p w:rsidR="004B5172" w:rsidRDefault="004B5172" w:rsidP="004B5172">
      <w:pPr>
        <w:rPr>
          <w:sz w:val="28"/>
        </w:rPr>
        <w:sectPr w:rsidR="004B5172">
          <w:pgSz w:w="11920" w:h="16850"/>
          <w:pgMar w:top="1060" w:right="160" w:bottom="1200" w:left="1280" w:header="0" w:footer="1003" w:gutter="0"/>
          <w:cols w:space="720"/>
        </w:sectPr>
      </w:pPr>
    </w:p>
    <w:tbl>
      <w:tblPr>
        <w:tblW w:w="0" w:type="auto"/>
        <w:tblInd w:w="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4788"/>
      </w:tblGrid>
      <w:tr w:rsidR="004B5172" w:rsidTr="00AE016D">
        <w:trPr>
          <w:trHeight w:val="2059"/>
        </w:trPr>
        <w:tc>
          <w:tcPr>
            <w:tcW w:w="4788" w:type="dxa"/>
          </w:tcPr>
          <w:p w:rsidR="004B5172" w:rsidRDefault="004B5172" w:rsidP="00AE016D">
            <w:pPr>
              <w:pStyle w:val="TableParagraph"/>
              <w:ind w:left="122" w:right="1021"/>
              <w:rPr>
                <w:sz w:val="28"/>
              </w:rPr>
            </w:pPr>
            <w:r>
              <w:rPr>
                <w:sz w:val="28"/>
              </w:rPr>
              <w:lastRenderedPageBreak/>
              <w:t>Б)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Прибор,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измеряющий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силу,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действующую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</w:p>
          <w:p w:rsidR="004B5172" w:rsidRDefault="004B5172" w:rsidP="00AE016D">
            <w:pPr>
              <w:pStyle w:val="TableParagraph"/>
              <w:spacing w:before="134"/>
              <w:ind w:left="122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Прибор,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измеряющий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ускорение</w:t>
            </w:r>
          </w:p>
          <w:p w:rsidR="004B5172" w:rsidRDefault="004B5172" w:rsidP="00AE016D">
            <w:pPr>
              <w:pStyle w:val="TableParagraph"/>
              <w:spacing w:before="154"/>
              <w:ind w:left="122" w:right="101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Прибор,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измеряющий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атмосферное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давление</w:t>
            </w:r>
          </w:p>
        </w:tc>
        <w:tc>
          <w:tcPr>
            <w:tcW w:w="4788" w:type="dxa"/>
          </w:tcPr>
          <w:p w:rsidR="004B5172" w:rsidRDefault="004B5172" w:rsidP="00AE016D">
            <w:pPr>
              <w:pStyle w:val="TableParagraph"/>
              <w:numPr>
                <w:ilvl w:val="0"/>
                <w:numId w:val="15"/>
              </w:numPr>
              <w:tabs>
                <w:tab w:val="left" w:pos="425"/>
              </w:tabs>
              <w:spacing w:line="309" w:lineRule="exact"/>
              <w:ind w:hanging="304"/>
              <w:rPr>
                <w:sz w:val="28"/>
              </w:rPr>
            </w:pPr>
            <w:r>
              <w:rPr>
                <w:sz w:val="28"/>
              </w:rPr>
              <w:t>измерительная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линейка</w:t>
            </w:r>
          </w:p>
          <w:p w:rsidR="004B5172" w:rsidRDefault="004B5172" w:rsidP="00AE016D">
            <w:pPr>
              <w:pStyle w:val="TableParagraph"/>
              <w:numPr>
                <w:ilvl w:val="0"/>
                <w:numId w:val="15"/>
              </w:numPr>
              <w:tabs>
                <w:tab w:val="left" w:pos="425"/>
              </w:tabs>
              <w:spacing w:before="148"/>
              <w:ind w:hanging="304"/>
              <w:rPr>
                <w:sz w:val="28"/>
              </w:rPr>
            </w:pPr>
            <w:r>
              <w:rPr>
                <w:sz w:val="28"/>
              </w:rPr>
              <w:t>акселерометр</w:t>
            </w:r>
          </w:p>
          <w:p w:rsidR="004B5172" w:rsidRDefault="004B5172" w:rsidP="00AE016D">
            <w:pPr>
              <w:pStyle w:val="TableParagraph"/>
              <w:numPr>
                <w:ilvl w:val="0"/>
                <w:numId w:val="15"/>
              </w:numPr>
              <w:tabs>
                <w:tab w:val="left" w:pos="425"/>
              </w:tabs>
              <w:spacing w:before="153"/>
              <w:ind w:hanging="304"/>
              <w:rPr>
                <w:sz w:val="28"/>
              </w:rPr>
            </w:pPr>
            <w:r>
              <w:rPr>
                <w:sz w:val="28"/>
              </w:rPr>
              <w:t>барометр-анероид</w:t>
            </w:r>
          </w:p>
        </w:tc>
      </w:tr>
    </w:tbl>
    <w:p w:rsidR="004B5172" w:rsidRDefault="004B5172" w:rsidP="004B5172">
      <w:pPr>
        <w:spacing w:line="314" w:lineRule="exact"/>
        <w:ind w:left="299"/>
        <w:rPr>
          <w:sz w:val="28"/>
        </w:rPr>
      </w:pPr>
      <w:r>
        <w:rPr>
          <w:sz w:val="28"/>
        </w:rPr>
        <w:t>Ответ:</w:t>
      </w:r>
    </w:p>
    <w:p w:rsidR="004B5172" w:rsidRDefault="004B5172" w:rsidP="004B5172">
      <w:pPr>
        <w:spacing w:before="5" w:after="1"/>
        <w:rPr>
          <w:sz w:val="13"/>
        </w:rPr>
      </w:pPr>
    </w:p>
    <w:tbl>
      <w:tblPr>
        <w:tblW w:w="0" w:type="auto"/>
        <w:tblInd w:w="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7"/>
        <w:gridCol w:w="2411"/>
        <w:gridCol w:w="2397"/>
        <w:gridCol w:w="2392"/>
      </w:tblGrid>
      <w:tr w:rsidR="004B5172" w:rsidTr="00AE016D">
        <w:trPr>
          <w:trHeight w:val="469"/>
        </w:trPr>
        <w:tc>
          <w:tcPr>
            <w:tcW w:w="2377" w:type="dxa"/>
            <w:tcBorders>
              <w:bottom w:val="single" w:sz="12" w:space="0" w:color="000000"/>
            </w:tcBorders>
          </w:tcPr>
          <w:p w:rsidR="004B5172" w:rsidRDefault="004B5172" w:rsidP="00AE016D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2411" w:type="dxa"/>
            <w:tcBorders>
              <w:bottom w:val="single" w:sz="12" w:space="0" w:color="000000"/>
            </w:tcBorders>
          </w:tcPr>
          <w:p w:rsidR="004B5172" w:rsidRDefault="004B5172" w:rsidP="00AE016D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2397" w:type="dxa"/>
            <w:tcBorders>
              <w:bottom w:val="single" w:sz="12" w:space="0" w:color="000000"/>
            </w:tcBorders>
          </w:tcPr>
          <w:p w:rsidR="004B5172" w:rsidRDefault="004B5172" w:rsidP="00AE016D">
            <w:pPr>
              <w:pStyle w:val="TableParagraph"/>
              <w:spacing w:line="315" w:lineRule="exact"/>
              <w:ind w:left="121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2392" w:type="dxa"/>
            <w:tcBorders>
              <w:bottom w:val="single" w:sz="12" w:space="0" w:color="000000"/>
            </w:tcBorders>
          </w:tcPr>
          <w:p w:rsidR="004B5172" w:rsidRDefault="004B5172" w:rsidP="00AE016D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w w:val="99"/>
                <w:sz w:val="28"/>
              </w:rPr>
              <w:t>Г</w:t>
            </w:r>
          </w:p>
        </w:tc>
      </w:tr>
    </w:tbl>
    <w:p w:rsidR="004B5172" w:rsidRDefault="004B5172" w:rsidP="004B5172">
      <w:pPr>
        <w:spacing w:before="8"/>
        <w:rPr>
          <w:sz w:val="40"/>
        </w:rPr>
      </w:pPr>
    </w:p>
    <w:p w:rsidR="004B5172" w:rsidRDefault="004B5172" w:rsidP="004B5172">
      <w:pPr>
        <w:pStyle w:val="a3"/>
        <w:ind w:left="299"/>
        <w:jc w:val="both"/>
      </w:pPr>
      <w:r>
        <w:t>Задание 5</w:t>
      </w:r>
    </w:p>
    <w:p w:rsidR="004B5172" w:rsidRDefault="004B5172" w:rsidP="004B5172">
      <w:pPr>
        <w:spacing w:before="149"/>
        <w:ind w:left="299" w:right="272"/>
        <w:jc w:val="both"/>
        <w:rPr>
          <w:sz w:val="28"/>
        </w:rPr>
      </w:pPr>
      <w:r>
        <w:rPr>
          <w:sz w:val="28"/>
        </w:rPr>
        <w:t>Температура холодильника тепловой машины 400 К, температура нагревателя на</w:t>
      </w:r>
      <w:r>
        <w:rPr>
          <w:spacing w:val="1"/>
          <w:sz w:val="28"/>
        </w:rPr>
        <w:t xml:space="preserve"> </w:t>
      </w:r>
      <w:r>
        <w:rPr>
          <w:sz w:val="28"/>
        </w:rPr>
        <w:t>200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больше,</w:t>
      </w:r>
      <w:r>
        <w:rPr>
          <w:spacing w:val="-9"/>
          <w:sz w:val="28"/>
        </w:rPr>
        <w:t xml:space="preserve"> </w:t>
      </w:r>
      <w:r>
        <w:rPr>
          <w:sz w:val="28"/>
        </w:rPr>
        <w:t>чем</w:t>
      </w:r>
      <w:r>
        <w:rPr>
          <w:spacing w:val="-11"/>
          <w:sz w:val="28"/>
        </w:rPr>
        <w:t xml:space="preserve"> </w:t>
      </w:r>
      <w:r>
        <w:rPr>
          <w:sz w:val="28"/>
        </w:rPr>
        <w:t>у</w:t>
      </w:r>
      <w:r>
        <w:rPr>
          <w:spacing w:val="-13"/>
          <w:sz w:val="28"/>
        </w:rPr>
        <w:t xml:space="preserve"> </w:t>
      </w:r>
      <w:r>
        <w:rPr>
          <w:sz w:val="28"/>
        </w:rPr>
        <w:t>холодильника.</w:t>
      </w:r>
      <w:r>
        <w:rPr>
          <w:spacing w:val="-8"/>
          <w:sz w:val="28"/>
        </w:rPr>
        <w:t xml:space="preserve"> </w:t>
      </w:r>
      <w:r>
        <w:rPr>
          <w:sz w:val="28"/>
        </w:rPr>
        <w:t>Каков</w:t>
      </w:r>
      <w:r>
        <w:rPr>
          <w:spacing w:val="-14"/>
          <w:sz w:val="28"/>
        </w:rPr>
        <w:t xml:space="preserve"> </w:t>
      </w:r>
      <w:r>
        <w:rPr>
          <w:sz w:val="28"/>
        </w:rPr>
        <w:t>максимально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возможный</w:t>
      </w:r>
      <w:r>
        <w:rPr>
          <w:spacing w:val="-9"/>
          <w:sz w:val="28"/>
        </w:rPr>
        <w:t xml:space="preserve"> </w:t>
      </w:r>
      <w:r>
        <w:rPr>
          <w:sz w:val="28"/>
        </w:rPr>
        <w:t>КПД</w:t>
      </w:r>
      <w:r>
        <w:rPr>
          <w:spacing w:val="-5"/>
          <w:sz w:val="28"/>
        </w:rPr>
        <w:t xml:space="preserve"> </w:t>
      </w:r>
      <w:r>
        <w:rPr>
          <w:sz w:val="28"/>
        </w:rPr>
        <w:t>машины?</w:t>
      </w:r>
      <w:r>
        <w:rPr>
          <w:spacing w:val="-68"/>
          <w:sz w:val="28"/>
        </w:rPr>
        <w:t xml:space="preserve"> </w:t>
      </w:r>
      <w:r>
        <w:rPr>
          <w:sz w:val="28"/>
        </w:rPr>
        <w:t>(Ответ</w:t>
      </w:r>
      <w:r>
        <w:rPr>
          <w:spacing w:val="-5"/>
          <w:sz w:val="28"/>
        </w:rPr>
        <w:t xml:space="preserve"> </w:t>
      </w:r>
      <w:r>
        <w:rPr>
          <w:sz w:val="28"/>
        </w:rPr>
        <w:t>дайте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процентах,</w:t>
      </w:r>
      <w:r>
        <w:rPr>
          <w:spacing w:val="5"/>
          <w:sz w:val="28"/>
        </w:rPr>
        <w:t xml:space="preserve"> </w:t>
      </w:r>
      <w:r>
        <w:rPr>
          <w:sz w:val="28"/>
        </w:rPr>
        <w:t>округлив до</w:t>
      </w:r>
      <w:r>
        <w:rPr>
          <w:spacing w:val="-3"/>
          <w:sz w:val="28"/>
        </w:rPr>
        <w:t xml:space="preserve"> </w:t>
      </w:r>
      <w:r>
        <w:rPr>
          <w:sz w:val="28"/>
        </w:rPr>
        <w:t>целых.)</w:t>
      </w:r>
    </w:p>
    <w:p w:rsidR="004B5172" w:rsidRDefault="004B5172" w:rsidP="004B5172">
      <w:pPr>
        <w:tabs>
          <w:tab w:val="left" w:pos="3663"/>
        </w:tabs>
        <w:spacing w:before="148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3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8"/>
        <w:ind w:left="299"/>
        <w:jc w:val="both"/>
      </w:pPr>
      <w:r>
        <w:t>Задание 6</w:t>
      </w:r>
    </w:p>
    <w:p w:rsidR="004B5172" w:rsidRDefault="004B5172" w:rsidP="004B5172">
      <w:pPr>
        <w:spacing w:before="144"/>
        <w:ind w:left="299" w:right="277"/>
        <w:jc w:val="both"/>
        <w:rPr>
          <w:sz w:val="28"/>
        </w:rPr>
      </w:pPr>
      <w:r>
        <w:rPr>
          <w:sz w:val="28"/>
        </w:rPr>
        <w:t>Относительная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сосуде,</w:t>
      </w:r>
      <w:r>
        <w:rPr>
          <w:spacing w:val="1"/>
          <w:sz w:val="28"/>
        </w:rPr>
        <w:t xml:space="preserve"> </w:t>
      </w:r>
      <w:r>
        <w:rPr>
          <w:sz w:val="28"/>
        </w:rPr>
        <w:t>закрытом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поршнем,</w:t>
      </w:r>
      <w:r>
        <w:rPr>
          <w:spacing w:val="1"/>
          <w:sz w:val="28"/>
        </w:rPr>
        <w:t xml:space="preserve"> </w:t>
      </w:r>
      <w:r>
        <w:rPr>
          <w:sz w:val="28"/>
        </w:rPr>
        <w:t>равна</w:t>
      </w:r>
      <w:r>
        <w:rPr>
          <w:spacing w:val="1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%.</w:t>
      </w:r>
      <w:r>
        <w:rPr>
          <w:spacing w:val="1"/>
          <w:sz w:val="28"/>
        </w:rPr>
        <w:t xml:space="preserve"> </w:t>
      </w:r>
      <w:r>
        <w:rPr>
          <w:sz w:val="28"/>
        </w:rPr>
        <w:t>Какова</w:t>
      </w:r>
      <w:r>
        <w:rPr>
          <w:spacing w:val="-8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1"/>
          <w:sz w:val="28"/>
        </w:rPr>
        <w:t xml:space="preserve"> </w:t>
      </w:r>
      <w:r>
        <w:rPr>
          <w:sz w:val="28"/>
        </w:rPr>
        <w:t>относительная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влажность,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z w:val="28"/>
        </w:rPr>
        <w:t>перемещением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поршня</w:t>
      </w:r>
      <w:r>
        <w:rPr>
          <w:spacing w:val="-3"/>
          <w:sz w:val="28"/>
        </w:rPr>
        <w:t xml:space="preserve"> </w:t>
      </w:r>
      <w:r>
        <w:rPr>
          <w:sz w:val="28"/>
        </w:rPr>
        <w:t>объём</w:t>
      </w:r>
      <w:r>
        <w:rPr>
          <w:spacing w:val="-8"/>
          <w:sz w:val="28"/>
        </w:rPr>
        <w:t xml:space="preserve"> </w:t>
      </w:r>
      <w:r>
        <w:rPr>
          <w:sz w:val="28"/>
        </w:rPr>
        <w:t>сосуда</w:t>
      </w:r>
      <w:r>
        <w:rPr>
          <w:spacing w:val="-68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неизменной температуре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уменьшить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раза?</w:t>
      </w:r>
      <w:r>
        <w:rPr>
          <w:spacing w:val="-3"/>
          <w:sz w:val="28"/>
        </w:rPr>
        <w:t xml:space="preserve"> </w:t>
      </w:r>
      <w:r>
        <w:rPr>
          <w:sz w:val="28"/>
        </w:rPr>
        <w:t>(Ответ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дать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процентах.)</w:t>
      </w:r>
    </w:p>
    <w:p w:rsidR="004B5172" w:rsidRDefault="004B5172" w:rsidP="004B5172">
      <w:pPr>
        <w:tabs>
          <w:tab w:val="left" w:pos="3240"/>
        </w:tabs>
        <w:spacing w:before="148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8"/>
        <w:ind w:left="299"/>
        <w:jc w:val="both"/>
      </w:pPr>
      <w:r>
        <w:t>Задание 7</w:t>
      </w:r>
    </w:p>
    <w:p w:rsidR="004B5172" w:rsidRDefault="004B5172" w:rsidP="004B5172">
      <w:pPr>
        <w:spacing w:before="144"/>
        <w:ind w:left="299" w:right="262"/>
        <w:jc w:val="both"/>
        <w:rPr>
          <w:sz w:val="28"/>
        </w:rPr>
      </w:pPr>
      <w:r>
        <w:rPr>
          <w:sz w:val="28"/>
        </w:rPr>
        <w:t>В двух закрытых сосудах одинакового объёма (1 литр) нагревают два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газа</w:t>
      </w:r>
      <w:r>
        <w:rPr>
          <w:spacing w:val="-11"/>
          <w:sz w:val="28"/>
        </w:rPr>
        <w:t xml:space="preserve"> </w:t>
      </w:r>
      <w:r>
        <w:rPr>
          <w:sz w:val="28"/>
        </w:rPr>
        <w:t>—</w:t>
      </w:r>
      <w:r>
        <w:rPr>
          <w:spacing w:val="-12"/>
          <w:sz w:val="28"/>
        </w:rPr>
        <w:t xml:space="preserve"> </w:t>
      </w:r>
      <w:r>
        <w:rPr>
          <w:sz w:val="28"/>
        </w:rPr>
        <w:t>1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2.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-11"/>
          <w:sz w:val="28"/>
        </w:rPr>
        <w:t xml:space="preserve"> </w:t>
      </w:r>
      <w:r>
        <w:rPr>
          <w:sz w:val="28"/>
        </w:rPr>
        <w:t>показаны</w:t>
      </w:r>
      <w:r>
        <w:rPr>
          <w:spacing w:val="-8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8"/>
          <w:sz w:val="28"/>
        </w:rPr>
        <w:t xml:space="preserve"> </w:t>
      </w:r>
      <w:r>
        <w:rPr>
          <w:i/>
          <w:sz w:val="28"/>
        </w:rPr>
        <w:t xml:space="preserve">p </w:t>
      </w:r>
      <w:r>
        <w:rPr>
          <w:sz w:val="28"/>
        </w:rPr>
        <w:t>этих</w:t>
      </w:r>
      <w:r>
        <w:rPr>
          <w:spacing w:val="-18"/>
          <w:sz w:val="28"/>
        </w:rPr>
        <w:t xml:space="preserve"> </w:t>
      </w:r>
      <w:r>
        <w:rPr>
          <w:sz w:val="28"/>
        </w:rPr>
        <w:t>газов</w:t>
      </w:r>
      <w:r>
        <w:rPr>
          <w:spacing w:val="-13"/>
          <w:sz w:val="28"/>
        </w:rPr>
        <w:t xml:space="preserve"> </w:t>
      </w:r>
      <w:r>
        <w:rPr>
          <w:sz w:val="28"/>
        </w:rPr>
        <w:t>от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5"/>
          <w:sz w:val="28"/>
        </w:rPr>
        <w:t xml:space="preserve"> </w:t>
      </w:r>
      <w:r>
        <w:rPr>
          <w:i/>
          <w:sz w:val="28"/>
        </w:rPr>
        <w:t>t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Известно,</w:t>
      </w:r>
      <w:r>
        <w:rPr>
          <w:spacing w:val="3"/>
          <w:sz w:val="28"/>
        </w:rPr>
        <w:t xml:space="preserve"> </w:t>
      </w:r>
      <w:r>
        <w:rPr>
          <w:sz w:val="28"/>
        </w:rPr>
        <w:t>что 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6"/>
          <w:sz w:val="28"/>
        </w:rPr>
        <w:t xml:space="preserve"> </w:t>
      </w:r>
      <w:r>
        <w:rPr>
          <w:sz w:val="28"/>
        </w:rPr>
        <w:t>газов</w:t>
      </w:r>
      <w:r>
        <w:rPr>
          <w:spacing w:val="-2"/>
          <w:sz w:val="28"/>
        </w:rPr>
        <w:t xml:space="preserve"> </w:t>
      </w:r>
      <w:r>
        <w:rPr>
          <w:sz w:val="28"/>
        </w:rPr>
        <w:t>были</w:t>
      </w:r>
      <w:r>
        <w:rPr>
          <w:spacing w:val="2"/>
          <w:sz w:val="28"/>
        </w:rPr>
        <w:t xml:space="preserve"> </w:t>
      </w:r>
      <w:r>
        <w:rPr>
          <w:sz w:val="28"/>
        </w:rPr>
        <w:t>одинаковы.</w:t>
      </w:r>
    </w:p>
    <w:p w:rsidR="004B5172" w:rsidRDefault="004B5172" w:rsidP="004B5172">
      <w:pPr>
        <w:spacing w:before="148" w:line="242" w:lineRule="auto"/>
        <w:ind w:left="299" w:right="275"/>
        <w:jc w:val="both"/>
        <w:rPr>
          <w:sz w:val="28"/>
        </w:rPr>
      </w:pPr>
      <w:r>
        <w:rPr>
          <w:sz w:val="28"/>
        </w:rPr>
        <w:t>Выберите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верных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экспериментов.</w:t>
      </w:r>
    </w:p>
    <w:p w:rsidR="004B5172" w:rsidRDefault="004B5172" w:rsidP="004B5172">
      <w:pPr>
        <w:spacing w:before="10"/>
        <w:rPr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251675136" behindDoc="0" locked="0" layoutInCell="1" allowOverlap="1" wp14:anchorId="4C1BC140" wp14:editId="5FD18373">
            <wp:simplePos x="0" y="0"/>
            <wp:positionH relativeFrom="page">
              <wp:posOffset>1041400</wp:posOffset>
            </wp:positionH>
            <wp:positionV relativeFrom="paragraph">
              <wp:posOffset>147955</wp:posOffset>
            </wp:positionV>
            <wp:extent cx="1847850" cy="1581150"/>
            <wp:effectExtent l="0" t="0" r="0" b="0"/>
            <wp:wrapTopAndBottom/>
            <wp:docPr id="26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5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08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172" w:rsidRDefault="004B5172" w:rsidP="004B5172">
      <w:pPr>
        <w:pStyle w:val="a4"/>
        <w:numPr>
          <w:ilvl w:val="0"/>
          <w:numId w:val="16"/>
        </w:numPr>
        <w:tabs>
          <w:tab w:val="left" w:pos="641"/>
        </w:tabs>
        <w:spacing w:before="197"/>
        <w:ind w:right="323" w:firstLine="0"/>
        <w:rPr>
          <w:sz w:val="28"/>
        </w:rPr>
      </w:pPr>
      <w:r>
        <w:rPr>
          <w:sz w:val="28"/>
        </w:rPr>
        <w:t>Количество</w:t>
      </w:r>
      <w:r>
        <w:rPr>
          <w:spacing w:val="24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26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24"/>
          <w:sz w:val="28"/>
        </w:rPr>
        <w:t xml:space="preserve"> </w:t>
      </w:r>
      <w:r>
        <w:rPr>
          <w:sz w:val="28"/>
        </w:rPr>
        <w:t>газа</w:t>
      </w:r>
      <w:r>
        <w:rPr>
          <w:spacing w:val="26"/>
          <w:sz w:val="28"/>
        </w:rPr>
        <w:t xml:space="preserve"> </w:t>
      </w:r>
      <w:r>
        <w:rPr>
          <w:sz w:val="28"/>
        </w:rPr>
        <w:t>меньше,</w:t>
      </w:r>
      <w:r>
        <w:rPr>
          <w:spacing w:val="27"/>
          <w:sz w:val="28"/>
        </w:rPr>
        <w:t xml:space="preserve"> </w:t>
      </w:r>
      <w:r>
        <w:rPr>
          <w:sz w:val="28"/>
        </w:rPr>
        <w:t>чем</w:t>
      </w:r>
      <w:r>
        <w:rPr>
          <w:spacing w:val="25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24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27"/>
          <w:sz w:val="28"/>
        </w:rPr>
        <w:t xml:space="preserve"> </w:t>
      </w:r>
      <w:r>
        <w:rPr>
          <w:sz w:val="28"/>
        </w:rPr>
        <w:t>второго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газа.</w:t>
      </w:r>
    </w:p>
    <w:p w:rsidR="004B5172" w:rsidRDefault="004B5172" w:rsidP="004B5172">
      <w:pPr>
        <w:rPr>
          <w:sz w:val="28"/>
        </w:rPr>
        <w:sectPr w:rsidR="004B5172">
          <w:pgSz w:w="11920" w:h="16850"/>
          <w:pgMar w:top="1040" w:right="160" w:bottom="1200" w:left="1280" w:header="0" w:footer="1003" w:gutter="0"/>
          <w:cols w:space="720"/>
        </w:sectPr>
      </w:pPr>
    </w:p>
    <w:p w:rsidR="004B5172" w:rsidRDefault="004B5172" w:rsidP="004B5172">
      <w:pPr>
        <w:pStyle w:val="a4"/>
        <w:numPr>
          <w:ilvl w:val="0"/>
          <w:numId w:val="16"/>
        </w:numPr>
        <w:tabs>
          <w:tab w:val="left" w:pos="617"/>
        </w:tabs>
        <w:spacing w:before="62"/>
        <w:ind w:right="274" w:firstLine="0"/>
        <w:jc w:val="both"/>
        <w:rPr>
          <w:sz w:val="28"/>
        </w:rPr>
      </w:pPr>
      <w:r>
        <w:rPr>
          <w:sz w:val="28"/>
        </w:rPr>
        <w:lastRenderedPageBreak/>
        <w:t>Так как по условию эксперимента газы имеют одинаковые объёмы, а в 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времени </w:t>
      </w:r>
      <w:r>
        <w:rPr>
          <w:i/>
          <w:sz w:val="28"/>
        </w:rPr>
        <w:t xml:space="preserve">t </w:t>
      </w:r>
      <w:r>
        <w:rPr>
          <w:sz w:val="28"/>
        </w:rPr>
        <w:t>= 40 мин они имеют и одинаковые давления, то температуры этих газов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этот момент</w:t>
      </w:r>
      <w:r>
        <w:rPr>
          <w:spacing w:val="2"/>
          <w:sz w:val="28"/>
        </w:rPr>
        <w:t xml:space="preserve"> </w:t>
      </w:r>
      <w:r>
        <w:rPr>
          <w:sz w:val="28"/>
        </w:rPr>
        <w:t>времени также одинаковы.</w:t>
      </w:r>
    </w:p>
    <w:p w:rsidR="004B5172" w:rsidRDefault="004B5172" w:rsidP="004B5172">
      <w:pPr>
        <w:pStyle w:val="a4"/>
        <w:numPr>
          <w:ilvl w:val="0"/>
          <w:numId w:val="16"/>
        </w:numPr>
        <w:tabs>
          <w:tab w:val="left" w:pos="608"/>
        </w:tabs>
        <w:spacing w:before="152"/>
        <w:ind w:left="607" w:hanging="309"/>
        <w:jc w:val="both"/>
        <w:rPr>
          <w:sz w:val="28"/>
        </w:rPr>
      </w:pP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t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=</w:t>
      </w:r>
      <w:r>
        <w:rPr>
          <w:spacing w:val="-6"/>
          <w:sz w:val="28"/>
        </w:rPr>
        <w:t xml:space="preserve"> </w:t>
      </w:r>
      <w:r>
        <w:rPr>
          <w:sz w:val="28"/>
        </w:rPr>
        <w:t>40</w:t>
      </w:r>
      <w:r>
        <w:rPr>
          <w:spacing w:val="-2"/>
          <w:sz w:val="28"/>
        </w:rPr>
        <w:t xml:space="preserve"> </w:t>
      </w:r>
      <w:r>
        <w:rPr>
          <w:sz w:val="28"/>
        </w:rPr>
        <w:t>мин</w:t>
      </w:r>
      <w:r>
        <w:rPr>
          <w:spacing w:val="-2"/>
          <w:sz w:val="28"/>
        </w:rPr>
        <w:t xml:space="preserve"> </w:t>
      </w:r>
      <w:r>
        <w:rPr>
          <w:sz w:val="28"/>
        </w:rPr>
        <w:t>температура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газа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11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1"/>
          <w:sz w:val="28"/>
        </w:rPr>
        <w:t xml:space="preserve"> </w:t>
      </w:r>
      <w:r>
        <w:rPr>
          <w:sz w:val="28"/>
        </w:rPr>
        <w:t>температуры газа</w:t>
      </w:r>
      <w:r>
        <w:rPr>
          <w:spacing w:val="-5"/>
          <w:sz w:val="28"/>
        </w:rPr>
        <w:t xml:space="preserve"> </w:t>
      </w:r>
      <w:r>
        <w:rPr>
          <w:sz w:val="28"/>
        </w:rPr>
        <w:t>2.</w:t>
      </w:r>
    </w:p>
    <w:p w:rsidR="004B5172" w:rsidRDefault="004B5172" w:rsidP="004B5172">
      <w:pPr>
        <w:pStyle w:val="a4"/>
        <w:numPr>
          <w:ilvl w:val="0"/>
          <w:numId w:val="16"/>
        </w:numPr>
        <w:tabs>
          <w:tab w:val="left" w:pos="733"/>
        </w:tabs>
        <w:spacing w:before="154"/>
        <w:ind w:right="269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внутренняя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1"/>
          <w:sz w:val="28"/>
        </w:rPr>
        <w:t xml:space="preserve"> </w:t>
      </w:r>
      <w:r>
        <w:rPr>
          <w:sz w:val="28"/>
        </w:rPr>
        <w:t>обоих</w:t>
      </w:r>
      <w:r>
        <w:rPr>
          <w:spacing w:val="1"/>
          <w:sz w:val="28"/>
        </w:rPr>
        <w:t xml:space="preserve"> </w:t>
      </w:r>
      <w:r>
        <w:rPr>
          <w:sz w:val="28"/>
        </w:rPr>
        <w:t>газов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увеличивается.</w:t>
      </w:r>
    </w:p>
    <w:p w:rsidR="004B5172" w:rsidRDefault="004B5172" w:rsidP="004B5172">
      <w:pPr>
        <w:pStyle w:val="a4"/>
        <w:numPr>
          <w:ilvl w:val="0"/>
          <w:numId w:val="16"/>
        </w:numPr>
        <w:tabs>
          <w:tab w:val="left" w:pos="608"/>
          <w:tab w:val="left" w:pos="4080"/>
        </w:tabs>
        <w:spacing w:before="148" w:line="350" w:lineRule="auto"/>
        <w:ind w:right="1481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проводимого</w:t>
      </w:r>
      <w:r>
        <w:rPr>
          <w:spacing w:val="-5"/>
          <w:sz w:val="28"/>
        </w:rPr>
        <w:t xml:space="preserve"> </w:t>
      </w:r>
      <w:r>
        <w:rPr>
          <w:sz w:val="28"/>
        </w:rPr>
        <w:t>эксперимента</w:t>
      </w:r>
      <w:r>
        <w:rPr>
          <w:spacing w:val="-4"/>
          <w:sz w:val="28"/>
        </w:rPr>
        <w:t xml:space="preserve"> </w:t>
      </w:r>
      <w:r>
        <w:rPr>
          <w:sz w:val="28"/>
        </w:rPr>
        <w:t>оба</w:t>
      </w:r>
      <w:r>
        <w:rPr>
          <w:spacing w:val="-4"/>
          <w:sz w:val="28"/>
        </w:rPr>
        <w:t xml:space="preserve"> </w:t>
      </w:r>
      <w:r>
        <w:rPr>
          <w:sz w:val="28"/>
        </w:rPr>
        <w:t>газа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совершают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работу.</w:t>
      </w:r>
      <w:r>
        <w:rPr>
          <w:spacing w:val="-68"/>
          <w:sz w:val="28"/>
        </w:rPr>
        <w:t xml:space="preserve"> </w:t>
      </w:r>
      <w:r>
        <w:rPr>
          <w:sz w:val="28"/>
        </w:rPr>
        <w:t>Ответ:</w:t>
      </w:r>
      <w:r>
        <w:rPr>
          <w:spacing w:val="-3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6"/>
        <w:ind w:left="299"/>
        <w:jc w:val="both"/>
      </w:pPr>
      <w:r>
        <w:t>Задание 8</w:t>
      </w:r>
    </w:p>
    <w:p w:rsidR="004B5172" w:rsidRDefault="004B5172" w:rsidP="004B5172">
      <w:pPr>
        <w:spacing w:before="149"/>
        <w:ind w:left="299" w:right="273"/>
        <w:jc w:val="both"/>
        <w:rPr>
          <w:sz w:val="28"/>
        </w:rPr>
      </w:pPr>
      <w:r>
        <w:rPr>
          <w:sz w:val="28"/>
        </w:rPr>
        <w:t>На</w:t>
      </w:r>
      <w:r>
        <w:rPr>
          <w:spacing w:val="10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10"/>
          <w:sz w:val="28"/>
        </w:rPr>
        <w:t xml:space="preserve"> </w:t>
      </w:r>
      <w:r>
        <w:rPr>
          <w:sz w:val="28"/>
        </w:rPr>
        <w:t>изображен</w:t>
      </w:r>
      <w:r>
        <w:rPr>
          <w:spacing w:val="10"/>
          <w:sz w:val="28"/>
        </w:rPr>
        <w:t xml:space="preserve"> </w:t>
      </w:r>
      <w:r>
        <w:rPr>
          <w:sz w:val="28"/>
        </w:rPr>
        <w:t>проволочный</w:t>
      </w:r>
      <w:r>
        <w:rPr>
          <w:spacing w:val="14"/>
          <w:sz w:val="28"/>
        </w:rPr>
        <w:t xml:space="preserve"> </w:t>
      </w:r>
      <w:r>
        <w:rPr>
          <w:sz w:val="28"/>
        </w:rPr>
        <w:t>виток,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5"/>
          <w:sz w:val="28"/>
        </w:rPr>
        <w:t xml:space="preserve"> </w:t>
      </w:r>
      <w:r>
        <w:rPr>
          <w:sz w:val="28"/>
        </w:rPr>
        <w:t>течет</w:t>
      </w:r>
      <w:r>
        <w:rPr>
          <w:spacing w:val="9"/>
          <w:sz w:val="28"/>
        </w:rPr>
        <w:t xml:space="preserve"> </w:t>
      </w:r>
      <w:r>
        <w:rPr>
          <w:sz w:val="28"/>
        </w:rPr>
        <w:t>электрический</w:t>
      </w:r>
      <w:r>
        <w:rPr>
          <w:spacing w:val="9"/>
          <w:sz w:val="28"/>
        </w:rPr>
        <w:t xml:space="preserve"> </w:t>
      </w:r>
      <w:r>
        <w:rPr>
          <w:sz w:val="28"/>
        </w:rPr>
        <w:t>ток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направлении,</w:t>
      </w:r>
      <w:r>
        <w:rPr>
          <w:spacing w:val="-7"/>
          <w:sz w:val="28"/>
        </w:rPr>
        <w:t xml:space="preserve"> </w:t>
      </w:r>
      <w:r>
        <w:rPr>
          <w:sz w:val="28"/>
        </w:rPr>
        <w:t>указанном</w:t>
      </w:r>
      <w:r>
        <w:rPr>
          <w:spacing w:val="-3"/>
          <w:sz w:val="28"/>
        </w:rPr>
        <w:t xml:space="preserve"> </w:t>
      </w:r>
      <w:r>
        <w:rPr>
          <w:sz w:val="28"/>
        </w:rPr>
        <w:t>стрелкой.</w:t>
      </w:r>
      <w:r>
        <w:rPr>
          <w:spacing w:val="-2"/>
          <w:sz w:val="28"/>
        </w:rPr>
        <w:t xml:space="preserve"> </w:t>
      </w:r>
      <w:r>
        <w:rPr>
          <w:sz w:val="28"/>
        </w:rPr>
        <w:t>Виток</w:t>
      </w:r>
      <w:r>
        <w:rPr>
          <w:spacing w:val="-9"/>
          <w:sz w:val="28"/>
        </w:rPr>
        <w:t xml:space="preserve"> </w:t>
      </w:r>
      <w:r>
        <w:rPr>
          <w:sz w:val="28"/>
        </w:rPr>
        <w:t>расположен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вертикальной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плоскости.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Точка </w:t>
      </w:r>
      <w:r>
        <w:rPr>
          <w:i/>
          <w:sz w:val="28"/>
        </w:rPr>
        <w:t xml:space="preserve">А </w:t>
      </w:r>
      <w:r>
        <w:rPr>
          <w:sz w:val="28"/>
        </w:rPr>
        <w:t>находится на горизонтальной прямой, проходящей через центр витка</w:t>
      </w:r>
      <w:r>
        <w:rPr>
          <w:spacing w:val="1"/>
          <w:sz w:val="28"/>
        </w:rPr>
        <w:t xml:space="preserve"> </w:t>
      </w:r>
      <w:r>
        <w:rPr>
          <w:sz w:val="28"/>
        </w:rPr>
        <w:t>перпендикулярно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9"/>
          <w:sz w:val="28"/>
        </w:rPr>
        <w:t xml:space="preserve"> </w:t>
      </w:r>
      <w:r>
        <w:rPr>
          <w:sz w:val="28"/>
        </w:rPr>
        <w:t>плоскости.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направлен</w:t>
      </w:r>
      <w:r>
        <w:rPr>
          <w:spacing w:val="-4"/>
          <w:sz w:val="28"/>
        </w:rPr>
        <w:t xml:space="preserve"> </w:t>
      </w:r>
      <w:r>
        <w:rPr>
          <w:sz w:val="28"/>
        </w:rPr>
        <w:t>вектор</w:t>
      </w:r>
      <w:r>
        <w:rPr>
          <w:spacing w:val="-8"/>
          <w:sz w:val="28"/>
        </w:rPr>
        <w:t xml:space="preserve"> </w:t>
      </w:r>
      <w:r>
        <w:rPr>
          <w:sz w:val="28"/>
        </w:rPr>
        <w:t>индукции</w:t>
      </w:r>
      <w:r>
        <w:rPr>
          <w:spacing w:val="-4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поля</w:t>
      </w:r>
      <w:r>
        <w:rPr>
          <w:spacing w:val="-68"/>
          <w:sz w:val="28"/>
        </w:rPr>
        <w:t xml:space="preserve"> </w:t>
      </w:r>
      <w:r>
        <w:rPr>
          <w:sz w:val="28"/>
        </w:rPr>
        <w:t>тока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точке</w:t>
      </w:r>
      <w:r>
        <w:rPr>
          <w:spacing w:val="3"/>
          <w:sz w:val="28"/>
        </w:rPr>
        <w:t xml:space="preserve"> </w:t>
      </w:r>
      <w:r>
        <w:rPr>
          <w:i/>
          <w:sz w:val="28"/>
        </w:rPr>
        <w:t>А</w:t>
      </w:r>
      <w:r>
        <w:rPr>
          <w:sz w:val="28"/>
        </w:rPr>
        <w:t>?</w:t>
      </w:r>
    </w:p>
    <w:p w:rsidR="004B5172" w:rsidRDefault="004B5172" w:rsidP="004B5172">
      <w:pPr>
        <w:spacing w:before="6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76160" behindDoc="0" locked="0" layoutInCell="1" allowOverlap="1" wp14:anchorId="03ACAC65" wp14:editId="125E5B76">
            <wp:simplePos x="0" y="0"/>
            <wp:positionH relativeFrom="page">
              <wp:posOffset>1003300</wp:posOffset>
            </wp:positionH>
            <wp:positionV relativeFrom="paragraph">
              <wp:posOffset>101600</wp:posOffset>
            </wp:positionV>
            <wp:extent cx="1314450" cy="914400"/>
            <wp:effectExtent l="0" t="0" r="0" b="0"/>
            <wp:wrapTopAndBottom/>
            <wp:docPr id="28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6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172" w:rsidRDefault="004B5172" w:rsidP="004B5172">
      <w:pPr>
        <w:spacing w:before="1"/>
        <w:rPr>
          <w:sz w:val="33"/>
        </w:rPr>
      </w:pPr>
    </w:p>
    <w:p w:rsidR="004B5172" w:rsidRDefault="004B5172" w:rsidP="004B5172">
      <w:pPr>
        <w:pStyle w:val="a4"/>
        <w:numPr>
          <w:ilvl w:val="0"/>
          <w:numId w:val="17"/>
        </w:numPr>
        <w:tabs>
          <w:tab w:val="left" w:pos="608"/>
        </w:tabs>
        <w:ind w:hanging="309"/>
        <w:rPr>
          <w:sz w:val="28"/>
        </w:rPr>
      </w:pPr>
      <w:r>
        <w:rPr>
          <w:sz w:val="28"/>
        </w:rPr>
        <w:t>вертикально</w:t>
      </w:r>
      <w:r>
        <w:rPr>
          <w:spacing w:val="-7"/>
          <w:sz w:val="28"/>
        </w:rPr>
        <w:t xml:space="preserve"> </w:t>
      </w:r>
      <w:r>
        <w:rPr>
          <w:sz w:val="28"/>
        </w:rPr>
        <w:t>вверх</w:t>
      </w:r>
    </w:p>
    <w:p w:rsidR="004B5172" w:rsidRDefault="004B5172" w:rsidP="004B5172">
      <w:pPr>
        <w:pStyle w:val="a4"/>
        <w:numPr>
          <w:ilvl w:val="0"/>
          <w:numId w:val="17"/>
        </w:numPr>
        <w:tabs>
          <w:tab w:val="left" w:pos="608"/>
        </w:tabs>
        <w:spacing w:before="149"/>
        <w:ind w:hanging="309"/>
        <w:rPr>
          <w:sz w:val="28"/>
        </w:rPr>
      </w:pPr>
      <w:r>
        <w:rPr>
          <w:sz w:val="28"/>
        </w:rPr>
        <w:t>вертикально</w:t>
      </w:r>
      <w:r>
        <w:rPr>
          <w:spacing w:val="-4"/>
          <w:sz w:val="28"/>
        </w:rPr>
        <w:t xml:space="preserve"> </w:t>
      </w:r>
      <w:r>
        <w:rPr>
          <w:sz w:val="28"/>
        </w:rPr>
        <w:t>вниз</w:t>
      </w:r>
    </w:p>
    <w:p w:rsidR="004B5172" w:rsidRDefault="004B5172" w:rsidP="004B5172">
      <w:pPr>
        <w:pStyle w:val="a4"/>
        <w:numPr>
          <w:ilvl w:val="0"/>
          <w:numId w:val="17"/>
        </w:numPr>
        <w:tabs>
          <w:tab w:val="left" w:pos="608"/>
        </w:tabs>
        <w:spacing w:before="148"/>
        <w:ind w:hanging="309"/>
        <w:rPr>
          <w:sz w:val="28"/>
        </w:rPr>
      </w:pPr>
      <w:r>
        <w:rPr>
          <w:sz w:val="28"/>
        </w:rPr>
        <w:t>горизонтально</w:t>
      </w:r>
      <w:r>
        <w:rPr>
          <w:spacing w:val="-5"/>
          <w:sz w:val="28"/>
        </w:rPr>
        <w:t xml:space="preserve"> </w:t>
      </w:r>
      <w:r>
        <w:rPr>
          <w:sz w:val="28"/>
        </w:rPr>
        <w:t>вправо</w:t>
      </w:r>
    </w:p>
    <w:p w:rsidR="004B5172" w:rsidRDefault="004B5172" w:rsidP="004B5172">
      <w:pPr>
        <w:pStyle w:val="a4"/>
        <w:numPr>
          <w:ilvl w:val="0"/>
          <w:numId w:val="17"/>
        </w:numPr>
        <w:tabs>
          <w:tab w:val="left" w:pos="608"/>
          <w:tab w:val="left" w:pos="3730"/>
        </w:tabs>
        <w:spacing w:before="149" w:line="352" w:lineRule="auto"/>
        <w:ind w:left="299" w:right="6745" w:firstLine="0"/>
        <w:rPr>
          <w:b/>
          <w:sz w:val="28"/>
        </w:rPr>
      </w:pPr>
      <w:r>
        <w:rPr>
          <w:sz w:val="28"/>
        </w:rPr>
        <w:t>горизонтально влево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Ответ: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9</w:t>
      </w:r>
    </w:p>
    <w:p w:rsidR="004B5172" w:rsidRDefault="004B5172" w:rsidP="004B5172">
      <w:pPr>
        <w:spacing w:line="242" w:lineRule="auto"/>
        <w:ind w:left="299" w:right="291"/>
        <w:jc w:val="both"/>
        <w:rPr>
          <w:sz w:val="28"/>
        </w:rPr>
      </w:pPr>
      <w:r>
        <w:rPr>
          <w:sz w:val="28"/>
        </w:rPr>
        <w:t>На рисунке приведён график зависимости силы тока от времени в электрической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цепи, индуктивность которой 1 мГн. Определите модуль ЭДС самоиндукции 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интервале</w:t>
      </w:r>
      <w:r>
        <w:rPr>
          <w:spacing w:val="4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2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6"/>
          <w:sz w:val="28"/>
        </w:rPr>
        <w:t xml:space="preserve"> </w:t>
      </w:r>
      <w:r>
        <w:rPr>
          <w:sz w:val="28"/>
        </w:rPr>
        <w:t>выразите</w:t>
      </w:r>
      <w:r>
        <w:rPr>
          <w:spacing w:val="2"/>
          <w:sz w:val="28"/>
        </w:rPr>
        <w:t xml:space="preserve"> </w:t>
      </w:r>
      <w:r>
        <w:rPr>
          <w:sz w:val="28"/>
        </w:rPr>
        <w:t>в мкВ.</w:t>
      </w:r>
    </w:p>
    <w:p w:rsidR="004B5172" w:rsidRDefault="004B5172" w:rsidP="004B5172">
      <w:pPr>
        <w:tabs>
          <w:tab w:val="left" w:pos="3802"/>
        </w:tabs>
        <w:spacing w:before="139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spacing w:before="8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77184" behindDoc="0" locked="0" layoutInCell="1" allowOverlap="1" wp14:anchorId="48E77D42" wp14:editId="73BD1A13">
            <wp:simplePos x="0" y="0"/>
            <wp:positionH relativeFrom="page">
              <wp:posOffset>1031875</wp:posOffset>
            </wp:positionH>
            <wp:positionV relativeFrom="paragraph">
              <wp:posOffset>102870</wp:posOffset>
            </wp:positionV>
            <wp:extent cx="1609725" cy="1076325"/>
            <wp:effectExtent l="0" t="0" r="0" b="0"/>
            <wp:wrapTopAndBottom/>
            <wp:docPr id="30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7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172" w:rsidRDefault="004B5172" w:rsidP="004B5172">
      <w:pPr>
        <w:rPr>
          <w:sz w:val="10"/>
        </w:rPr>
        <w:sectPr w:rsidR="004B5172">
          <w:pgSz w:w="11920" w:h="16850"/>
          <w:pgMar w:top="960" w:right="160" w:bottom="1200" w:left="1280" w:header="0" w:footer="1003" w:gutter="0"/>
          <w:cols w:space="720"/>
        </w:sectPr>
      </w:pPr>
    </w:p>
    <w:p w:rsidR="004B5172" w:rsidRDefault="004B5172" w:rsidP="004B5172">
      <w:pPr>
        <w:pStyle w:val="a3"/>
        <w:spacing w:before="67"/>
        <w:ind w:left="299"/>
      </w:pPr>
      <w:r>
        <w:lastRenderedPageBreak/>
        <w:t>Задание 10</w:t>
      </w:r>
    </w:p>
    <w:p w:rsidR="004B5172" w:rsidRDefault="004B5172" w:rsidP="004B5172">
      <w:pPr>
        <w:spacing w:before="148"/>
        <w:ind w:left="299"/>
        <w:rPr>
          <w:sz w:val="28"/>
        </w:rPr>
      </w:pPr>
      <w:r>
        <w:rPr>
          <w:sz w:val="28"/>
        </w:rPr>
        <w:t>Световой</w:t>
      </w:r>
      <w:r>
        <w:rPr>
          <w:spacing w:val="-7"/>
          <w:sz w:val="28"/>
        </w:rPr>
        <w:t xml:space="preserve"> </w:t>
      </w:r>
      <w:r>
        <w:rPr>
          <w:sz w:val="28"/>
        </w:rPr>
        <w:t>пучок</w:t>
      </w:r>
      <w:r>
        <w:rPr>
          <w:spacing w:val="-8"/>
          <w:sz w:val="28"/>
        </w:rPr>
        <w:t xml:space="preserve"> </w:t>
      </w:r>
      <w:r>
        <w:rPr>
          <w:sz w:val="28"/>
        </w:rPr>
        <w:t>переходит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стекло</w:t>
      </w:r>
      <w:r>
        <w:rPr>
          <w:spacing w:val="-1"/>
          <w:sz w:val="28"/>
        </w:rPr>
        <w:t xml:space="preserve"> </w:t>
      </w:r>
      <w:r>
        <w:rPr>
          <w:sz w:val="28"/>
        </w:rPr>
        <w:t>(см.</w:t>
      </w:r>
      <w:r>
        <w:rPr>
          <w:spacing w:val="-5"/>
          <w:sz w:val="28"/>
        </w:rPr>
        <w:t xml:space="preserve"> </w:t>
      </w:r>
      <w:r>
        <w:rPr>
          <w:sz w:val="28"/>
        </w:rPr>
        <w:t>рисунок).</w:t>
      </w: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spacing w:before="4"/>
        <w:rPr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251678208" behindDoc="0" locked="0" layoutInCell="1" allowOverlap="1" wp14:anchorId="389E4795" wp14:editId="2B2D028F">
            <wp:simplePos x="0" y="0"/>
            <wp:positionH relativeFrom="page">
              <wp:posOffset>1047750</wp:posOffset>
            </wp:positionH>
            <wp:positionV relativeFrom="paragraph">
              <wp:posOffset>122555</wp:posOffset>
            </wp:positionV>
            <wp:extent cx="2155190" cy="1495425"/>
            <wp:effectExtent l="0" t="0" r="0" b="0"/>
            <wp:wrapTopAndBottom/>
            <wp:docPr id="32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8.pn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519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172" w:rsidRDefault="004B5172" w:rsidP="004B5172">
      <w:pPr>
        <w:rPr>
          <w:sz w:val="30"/>
        </w:rPr>
      </w:pPr>
    </w:p>
    <w:p w:rsidR="004B5172" w:rsidRDefault="004B5172" w:rsidP="004B5172">
      <w:pPr>
        <w:spacing w:before="6"/>
        <w:rPr>
          <w:sz w:val="27"/>
        </w:rPr>
      </w:pPr>
    </w:p>
    <w:p w:rsidR="004B5172" w:rsidRDefault="004B5172" w:rsidP="004B5172">
      <w:pPr>
        <w:spacing w:line="242" w:lineRule="auto"/>
        <w:ind w:left="299" w:right="332"/>
        <w:rPr>
          <w:sz w:val="28"/>
        </w:rPr>
      </w:pP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происходит 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частотой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1"/>
          <w:sz w:val="28"/>
        </w:rPr>
        <w:t xml:space="preserve"> </w:t>
      </w:r>
      <w:r>
        <w:rPr>
          <w:sz w:val="28"/>
        </w:rPr>
        <w:t>в световой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волне,</w:t>
      </w:r>
      <w:r>
        <w:rPr>
          <w:spacing w:val="3"/>
          <w:sz w:val="28"/>
        </w:rPr>
        <w:t xml:space="preserve"> </w:t>
      </w:r>
      <w:r>
        <w:rPr>
          <w:sz w:val="28"/>
        </w:rPr>
        <w:t>скоростью их</w:t>
      </w:r>
      <w:r>
        <w:rPr>
          <w:spacing w:val="-8"/>
          <w:sz w:val="28"/>
        </w:rPr>
        <w:t xml:space="preserve"> </w:t>
      </w:r>
      <w:r>
        <w:rPr>
          <w:sz w:val="28"/>
        </w:rPr>
        <w:t>распространения,</w:t>
      </w:r>
      <w:r>
        <w:rPr>
          <w:spacing w:val="3"/>
          <w:sz w:val="28"/>
        </w:rPr>
        <w:t xml:space="preserve"> </w:t>
      </w:r>
      <w:r>
        <w:rPr>
          <w:sz w:val="28"/>
        </w:rPr>
        <w:t>длиной волны?</w:t>
      </w:r>
    </w:p>
    <w:p w:rsidR="004B5172" w:rsidRDefault="004B5172" w:rsidP="004B5172">
      <w:pPr>
        <w:spacing w:before="147"/>
        <w:ind w:left="371"/>
        <w:rPr>
          <w:sz w:val="28"/>
        </w:rPr>
      </w:pP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10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10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изменения:</w:t>
      </w:r>
    </w:p>
    <w:p w:rsidR="004B5172" w:rsidRDefault="004B5172" w:rsidP="004B5172">
      <w:pPr>
        <w:pStyle w:val="a4"/>
        <w:numPr>
          <w:ilvl w:val="0"/>
          <w:numId w:val="18"/>
        </w:numPr>
        <w:tabs>
          <w:tab w:val="left" w:pos="608"/>
        </w:tabs>
        <w:spacing w:before="149"/>
        <w:ind w:hanging="309"/>
        <w:rPr>
          <w:sz w:val="28"/>
        </w:rPr>
      </w:pPr>
      <w:r>
        <w:rPr>
          <w:sz w:val="28"/>
        </w:rPr>
        <w:t>увеличивается;</w:t>
      </w:r>
    </w:p>
    <w:p w:rsidR="004B5172" w:rsidRDefault="004B5172" w:rsidP="004B5172">
      <w:pPr>
        <w:pStyle w:val="a4"/>
        <w:numPr>
          <w:ilvl w:val="0"/>
          <w:numId w:val="18"/>
        </w:numPr>
        <w:tabs>
          <w:tab w:val="left" w:pos="608"/>
        </w:tabs>
        <w:spacing w:before="153"/>
        <w:ind w:hanging="309"/>
        <w:rPr>
          <w:sz w:val="28"/>
        </w:rPr>
      </w:pPr>
      <w:r>
        <w:rPr>
          <w:sz w:val="28"/>
        </w:rPr>
        <w:t>уменьшается;</w:t>
      </w:r>
    </w:p>
    <w:p w:rsidR="004B5172" w:rsidRDefault="004B5172" w:rsidP="004B5172">
      <w:pPr>
        <w:pStyle w:val="a4"/>
        <w:numPr>
          <w:ilvl w:val="0"/>
          <w:numId w:val="18"/>
        </w:numPr>
        <w:tabs>
          <w:tab w:val="left" w:pos="608"/>
        </w:tabs>
        <w:spacing w:before="148"/>
        <w:ind w:hanging="309"/>
        <w:rPr>
          <w:sz w:val="28"/>
        </w:rPr>
      </w:pP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изменяется.</w:t>
      </w:r>
    </w:p>
    <w:p w:rsidR="004B5172" w:rsidRDefault="004B5172" w:rsidP="004B5172">
      <w:pPr>
        <w:spacing w:before="149" w:line="242" w:lineRule="auto"/>
        <w:ind w:left="299" w:right="239"/>
        <w:rPr>
          <w:sz w:val="28"/>
        </w:rPr>
      </w:pPr>
      <w:r>
        <w:rPr>
          <w:sz w:val="28"/>
        </w:rPr>
        <w:t>Запишите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-5"/>
          <w:sz w:val="28"/>
        </w:rPr>
        <w:t xml:space="preserve"> </w:t>
      </w:r>
      <w:r>
        <w:rPr>
          <w:sz w:val="28"/>
        </w:rPr>
        <w:t>выбранные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цифры для</w:t>
      </w:r>
      <w:r>
        <w:rPr>
          <w:spacing w:val="-4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величины.</w:t>
      </w:r>
      <w:r>
        <w:rPr>
          <w:spacing w:val="-2"/>
          <w:sz w:val="28"/>
        </w:rPr>
        <w:t xml:space="preserve"> </w:t>
      </w:r>
      <w:r>
        <w:rPr>
          <w:sz w:val="28"/>
        </w:rPr>
        <w:t>Цифры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2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повторяться.</w:t>
      </w: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spacing w:before="3"/>
        <w:rPr>
          <w:sz w:val="14"/>
        </w:rPr>
      </w:pPr>
    </w:p>
    <w:tbl>
      <w:tblPr>
        <w:tblW w:w="0" w:type="auto"/>
        <w:tblInd w:w="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6"/>
        <w:gridCol w:w="3068"/>
        <w:gridCol w:w="4149"/>
      </w:tblGrid>
      <w:tr w:rsidR="004B5172" w:rsidTr="00AE016D">
        <w:trPr>
          <w:trHeight w:val="585"/>
        </w:trPr>
        <w:tc>
          <w:tcPr>
            <w:tcW w:w="2666" w:type="dxa"/>
          </w:tcPr>
          <w:p w:rsidR="004B5172" w:rsidRDefault="004B5172" w:rsidP="00AE016D">
            <w:pPr>
              <w:pStyle w:val="TableParagraph"/>
              <w:spacing w:before="50"/>
              <w:ind w:left="871"/>
              <w:rPr>
                <w:sz w:val="28"/>
              </w:rPr>
            </w:pPr>
            <w:r>
              <w:rPr>
                <w:sz w:val="28"/>
              </w:rPr>
              <w:t>Частота</w:t>
            </w:r>
          </w:p>
        </w:tc>
        <w:tc>
          <w:tcPr>
            <w:tcW w:w="3068" w:type="dxa"/>
          </w:tcPr>
          <w:p w:rsidR="004B5172" w:rsidRDefault="004B5172" w:rsidP="00AE016D">
            <w:pPr>
              <w:pStyle w:val="TableParagraph"/>
              <w:spacing w:before="50"/>
              <w:ind w:left="980"/>
              <w:rPr>
                <w:sz w:val="28"/>
              </w:rPr>
            </w:pPr>
            <w:r>
              <w:rPr>
                <w:sz w:val="28"/>
              </w:rPr>
              <w:t>Скорость</w:t>
            </w:r>
          </w:p>
        </w:tc>
        <w:tc>
          <w:tcPr>
            <w:tcW w:w="4149" w:type="dxa"/>
          </w:tcPr>
          <w:p w:rsidR="004B5172" w:rsidRDefault="004B5172" w:rsidP="00AE016D">
            <w:pPr>
              <w:pStyle w:val="TableParagraph"/>
              <w:spacing w:before="50"/>
              <w:ind w:left="1293"/>
              <w:rPr>
                <w:sz w:val="28"/>
              </w:rPr>
            </w:pPr>
            <w:r>
              <w:rPr>
                <w:sz w:val="28"/>
              </w:rPr>
              <w:t>Длина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волны</w:t>
            </w:r>
          </w:p>
        </w:tc>
      </w:tr>
      <w:tr w:rsidR="004B5172" w:rsidTr="00AE016D">
        <w:trPr>
          <w:trHeight w:val="205"/>
        </w:trPr>
        <w:tc>
          <w:tcPr>
            <w:tcW w:w="2666" w:type="dxa"/>
          </w:tcPr>
          <w:p w:rsidR="004B5172" w:rsidRDefault="004B5172" w:rsidP="00AE016D">
            <w:pPr>
              <w:pStyle w:val="TableParagraph"/>
              <w:rPr>
                <w:sz w:val="14"/>
              </w:rPr>
            </w:pPr>
          </w:p>
        </w:tc>
        <w:tc>
          <w:tcPr>
            <w:tcW w:w="3068" w:type="dxa"/>
          </w:tcPr>
          <w:p w:rsidR="004B5172" w:rsidRDefault="004B5172" w:rsidP="00AE016D">
            <w:pPr>
              <w:pStyle w:val="TableParagraph"/>
              <w:rPr>
                <w:sz w:val="14"/>
              </w:rPr>
            </w:pPr>
          </w:p>
        </w:tc>
        <w:tc>
          <w:tcPr>
            <w:tcW w:w="4149" w:type="dxa"/>
          </w:tcPr>
          <w:p w:rsidR="004B5172" w:rsidRDefault="004B5172" w:rsidP="00AE016D">
            <w:pPr>
              <w:pStyle w:val="TableParagraph"/>
              <w:rPr>
                <w:sz w:val="14"/>
              </w:rPr>
            </w:pPr>
          </w:p>
        </w:tc>
      </w:tr>
    </w:tbl>
    <w:p w:rsidR="004B5172" w:rsidRDefault="004B5172" w:rsidP="004B5172">
      <w:pPr>
        <w:rPr>
          <w:sz w:val="20"/>
        </w:rPr>
      </w:pPr>
    </w:p>
    <w:p w:rsidR="004B5172" w:rsidRDefault="004B5172" w:rsidP="004B5172">
      <w:pPr>
        <w:pStyle w:val="a3"/>
        <w:spacing w:before="243"/>
        <w:ind w:left="299"/>
      </w:pPr>
      <w:r>
        <w:t>Задание 11</w:t>
      </w:r>
    </w:p>
    <w:p w:rsidR="004B5172" w:rsidRDefault="004B5172" w:rsidP="004B5172">
      <w:pPr>
        <w:spacing w:before="1"/>
        <w:rPr>
          <w:b/>
          <w:sz w:val="32"/>
        </w:rPr>
      </w:pPr>
    </w:p>
    <w:p w:rsidR="004B5172" w:rsidRDefault="004B5172" w:rsidP="004B5172">
      <w:pPr>
        <w:tabs>
          <w:tab w:val="left" w:pos="7108"/>
        </w:tabs>
        <w:ind w:left="299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α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β</w:t>
      </w:r>
      <w:r>
        <w:rPr>
          <w:sz w:val="28"/>
        </w:rPr>
        <w:t>-распадов</w:t>
      </w:r>
      <w:r>
        <w:rPr>
          <w:spacing w:val="2"/>
          <w:sz w:val="28"/>
        </w:rPr>
        <w:t xml:space="preserve"> </w:t>
      </w:r>
      <w:r>
        <w:rPr>
          <w:sz w:val="28"/>
        </w:rPr>
        <w:t>ядро</w:t>
      </w:r>
      <w:r>
        <w:rPr>
          <w:spacing w:val="-7"/>
          <w:sz w:val="28"/>
        </w:rPr>
        <w:t xml:space="preserve"> </w:t>
      </w:r>
      <w:r>
        <w:rPr>
          <w:sz w:val="28"/>
        </w:rPr>
        <w:t>урана</w:t>
      </w:r>
      <w:r>
        <w:rPr>
          <w:sz w:val="28"/>
        </w:rPr>
        <w:tab/>
        <w:t>U</w:t>
      </w:r>
      <w:r>
        <w:rPr>
          <w:spacing w:val="-1"/>
          <w:sz w:val="28"/>
        </w:rPr>
        <w:t xml:space="preserve"> </w:t>
      </w:r>
      <w:r>
        <w:rPr>
          <w:sz w:val="28"/>
        </w:rPr>
        <w:t>превращается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ядро</w:t>
      </w:r>
    </w:p>
    <w:p w:rsidR="004B5172" w:rsidRDefault="004B5172" w:rsidP="004B5172">
      <w:pPr>
        <w:tabs>
          <w:tab w:val="left" w:pos="1682"/>
        </w:tabs>
        <w:spacing w:before="221"/>
        <w:ind w:left="299" w:right="311"/>
        <w:rPr>
          <w:sz w:val="28"/>
        </w:rPr>
      </w:pPr>
      <w:r>
        <w:rPr>
          <w:sz w:val="28"/>
        </w:rPr>
        <w:t>свинца</w:t>
      </w:r>
      <w:r>
        <w:rPr>
          <w:sz w:val="28"/>
        </w:rPr>
        <w:tab/>
        <w:t>Pb.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α</w:t>
      </w:r>
      <w:r>
        <w:rPr>
          <w:sz w:val="28"/>
        </w:rPr>
        <w:t>-распадов</w:t>
      </w:r>
      <w:r>
        <w:rPr>
          <w:spacing w:val="-5"/>
          <w:sz w:val="28"/>
        </w:rPr>
        <w:t xml:space="preserve"> </w:t>
      </w:r>
      <w:r>
        <w:rPr>
          <w:sz w:val="28"/>
        </w:rPr>
        <w:t>и количество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β</w:t>
      </w:r>
      <w:r>
        <w:rPr>
          <w:sz w:val="28"/>
        </w:rPr>
        <w:t>-распадов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этой</w:t>
      </w:r>
      <w:r>
        <w:rPr>
          <w:spacing w:val="-67"/>
          <w:sz w:val="28"/>
        </w:rPr>
        <w:t xml:space="preserve"> </w:t>
      </w:r>
      <w:r>
        <w:rPr>
          <w:sz w:val="28"/>
        </w:rPr>
        <w:t>реакции.</w:t>
      </w:r>
    </w:p>
    <w:p w:rsidR="004B5172" w:rsidRDefault="004B5172" w:rsidP="004B5172">
      <w:pPr>
        <w:spacing w:before="5" w:after="1"/>
        <w:rPr>
          <w:sz w:val="13"/>
        </w:rPr>
      </w:pPr>
    </w:p>
    <w:tbl>
      <w:tblPr>
        <w:tblW w:w="0" w:type="auto"/>
        <w:tblInd w:w="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1"/>
        <w:gridCol w:w="4941"/>
      </w:tblGrid>
      <w:tr w:rsidR="004B5172" w:rsidTr="00AE016D">
        <w:trPr>
          <w:trHeight w:val="589"/>
        </w:trPr>
        <w:tc>
          <w:tcPr>
            <w:tcW w:w="4941" w:type="dxa"/>
          </w:tcPr>
          <w:p w:rsidR="004B5172" w:rsidRDefault="004B5172" w:rsidP="00AE016D">
            <w:pPr>
              <w:pStyle w:val="TableParagraph"/>
              <w:spacing w:before="55"/>
              <w:ind w:left="64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α</w:t>
            </w:r>
            <w:r>
              <w:rPr>
                <w:sz w:val="28"/>
              </w:rPr>
              <w:t>-распадов</w:t>
            </w:r>
          </w:p>
        </w:tc>
        <w:tc>
          <w:tcPr>
            <w:tcW w:w="4941" w:type="dxa"/>
          </w:tcPr>
          <w:p w:rsidR="004B5172" w:rsidRDefault="004B5172" w:rsidP="00AE016D">
            <w:pPr>
              <w:pStyle w:val="TableParagraph"/>
              <w:spacing w:before="55"/>
              <w:ind w:left="65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β</w:t>
            </w:r>
            <w:r>
              <w:rPr>
                <w:sz w:val="28"/>
              </w:rPr>
              <w:t>-распадов</w:t>
            </w:r>
          </w:p>
        </w:tc>
      </w:tr>
      <w:tr w:rsidR="004B5172" w:rsidTr="00AE016D">
        <w:trPr>
          <w:trHeight w:val="163"/>
        </w:trPr>
        <w:tc>
          <w:tcPr>
            <w:tcW w:w="4941" w:type="dxa"/>
          </w:tcPr>
          <w:p w:rsidR="004B5172" w:rsidRDefault="004B5172" w:rsidP="00AE016D">
            <w:pPr>
              <w:pStyle w:val="TableParagraph"/>
              <w:rPr>
                <w:sz w:val="10"/>
              </w:rPr>
            </w:pPr>
          </w:p>
        </w:tc>
        <w:tc>
          <w:tcPr>
            <w:tcW w:w="4941" w:type="dxa"/>
          </w:tcPr>
          <w:p w:rsidR="004B5172" w:rsidRDefault="004B5172" w:rsidP="00AE016D">
            <w:pPr>
              <w:pStyle w:val="TableParagraph"/>
              <w:rPr>
                <w:sz w:val="10"/>
              </w:rPr>
            </w:pPr>
          </w:p>
        </w:tc>
      </w:tr>
    </w:tbl>
    <w:p w:rsidR="004B5172" w:rsidRDefault="004B5172" w:rsidP="004B5172">
      <w:pPr>
        <w:rPr>
          <w:sz w:val="10"/>
        </w:rPr>
        <w:sectPr w:rsidR="004B5172">
          <w:footerReference w:type="default" r:id="rId27"/>
          <w:pgSz w:w="11920" w:h="16850"/>
          <w:pgMar w:top="960" w:right="160" w:bottom="1700" w:left="1280" w:header="0" w:footer="1503" w:gutter="0"/>
          <w:cols w:space="720"/>
        </w:sectPr>
      </w:pPr>
    </w:p>
    <w:p w:rsidR="004B5172" w:rsidRDefault="004B5172" w:rsidP="004B5172">
      <w:pPr>
        <w:pStyle w:val="a3"/>
        <w:spacing w:before="62"/>
        <w:ind w:left="299"/>
        <w:jc w:val="both"/>
      </w:pPr>
      <w:r>
        <w:lastRenderedPageBreak/>
        <w:t>Задание 12</w:t>
      </w:r>
    </w:p>
    <w:p w:rsidR="004B5172" w:rsidRDefault="004B5172" w:rsidP="004B5172">
      <w:pPr>
        <w:spacing w:before="144"/>
        <w:ind w:left="299" w:right="276"/>
        <w:jc w:val="both"/>
        <w:rPr>
          <w:sz w:val="28"/>
        </w:rPr>
      </w:pPr>
      <w:r>
        <w:rPr>
          <w:sz w:val="28"/>
        </w:rPr>
        <w:t>Запишите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тока,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погрешность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равна</w:t>
      </w:r>
      <w:r>
        <w:rPr>
          <w:spacing w:val="1"/>
          <w:sz w:val="28"/>
        </w:rPr>
        <w:t xml:space="preserve"> </w:t>
      </w:r>
      <w:r>
        <w:rPr>
          <w:sz w:val="28"/>
        </w:rPr>
        <w:t>цене</w:t>
      </w:r>
      <w:r>
        <w:rPr>
          <w:spacing w:val="1"/>
          <w:sz w:val="28"/>
        </w:rPr>
        <w:t xml:space="preserve"> </w:t>
      </w:r>
      <w:r>
        <w:rPr>
          <w:sz w:val="28"/>
        </w:rPr>
        <w:t>деления.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амперметра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амперах.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запишите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погрешность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слитно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2"/>
          <w:sz w:val="28"/>
        </w:rPr>
        <w:t xml:space="preserve"> </w:t>
      </w:r>
      <w:r>
        <w:rPr>
          <w:sz w:val="28"/>
        </w:rPr>
        <w:t>пробела.</w:t>
      </w:r>
    </w:p>
    <w:p w:rsidR="004B5172" w:rsidRDefault="004B5172" w:rsidP="004B5172">
      <w:pPr>
        <w:rPr>
          <w:sz w:val="30"/>
        </w:rPr>
      </w:pPr>
    </w:p>
    <w:p w:rsidR="004B5172" w:rsidRDefault="004B5172" w:rsidP="004B5172">
      <w:pPr>
        <w:spacing w:before="2"/>
        <w:rPr>
          <w:sz w:val="24"/>
        </w:rPr>
      </w:pPr>
    </w:p>
    <w:p w:rsidR="004B5172" w:rsidRDefault="004B5172" w:rsidP="004B5172">
      <w:pPr>
        <w:tabs>
          <w:tab w:val="left" w:pos="3802"/>
        </w:tabs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spacing w:before="6"/>
        <w:rPr>
          <w:sz w:val="14"/>
        </w:rPr>
      </w:pPr>
      <w:r>
        <w:rPr>
          <w:noProof/>
          <w:lang w:eastAsia="ru-RU"/>
        </w:rPr>
        <w:drawing>
          <wp:anchor distT="0" distB="0" distL="0" distR="0" simplePos="0" relativeHeight="251679232" behindDoc="0" locked="0" layoutInCell="1" allowOverlap="1" wp14:anchorId="78C80335" wp14:editId="2C301199">
            <wp:simplePos x="0" y="0"/>
            <wp:positionH relativeFrom="page">
              <wp:posOffset>887730</wp:posOffset>
            </wp:positionH>
            <wp:positionV relativeFrom="paragraph">
              <wp:posOffset>130810</wp:posOffset>
            </wp:positionV>
            <wp:extent cx="2181225" cy="904875"/>
            <wp:effectExtent l="0" t="0" r="0" b="0"/>
            <wp:wrapTopAndBottom/>
            <wp:docPr id="34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19.pn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347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172" w:rsidRDefault="004B5172" w:rsidP="004B5172">
      <w:pPr>
        <w:rPr>
          <w:sz w:val="31"/>
        </w:rPr>
      </w:pPr>
    </w:p>
    <w:p w:rsidR="004B5172" w:rsidRDefault="004B5172" w:rsidP="004B5172">
      <w:pPr>
        <w:pStyle w:val="a3"/>
        <w:ind w:left="299"/>
        <w:jc w:val="both"/>
      </w:pPr>
      <w:r>
        <w:t>Задание 13</w:t>
      </w:r>
    </w:p>
    <w:p w:rsidR="004B5172" w:rsidRDefault="004B5172" w:rsidP="004B5172">
      <w:pPr>
        <w:spacing w:before="144"/>
        <w:ind w:left="299" w:right="276"/>
        <w:jc w:val="both"/>
        <w:rPr>
          <w:sz w:val="28"/>
        </w:rPr>
      </w:pPr>
      <w:r>
        <w:rPr>
          <w:sz w:val="28"/>
        </w:rPr>
        <w:t>На рисунке приведено схематическое изображение солнечной системы. Планеты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обозначены</w:t>
      </w:r>
      <w:r>
        <w:rPr>
          <w:spacing w:val="1"/>
          <w:sz w:val="28"/>
        </w:rPr>
        <w:t xml:space="preserve"> </w:t>
      </w:r>
      <w:r>
        <w:rPr>
          <w:sz w:val="28"/>
        </w:rPr>
        <w:t>цифрами.</w:t>
      </w:r>
      <w:r>
        <w:rPr>
          <w:spacing w:val="1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ниже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утверждений</w:t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два</w:t>
      </w:r>
      <w:r>
        <w:rPr>
          <w:i/>
          <w:spacing w:val="4"/>
          <w:sz w:val="28"/>
        </w:rPr>
        <w:t xml:space="preserve"> </w:t>
      </w:r>
      <w:r>
        <w:rPr>
          <w:sz w:val="28"/>
        </w:rPr>
        <w:t>верных, и</w:t>
      </w:r>
      <w:r>
        <w:rPr>
          <w:spacing w:val="5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номера.</w:t>
      </w:r>
    </w:p>
    <w:p w:rsidR="004B5172" w:rsidRDefault="004B5172" w:rsidP="004B5172">
      <w:pPr>
        <w:spacing w:before="11"/>
        <w:rPr>
          <w:sz w:val="9"/>
        </w:rPr>
      </w:pPr>
      <w:r>
        <w:rPr>
          <w:noProof/>
          <w:lang w:eastAsia="ru-RU"/>
        </w:rPr>
        <w:drawing>
          <wp:anchor distT="0" distB="0" distL="0" distR="0" simplePos="0" relativeHeight="251680256" behindDoc="0" locked="0" layoutInCell="1" allowOverlap="1" wp14:anchorId="4B1FF279" wp14:editId="23A5E845">
            <wp:simplePos x="0" y="0"/>
            <wp:positionH relativeFrom="page">
              <wp:posOffset>1003300</wp:posOffset>
            </wp:positionH>
            <wp:positionV relativeFrom="paragraph">
              <wp:posOffset>97155</wp:posOffset>
            </wp:positionV>
            <wp:extent cx="4703445" cy="1924050"/>
            <wp:effectExtent l="0" t="0" r="0" b="0"/>
            <wp:wrapTopAndBottom/>
            <wp:docPr id="36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0.pn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344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172" w:rsidRDefault="004B5172" w:rsidP="004B5172">
      <w:pPr>
        <w:pStyle w:val="a4"/>
        <w:numPr>
          <w:ilvl w:val="0"/>
          <w:numId w:val="19"/>
        </w:numPr>
        <w:tabs>
          <w:tab w:val="left" w:pos="608"/>
        </w:tabs>
        <w:spacing w:before="84"/>
        <w:ind w:hanging="309"/>
        <w:rPr>
          <w:sz w:val="28"/>
        </w:rPr>
      </w:pPr>
      <w:r>
        <w:rPr>
          <w:sz w:val="28"/>
        </w:rPr>
        <w:t>Планета</w:t>
      </w:r>
      <w:r>
        <w:rPr>
          <w:spacing w:val="-7"/>
          <w:sz w:val="28"/>
        </w:rPr>
        <w:t xml:space="preserve"> </w:t>
      </w: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состоит, в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основном,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твердых</w:t>
      </w:r>
      <w:r>
        <w:rPr>
          <w:spacing w:val="-8"/>
          <w:sz w:val="28"/>
        </w:rPr>
        <w:t xml:space="preserve"> </w:t>
      </w:r>
      <w:r>
        <w:rPr>
          <w:sz w:val="28"/>
        </w:rPr>
        <w:t>веществ.</w:t>
      </w:r>
    </w:p>
    <w:p w:rsidR="004B5172" w:rsidRDefault="004B5172" w:rsidP="004B5172">
      <w:pPr>
        <w:pStyle w:val="a4"/>
        <w:numPr>
          <w:ilvl w:val="0"/>
          <w:numId w:val="19"/>
        </w:numPr>
        <w:tabs>
          <w:tab w:val="left" w:pos="608"/>
        </w:tabs>
        <w:spacing w:before="154"/>
        <w:ind w:hanging="309"/>
        <w:rPr>
          <w:sz w:val="28"/>
        </w:rPr>
      </w:pPr>
      <w:r>
        <w:rPr>
          <w:sz w:val="28"/>
        </w:rPr>
        <w:t>Температура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планете 4</w:t>
      </w:r>
      <w:r>
        <w:rPr>
          <w:spacing w:val="-7"/>
          <w:sz w:val="28"/>
        </w:rPr>
        <w:t xml:space="preserve"> </w:t>
      </w:r>
      <w:r>
        <w:rPr>
          <w:sz w:val="28"/>
        </w:rPr>
        <w:t>колеблется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–70</w:t>
      </w:r>
      <w:r>
        <w:rPr>
          <w:spacing w:val="-2"/>
          <w:sz w:val="28"/>
        </w:rPr>
        <w:t xml:space="preserve"> </w:t>
      </w:r>
      <w:r>
        <w:rPr>
          <w:sz w:val="28"/>
        </w:rPr>
        <w:t>°С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0</w:t>
      </w:r>
      <w:r>
        <w:rPr>
          <w:spacing w:val="-3"/>
          <w:sz w:val="28"/>
        </w:rPr>
        <w:t xml:space="preserve"> </w:t>
      </w:r>
      <w:r>
        <w:rPr>
          <w:sz w:val="28"/>
        </w:rPr>
        <w:t>°С.</w:t>
      </w:r>
    </w:p>
    <w:p w:rsidR="004B5172" w:rsidRDefault="004B5172" w:rsidP="004B5172">
      <w:pPr>
        <w:pStyle w:val="a4"/>
        <w:numPr>
          <w:ilvl w:val="0"/>
          <w:numId w:val="19"/>
        </w:numPr>
        <w:tabs>
          <w:tab w:val="left" w:pos="608"/>
        </w:tabs>
        <w:spacing w:before="149"/>
        <w:ind w:hanging="309"/>
        <w:rPr>
          <w:sz w:val="28"/>
        </w:rPr>
      </w:pPr>
      <w:r>
        <w:rPr>
          <w:sz w:val="28"/>
        </w:rPr>
        <w:t>Планета</w:t>
      </w:r>
      <w:r>
        <w:rPr>
          <w:spacing w:val="-7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имеет</w:t>
      </w:r>
      <w:r>
        <w:rPr>
          <w:spacing w:val="-4"/>
          <w:sz w:val="28"/>
        </w:rPr>
        <w:t xml:space="preserve"> </w:t>
      </w:r>
      <w:r>
        <w:rPr>
          <w:sz w:val="28"/>
        </w:rPr>
        <w:t>спутников.</w:t>
      </w:r>
    </w:p>
    <w:p w:rsidR="004B5172" w:rsidRDefault="004B5172" w:rsidP="004B5172">
      <w:pPr>
        <w:pStyle w:val="a4"/>
        <w:numPr>
          <w:ilvl w:val="0"/>
          <w:numId w:val="19"/>
        </w:numPr>
        <w:tabs>
          <w:tab w:val="left" w:pos="608"/>
        </w:tabs>
        <w:spacing w:before="153"/>
        <w:ind w:hanging="309"/>
        <w:rPr>
          <w:sz w:val="28"/>
        </w:rPr>
      </w:pPr>
      <w:r>
        <w:rPr>
          <w:sz w:val="28"/>
        </w:rPr>
        <w:t>Плотность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планеты</w:t>
      </w:r>
      <w:r>
        <w:rPr>
          <w:spacing w:val="-6"/>
          <w:sz w:val="28"/>
        </w:rPr>
        <w:t xml:space="preserve"> </w:t>
      </w:r>
      <w:r>
        <w:rPr>
          <w:sz w:val="28"/>
        </w:rPr>
        <w:t>7</w:t>
      </w:r>
      <w:r>
        <w:rPr>
          <w:spacing w:val="-7"/>
          <w:sz w:val="28"/>
        </w:rPr>
        <w:t xml:space="preserve"> </w:t>
      </w:r>
      <w:r>
        <w:rPr>
          <w:sz w:val="28"/>
        </w:rPr>
        <w:t>близка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Земли.</w:t>
      </w:r>
    </w:p>
    <w:p w:rsidR="004B5172" w:rsidRDefault="004B5172" w:rsidP="004B5172">
      <w:pPr>
        <w:pStyle w:val="a4"/>
        <w:numPr>
          <w:ilvl w:val="0"/>
          <w:numId w:val="19"/>
        </w:numPr>
        <w:tabs>
          <w:tab w:val="left" w:pos="608"/>
          <w:tab w:val="left" w:pos="3663"/>
        </w:tabs>
        <w:spacing w:before="149" w:line="352" w:lineRule="auto"/>
        <w:ind w:left="299" w:right="6103" w:firstLine="0"/>
        <w:rPr>
          <w:b/>
          <w:sz w:val="28"/>
        </w:rPr>
      </w:pPr>
      <w:r>
        <w:rPr>
          <w:sz w:val="28"/>
        </w:rPr>
        <w:t>Планета</w:t>
      </w:r>
      <w:r>
        <w:rPr>
          <w:spacing w:val="-4"/>
          <w:sz w:val="28"/>
        </w:rPr>
        <w:t xml:space="preserve"> </w:t>
      </w:r>
      <w:r>
        <w:rPr>
          <w:sz w:val="28"/>
        </w:rPr>
        <w:t>6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имеет</w:t>
      </w:r>
      <w:r>
        <w:rPr>
          <w:spacing w:val="-6"/>
          <w:sz w:val="28"/>
        </w:rPr>
        <w:t xml:space="preserve"> </w:t>
      </w:r>
      <w:r>
        <w:rPr>
          <w:sz w:val="28"/>
        </w:rPr>
        <w:t>атмосферы.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Ответ: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14</w:t>
      </w:r>
    </w:p>
    <w:p w:rsidR="004B5172" w:rsidRDefault="004B5172" w:rsidP="004B5172">
      <w:pPr>
        <w:ind w:left="299" w:right="278"/>
        <w:jc w:val="both"/>
        <w:rPr>
          <w:sz w:val="28"/>
        </w:rPr>
      </w:pPr>
      <w:r>
        <w:rPr>
          <w:sz w:val="28"/>
        </w:rPr>
        <w:t>Точечное</w:t>
      </w:r>
      <w:r>
        <w:rPr>
          <w:spacing w:val="1"/>
          <w:sz w:val="28"/>
        </w:rPr>
        <w:t xml:space="preserve"> </w:t>
      </w:r>
      <w:r>
        <w:rPr>
          <w:sz w:val="28"/>
        </w:rPr>
        <w:t>тело</w:t>
      </w:r>
      <w:r>
        <w:rPr>
          <w:spacing w:val="1"/>
          <w:sz w:val="28"/>
        </w:rPr>
        <w:t xml:space="preserve"> </w:t>
      </w:r>
      <w:r>
        <w:rPr>
          <w:sz w:val="28"/>
        </w:rPr>
        <w:t>брошено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углом</w:t>
      </w:r>
      <w:r>
        <w:rPr>
          <w:spacing w:val="1"/>
          <w:sz w:val="28"/>
        </w:rPr>
        <w:t xml:space="preserve"> </w:t>
      </w:r>
      <w:r>
        <w:rPr>
          <w:sz w:val="28"/>
        </w:rPr>
        <w:t>45°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горизонту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скоростью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м/с.</w:t>
      </w:r>
      <w:r>
        <w:rPr>
          <w:spacing w:val="1"/>
          <w:sz w:val="28"/>
        </w:rPr>
        <w:t xml:space="preserve"> </w:t>
      </w:r>
      <w:r>
        <w:rPr>
          <w:sz w:val="28"/>
        </w:rPr>
        <w:t>Пренебрегая сопротивлением 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 модуль скорости этого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тела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4"/>
          <w:sz w:val="28"/>
        </w:rPr>
        <w:t xml:space="preserve"> </w:t>
      </w:r>
      <w:r>
        <w:rPr>
          <w:sz w:val="28"/>
        </w:rPr>
        <w:t>0,47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8"/>
          <w:sz w:val="28"/>
        </w:rPr>
        <w:t xml:space="preserve"> </w:t>
      </w:r>
      <w:r>
        <w:rPr>
          <w:sz w:val="28"/>
        </w:rPr>
        <w:t>броска.</w:t>
      </w:r>
      <w:r>
        <w:rPr>
          <w:spacing w:val="4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выразите в</w:t>
      </w:r>
      <w:r>
        <w:rPr>
          <w:spacing w:val="-6"/>
          <w:sz w:val="28"/>
        </w:rPr>
        <w:t xml:space="preserve"> </w:t>
      </w:r>
      <w:r>
        <w:rPr>
          <w:sz w:val="28"/>
        </w:rPr>
        <w:t>м/с округлите</w:t>
      </w:r>
      <w:r>
        <w:rPr>
          <w:spacing w:val="2"/>
          <w:sz w:val="28"/>
        </w:rPr>
        <w:t xml:space="preserve"> </w:t>
      </w:r>
      <w:r>
        <w:rPr>
          <w:sz w:val="28"/>
        </w:rPr>
        <w:t>до целого</w:t>
      </w:r>
      <w:r>
        <w:rPr>
          <w:spacing w:val="-1"/>
          <w:sz w:val="28"/>
        </w:rPr>
        <w:t xml:space="preserve"> </w:t>
      </w:r>
      <w:r>
        <w:rPr>
          <w:sz w:val="28"/>
        </w:rPr>
        <w:t>числа.</w:t>
      </w:r>
    </w:p>
    <w:p w:rsidR="004B5172" w:rsidRDefault="004B5172" w:rsidP="004B5172">
      <w:pPr>
        <w:jc w:val="both"/>
        <w:rPr>
          <w:sz w:val="28"/>
        </w:rPr>
        <w:sectPr w:rsidR="004B5172">
          <w:pgSz w:w="11920" w:h="16850"/>
          <w:pgMar w:top="1440" w:right="160" w:bottom="1700" w:left="1280" w:header="0" w:footer="1503" w:gutter="0"/>
          <w:cols w:space="720"/>
        </w:sectPr>
      </w:pPr>
    </w:p>
    <w:p w:rsidR="004B5172" w:rsidRDefault="004B5172" w:rsidP="004B5172">
      <w:pPr>
        <w:pStyle w:val="a3"/>
        <w:spacing w:before="68"/>
        <w:ind w:left="299"/>
        <w:jc w:val="both"/>
      </w:pPr>
      <w:r>
        <w:lastRenderedPageBreak/>
        <w:t>Задание 15</w:t>
      </w:r>
    </w:p>
    <w:p w:rsidR="004B5172" w:rsidRDefault="004B5172" w:rsidP="004B5172">
      <w:pPr>
        <w:spacing w:before="149"/>
        <w:ind w:left="299" w:right="271"/>
        <w:jc w:val="both"/>
        <w:rPr>
          <w:sz w:val="28"/>
        </w:rPr>
      </w:pPr>
      <w:r>
        <w:rPr>
          <w:sz w:val="28"/>
        </w:rPr>
        <w:t>Пучок электронов падает перпендикулярно дифракционной решётке с периодом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14,4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мкм.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результате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фотопластинке,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расположенной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решёткой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параллельно</w:t>
      </w:r>
      <w:r>
        <w:rPr>
          <w:spacing w:val="-68"/>
          <w:sz w:val="28"/>
        </w:rPr>
        <w:t xml:space="preserve"> </w:t>
      </w:r>
      <w:r>
        <w:rPr>
          <w:sz w:val="28"/>
        </w:rPr>
        <w:t>ей, фиксируется дифракционная картина. Угол к направлению падения пучка, под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15"/>
          <w:sz w:val="28"/>
        </w:rPr>
        <w:t xml:space="preserve"> </w:t>
      </w:r>
      <w:r>
        <w:rPr>
          <w:sz w:val="28"/>
        </w:rPr>
        <w:t>наблюдается</w:t>
      </w:r>
      <w:r>
        <w:rPr>
          <w:spacing w:val="-13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17"/>
          <w:sz w:val="28"/>
        </w:rPr>
        <w:t xml:space="preserve"> </w:t>
      </w:r>
      <w:r>
        <w:rPr>
          <w:sz w:val="28"/>
        </w:rPr>
        <w:t>главный</w:t>
      </w:r>
      <w:r>
        <w:rPr>
          <w:spacing w:val="-15"/>
          <w:sz w:val="28"/>
        </w:rPr>
        <w:t xml:space="preserve"> </w:t>
      </w:r>
      <w:r>
        <w:rPr>
          <w:sz w:val="28"/>
        </w:rPr>
        <w:t>дифракционный</w:t>
      </w:r>
      <w:r>
        <w:rPr>
          <w:spacing w:val="-15"/>
          <w:sz w:val="28"/>
        </w:rPr>
        <w:t xml:space="preserve"> </w:t>
      </w:r>
      <w:r>
        <w:rPr>
          <w:sz w:val="28"/>
        </w:rPr>
        <w:t>максимум,</w:t>
      </w:r>
      <w:r>
        <w:rPr>
          <w:spacing w:val="-17"/>
          <w:sz w:val="28"/>
        </w:rPr>
        <w:t xml:space="preserve"> </w:t>
      </w:r>
      <w:r>
        <w:rPr>
          <w:sz w:val="28"/>
        </w:rPr>
        <w:t>равен</w:t>
      </w:r>
      <w:r>
        <w:rPr>
          <w:spacing w:val="-16"/>
          <w:sz w:val="28"/>
        </w:rPr>
        <w:t xml:space="preserve"> </w:t>
      </w:r>
      <w:r>
        <w:rPr>
          <w:sz w:val="28"/>
        </w:rPr>
        <w:t>30°.</w:t>
      </w:r>
      <w:r>
        <w:rPr>
          <w:spacing w:val="-15"/>
          <w:sz w:val="28"/>
        </w:rPr>
        <w:t xml:space="preserve"> </w:t>
      </w:r>
      <w:r>
        <w:rPr>
          <w:sz w:val="28"/>
        </w:rPr>
        <w:t>Чему</w:t>
      </w:r>
      <w:r>
        <w:rPr>
          <w:spacing w:val="-67"/>
          <w:sz w:val="28"/>
        </w:rPr>
        <w:t xml:space="preserve"> </w:t>
      </w:r>
      <w:r>
        <w:rPr>
          <w:sz w:val="28"/>
        </w:rPr>
        <w:t>равна</w:t>
      </w:r>
      <w:r>
        <w:rPr>
          <w:spacing w:val="-6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электронов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пучке?</w:t>
      </w:r>
      <w:r>
        <w:rPr>
          <w:spacing w:val="-10"/>
          <w:sz w:val="28"/>
        </w:rPr>
        <w:t xml:space="preserve"> </w:t>
      </w:r>
      <w:r>
        <w:rPr>
          <w:sz w:val="28"/>
        </w:rPr>
        <w:t>Ответ</w:t>
      </w:r>
      <w:r>
        <w:rPr>
          <w:spacing w:val="-8"/>
          <w:sz w:val="28"/>
        </w:rPr>
        <w:t xml:space="preserve"> </w:t>
      </w:r>
      <w:r>
        <w:rPr>
          <w:sz w:val="28"/>
        </w:rPr>
        <w:t>выразите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м/с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округлите</w:t>
      </w:r>
      <w:r>
        <w:rPr>
          <w:spacing w:val="-6"/>
          <w:sz w:val="28"/>
        </w:rPr>
        <w:t xml:space="preserve"> </w:t>
      </w:r>
      <w:r>
        <w:rPr>
          <w:sz w:val="28"/>
        </w:rPr>
        <w:t>до</w:t>
      </w:r>
      <w:r>
        <w:rPr>
          <w:spacing w:val="-7"/>
          <w:sz w:val="28"/>
        </w:rPr>
        <w:t xml:space="preserve"> </w:t>
      </w:r>
      <w:r>
        <w:rPr>
          <w:sz w:val="28"/>
        </w:rPr>
        <w:t>десятков.</w:t>
      </w:r>
    </w:p>
    <w:p w:rsidR="004B5172" w:rsidRDefault="004B5172" w:rsidP="004B5172">
      <w:pPr>
        <w:tabs>
          <w:tab w:val="left" w:pos="5060"/>
        </w:tabs>
        <w:spacing w:before="147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spacing w:before="2"/>
        <w:rPr>
          <w:sz w:val="27"/>
        </w:rPr>
      </w:pPr>
    </w:p>
    <w:p w:rsidR="004B5172" w:rsidRDefault="004B5172" w:rsidP="004B5172">
      <w:pPr>
        <w:spacing w:before="87"/>
        <w:ind w:left="299"/>
        <w:rPr>
          <w:b/>
          <w:i/>
          <w:sz w:val="28"/>
        </w:rPr>
      </w:pPr>
      <w:r>
        <w:rPr>
          <w:b/>
          <w:i/>
          <w:sz w:val="28"/>
        </w:rPr>
        <w:t>Вариант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2</w:t>
      </w:r>
    </w:p>
    <w:p w:rsidR="004B5172" w:rsidRDefault="004B5172" w:rsidP="004B5172">
      <w:pPr>
        <w:pStyle w:val="a3"/>
        <w:spacing w:before="148"/>
        <w:ind w:left="299"/>
      </w:pPr>
      <w:r>
        <w:t>Задание 1</w:t>
      </w:r>
    </w:p>
    <w:p w:rsidR="004B5172" w:rsidRDefault="004B5172" w:rsidP="004B5172">
      <w:pPr>
        <w:spacing w:before="148"/>
        <w:ind w:left="299"/>
        <w:rPr>
          <w:sz w:val="28"/>
        </w:rPr>
      </w:pPr>
      <w:r>
        <w:rPr>
          <w:sz w:val="28"/>
        </w:rPr>
        <w:t>На</w:t>
      </w:r>
      <w:r>
        <w:rPr>
          <w:spacing w:val="6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12"/>
          <w:sz w:val="28"/>
        </w:rPr>
        <w:t xml:space="preserve"> </w:t>
      </w:r>
      <w:r>
        <w:rPr>
          <w:sz w:val="28"/>
        </w:rPr>
        <w:t>показан</w:t>
      </w:r>
      <w:r>
        <w:rPr>
          <w:spacing w:val="5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10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0"/>
          <w:sz w:val="28"/>
        </w:rPr>
        <w:t xml:space="preserve"> </w:t>
      </w:r>
      <w:r>
        <w:rPr>
          <w:sz w:val="28"/>
        </w:rPr>
        <w:t>от</w:t>
      </w:r>
      <w:r>
        <w:rPr>
          <w:spacing w:val="4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6"/>
          <w:sz w:val="28"/>
        </w:rPr>
        <w:t xml:space="preserve"> </w:t>
      </w:r>
      <w:r>
        <w:rPr>
          <w:sz w:val="28"/>
        </w:rPr>
        <w:t>для</w:t>
      </w:r>
      <w:r>
        <w:rPr>
          <w:spacing w:val="11"/>
          <w:sz w:val="28"/>
        </w:rPr>
        <w:t xml:space="preserve"> </w:t>
      </w:r>
      <w:r>
        <w:rPr>
          <w:sz w:val="28"/>
        </w:rPr>
        <w:t>проекции</w:t>
      </w:r>
      <w:r>
        <w:rPr>
          <w:spacing w:val="10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6"/>
          <w:sz w:val="28"/>
        </w:rPr>
        <w:t xml:space="preserve"> </w:t>
      </w:r>
      <w:r>
        <w:rPr>
          <w:sz w:val="28"/>
        </w:rPr>
        <w:t>тела.</w:t>
      </w:r>
      <w:r>
        <w:rPr>
          <w:spacing w:val="-67"/>
          <w:sz w:val="28"/>
        </w:rPr>
        <w:t xml:space="preserve"> </w:t>
      </w:r>
      <w:r>
        <w:rPr>
          <w:sz w:val="28"/>
        </w:rPr>
        <w:t>Какова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проекция</w:t>
      </w:r>
      <w:r>
        <w:rPr>
          <w:spacing w:val="5"/>
          <w:sz w:val="28"/>
        </w:rPr>
        <w:t xml:space="preserve"> </w:t>
      </w:r>
      <w:r>
        <w:rPr>
          <w:sz w:val="28"/>
        </w:rPr>
        <w:t>ускорения</w:t>
      </w:r>
      <w:r>
        <w:rPr>
          <w:spacing w:val="2"/>
          <w:sz w:val="28"/>
        </w:rPr>
        <w:t xml:space="preserve"> </w:t>
      </w:r>
      <w:r>
        <w:rPr>
          <w:sz w:val="28"/>
        </w:rPr>
        <w:t>этого</w:t>
      </w:r>
      <w:r>
        <w:rPr>
          <w:spacing w:val="-1"/>
          <w:sz w:val="28"/>
        </w:rPr>
        <w:t xml:space="preserve"> </w:t>
      </w:r>
      <w:r>
        <w:rPr>
          <w:sz w:val="28"/>
        </w:rPr>
        <w:t>тела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интервале времени</w:t>
      </w:r>
      <w:r>
        <w:rPr>
          <w:spacing w:val="2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до 8 c?</w:t>
      </w:r>
    </w:p>
    <w:p w:rsidR="004B5172" w:rsidRDefault="004B5172" w:rsidP="004B5172">
      <w:pPr>
        <w:rPr>
          <w:sz w:val="26"/>
        </w:rPr>
      </w:pPr>
      <w:r>
        <w:rPr>
          <w:noProof/>
          <w:lang w:eastAsia="ru-RU"/>
        </w:rPr>
        <w:drawing>
          <wp:anchor distT="0" distB="0" distL="0" distR="0" simplePos="0" relativeHeight="251681280" behindDoc="0" locked="0" layoutInCell="1" allowOverlap="1" wp14:anchorId="2ECC7084" wp14:editId="74053C6F">
            <wp:simplePos x="0" y="0"/>
            <wp:positionH relativeFrom="page">
              <wp:posOffset>1117600</wp:posOffset>
            </wp:positionH>
            <wp:positionV relativeFrom="paragraph">
              <wp:posOffset>214630</wp:posOffset>
            </wp:positionV>
            <wp:extent cx="2505075" cy="1362075"/>
            <wp:effectExtent l="0" t="0" r="0" b="0"/>
            <wp:wrapTopAndBottom/>
            <wp:docPr id="38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21.pn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172" w:rsidRDefault="004B5172" w:rsidP="004B5172">
      <w:pPr>
        <w:spacing w:before="8"/>
        <w:rPr>
          <w:sz w:val="38"/>
        </w:rPr>
      </w:pPr>
    </w:p>
    <w:p w:rsidR="004B5172" w:rsidRDefault="004B5172" w:rsidP="004B5172">
      <w:pPr>
        <w:tabs>
          <w:tab w:val="left" w:pos="3380"/>
        </w:tabs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3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3"/>
        <w:ind w:left="299"/>
        <w:jc w:val="both"/>
      </w:pPr>
      <w:r>
        <w:t>Задание 2</w:t>
      </w:r>
    </w:p>
    <w:p w:rsidR="004B5172" w:rsidRDefault="004B5172" w:rsidP="004B5172">
      <w:pPr>
        <w:spacing w:before="144"/>
        <w:ind w:left="299" w:right="270"/>
        <w:jc w:val="both"/>
        <w:rPr>
          <w:sz w:val="28"/>
        </w:rPr>
      </w:pPr>
      <w:r>
        <w:rPr>
          <w:sz w:val="28"/>
        </w:rPr>
        <w:t>Брусок</w:t>
      </w:r>
      <w:r>
        <w:rPr>
          <w:spacing w:val="-13"/>
          <w:sz w:val="28"/>
        </w:rPr>
        <w:t xml:space="preserve"> </w:t>
      </w:r>
      <w:r>
        <w:rPr>
          <w:sz w:val="28"/>
        </w:rPr>
        <w:t>массой</w:t>
      </w:r>
      <w:r>
        <w:rPr>
          <w:spacing w:val="-11"/>
          <w:sz w:val="28"/>
        </w:rPr>
        <w:t xml:space="preserve"> </w:t>
      </w:r>
      <w:r>
        <w:rPr>
          <w:sz w:val="28"/>
        </w:rPr>
        <w:t>5</w:t>
      </w:r>
      <w:r>
        <w:rPr>
          <w:spacing w:val="-8"/>
          <w:sz w:val="28"/>
        </w:rPr>
        <w:t xml:space="preserve"> </w:t>
      </w:r>
      <w:r>
        <w:rPr>
          <w:sz w:val="28"/>
        </w:rPr>
        <w:t>кг</w:t>
      </w:r>
      <w:r>
        <w:rPr>
          <w:spacing w:val="-11"/>
          <w:sz w:val="28"/>
        </w:rPr>
        <w:t xml:space="preserve"> </w:t>
      </w:r>
      <w:r>
        <w:rPr>
          <w:sz w:val="28"/>
        </w:rPr>
        <w:t>покоится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шероховатом</w:t>
      </w:r>
      <w:r>
        <w:rPr>
          <w:spacing w:val="-9"/>
          <w:sz w:val="28"/>
        </w:rPr>
        <w:t xml:space="preserve"> </w:t>
      </w:r>
      <w:r>
        <w:rPr>
          <w:sz w:val="28"/>
        </w:rPr>
        <w:t>горизонтальном</w:t>
      </w:r>
      <w:r>
        <w:rPr>
          <w:spacing w:val="-10"/>
          <w:sz w:val="28"/>
        </w:rPr>
        <w:t xml:space="preserve"> </w:t>
      </w:r>
      <w:r>
        <w:rPr>
          <w:sz w:val="28"/>
        </w:rPr>
        <w:t>столе.</w:t>
      </w:r>
      <w:r>
        <w:rPr>
          <w:spacing w:val="-9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-68"/>
          <w:sz w:val="28"/>
        </w:rPr>
        <w:t xml:space="preserve"> </w:t>
      </w:r>
      <w:r>
        <w:rPr>
          <w:sz w:val="28"/>
        </w:rPr>
        <w:t>трения между поверхностью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бруска и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поверхностью стола</w:t>
      </w:r>
      <w:r>
        <w:rPr>
          <w:spacing w:val="1"/>
          <w:sz w:val="28"/>
        </w:rPr>
        <w:t xml:space="preserve"> </w:t>
      </w:r>
      <w:r>
        <w:rPr>
          <w:sz w:val="28"/>
        </w:rPr>
        <w:t>равен 0,2.</w:t>
      </w:r>
      <w:r>
        <w:rPr>
          <w:spacing w:val="1"/>
          <w:sz w:val="28"/>
        </w:rPr>
        <w:t xml:space="preserve"> </w:t>
      </w:r>
      <w:r>
        <w:rPr>
          <w:sz w:val="28"/>
        </w:rPr>
        <w:t>На этот</w:t>
      </w:r>
      <w:r>
        <w:rPr>
          <w:spacing w:val="1"/>
          <w:sz w:val="28"/>
        </w:rPr>
        <w:t xml:space="preserve"> </w:t>
      </w:r>
      <w:r>
        <w:rPr>
          <w:sz w:val="28"/>
        </w:rPr>
        <w:t>брусок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горизонтально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силой</w:t>
      </w:r>
      <w:r>
        <w:rPr>
          <w:spacing w:val="1"/>
          <w:sz w:val="28"/>
        </w:rPr>
        <w:t xml:space="preserve"> </w:t>
      </w:r>
      <w:r>
        <w:rPr>
          <w:sz w:val="28"/>
        </w:rPr>
        <w:t>2,5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Чему</w:t>
      </w:r>
      <w:r>
        <w:rPr>
          <w:spacing w:val="1"/>
          <w:sz w:val="28"/>
        </w:rPr>
        <w:t xml:space="preserve"> </w:t>
      </w:r>
      <w:r>
        <w:rPr>
          <w:sz w:val="28"/>
        </w:rPr>
        <w:t>равна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модулю возникающая</w:t>
      </w:r>
      <w:r>
        <w:rPr>
          <w:spacing w:val="2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7"/>
          <w:sz w:val="28"/>
        </w:rPr>
        <w:t xml:space="preserve"> </w:t>
      </w:r>
      <w:r>
        <w:rPr>
          <w:sz w:val="28"/>
        </w:rPr>
        <w:t>трения?</w:t>
      </w:r>
    </w:p>
    <w:p w:rsidR="004B5172" w:rsidRDefault="004B5172" w:rsidP="004B5172">
      <w:pPr>
        <w:tabs>
          <w:tab w:val="left" w:pos="3524"/>
        </w:tabs>
        <w:spacing w:before="153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3"/>
        <w:ind w:left="299"/>
        <w:jc w:val="both"/>
      </w:pPr>
      <w:r>
        <w:t>Задание 3</w:t>
      </w:r>
    </w:p>
    <w:p w:rsidR="004B5172" w:rsidRDefault="004B5172" w:rsidP="004B5172">
      <w:pPr>
        <w:spacing w:before="144"/>
        <w:ind w:left="299" w:right="263"/>
        <w:jc w:val="both"/>
        <w:rPr>
          <w:sz w:val="28"/>
        </w:rPr>
      </w:pPr>
      <w:r>
        <w:rPr>
          <w:sz w:val="28"/>
        </w:rPr>
        <w:t>На расстоянии 510 м от наблюдателя рабочие вбивают сваи с помощью копра.</w:t>
      </w:r>
      <w:r>
        <w:rPr>
          <w:spacing w:val="1"/>
          <w:sz w:val="28"/>
        </w:rPr>
        <w:t xml:space="preserve"> </w:t>
      </w:r>
      <w:r>
        <w:rPr>
          <w:sz w:val="28"/>
        </w:rPr>
        <w:t>Какое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пройдёт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увидит</w:t>
      </w:r>
      <w:r>
        <w:rPr>
          <w:spacing w:val="1"/>
          <w:sz w:val="28"/>
        </w:rPr>
        <w:t xml:space="preserve"> </w:t>
      </w:r>
      <w:r>
        <w:rPr>
          <w:sz w:val="28"/>
        </w:rPr>
        <w:t>удар</w:t>
      </w:r>
      <w:r>
        <w:rPr>
          <w:spacing w:val="1"/>
          <w:sz w:val="28"/>
        </w:rPr>
        <w:t xml:space="preserve"> </w:t>
      </w:r>
      <w:r>
        <w:rPr>
          <w:sz w:val="28"/>
        </w:rPr>
        <w:t>копра,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момента, когда он услышит звук удара? Скорость звука в воздухе равна 340 м/с.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выразите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4B5172" w:rsidRDefault="004B5172" w:rsidP="004B5172">
      <w:pPr>
        <w:tabs>
          <w:tab w:val="left" w:pos="3663"/>
        </w:tabs>
        <w:spacing w:before="152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4"/>
        <w:ind w:left="299"/>
        <w:jc w:val="both"/>
      </w:pPr>
      <w:r>
        <w:t>Задание 4</w:t>
      </w:r>
    </w:p>
    <w:p w:rsidR="004B5172" w:rsidRDefault="004B5172" w:rsidP="004B5172">
      <w:pPr>
        <w:jc w:val="both"/>
        <w:sectPr w:rsidR="004B5172">
          <w:footerReference w:type="default" r:id="rId31"/>
          <w:pgSz w:w="11920" w:h="16850"/>
          <w:pgMar w:top="1280" w:right="160" w:bottom="1200" w:left="1280" w:header="0" w:footer="1003" w:gutter="0"/>
          <w:cols w:space="720"/>
        </w:sectPr>
      </w:pPr>
    </w:p>
    <w:p w:rsidR="004B5172" w:rsidRDefault="004B5172" w:rsidP="004B5172">
      <w:pPr>
        <w:spacing w:before="62"/>
        <w:ind w:left="299" w:right="274"/>
        <w:jc w:val="both"/>
        <w:rPr>
          <w:sz w:val="28"/>
        </w:rPr>
      </w:pPr>
      <w:r>
        <w:rPr>
          <w:sz w:val="28"/>
        </w:rPr>
        <w:lastRenderedPageBreak/>
        <w:t>Установите соответствие между физическими величинами и приборами для 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столбца</w:t>
      </w:r>
      <w:r>
        <w:rPr>
          <w:spacing w:val="1"/>
          <w:sz w:val="28"/>
        </w:rPr>
        <w:t xml:space="preserve"> </w:t>
      </w:r>
      <w:r>
        <w:rPr>
          <w:sz w:val="28"/>
        </w:rPr>
        <w:t>подберите</w:t>
      </w:r>
      <w:r>
        <w:rPr>
          <w:spacing w:val="1"/>
          <w:sz w:val="28"/>
        </w:rPr>
        <w:t xml:space="preserve"> </w:t>
      </w:r>
      <w:r>
        <w:rPr>
          <w:sz w:val="28"/>
        </w:rPr>
        <w:t>нужную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второго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запишите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-12"/>
          <w:sz w:val="28"/>
        </w:rPr>
        <w:t xml:space="preserve"> </w:t>
      </w:r>
      <w:r>
        <w:rPr>
          <w:sz w:val="28"/>
        </w:rPr>
        <w:t>выбранные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цифры</w:t>
      </w:r>
      <w:r>
        <w:rPr>
          <w:spacing w:val="-13"/>
          <w:sz w:val="28"/>
        </w:rPr>
        <w:t xml:space="preserve"> </w:t>
      </w:r>
      <w:r>
        <w:rPr>
          <w:sz w:val="28"/>
        </w:rPr>
        <w:t>под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10"/>
          <w:sz w:val="28"/>
        </w:rPr>
        <w:t xml:space="preserve"> </w:t>
      </w:r>
      <w:r>
        <w:rPr>
          <w:sz w:val="28"/>
        </w:rPr>
        <w:t>буквами.</w:t>
      </w:r>
    </w:p>
    <w:p w:rsidR="004B5172" w:rsidRDefault="004B5172" w:rsidP="004B5172">
      <w:pPr>
        <w:spacing w:before="10"/>
        <w:rPr>
          <w:sz w:val="13"/>
        </w:rPr>
      </w:pPr>
    </w:p>
    <w:tbl>
      <w:tblPr>
        <w:tblW w:w="0" w:type="auto"/>
        <w:tblInd w:w="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4788"/>
      </w:tblGrid>
      <w:tr w:rsidR="004B5172" w:rsidTr="00AE016D">
        <w:trPr>
          <w:trHeight w:val="470"/>
        </w:trPr>
        <w:tc>
          <w:tcPr>
            <w:tcW w:w="4788" w:type="dxa"/>
          </w:tcPr>
          <w:p w:rsidR="004B5172" w:rsidRDefault="004B5172" w:rsidP="00AE016D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4788" w:type="dxa"/>
          </w:tcPr>
          <w:p w:rsidR="004B5172" w:rsidRDefault="004B5172" w:rsidP="00AE016D">
            <w:pPr>
              <w:pStyle w:val="TableParagraph"/>
              <w:spacing w:line="315" w:lineRule="exact"/>
              <w:ind w:left="121"/>
              <w:rPr>
                <w:sz w:val="28"/>
              </w:rPr>
            </w:pPr>
            <w:r>
              <w:rPr>
                <w:sz w:val="28"/>
              </w:rPr>
              <w:t>ПРИБОРЫ</w:t>
            </w:r>
          </w:p>
        </w:tc>
      </w:tr>
      <w:tr w:rsidR="004B5172" w:rsidTr="00AE016D">
        <w:trPr>
          <w:trHeight w:val="1890"/>
        </w:trPr>
        <w:tc>
          <w:tcPr>
            <w:tcW w:w="4788" w:type="dxa"/>
          </w:tcPr>
          <w:p w:rsidR="004B5172" w:rsidRDefault="004B5172" w:rsidP="00AE016D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колебаний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маятника</w:t>
            </w:r>
          </w:p>
          <w:p w:rsidR="004B5172" w:rsidRDefault="004B5172" w:rsidP="00AE016D">
            <w:pPr>
              <w:pStyle w:val="TableParagraph"/>
              <w:spacing w:before="148"/>
              <w:ind w:left="122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Амплитуда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колебаний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маятника</w:t>
            </w:r>
          </w:p>
        </w:tc>
        <w:tc>
          <w:tcPr>
            <w:tcW w:w="4788" w:type="dxa"/>
          </w:tcPr>
          <w:p w:rsidR="004B5172" w:rsidRDefault="004B5172" w:rsidP="00AE016D">
            <w:pPr>
              <w:pStyle w:val="TableParagraph"/>
              <w:numPr>
                <w:ilvl w:val="0"/>
                <w:numId w:val="20"/>
              </w:numPr>
              <w:tabs>
                <w:tab w:val="left" w:pos="425"/>
              </w:tabs>
              <w:spacing w:line="315" w:lineRule="exact"/>
              <w:ind w:hanging="304"/>
              <w:rPr>
                <w:sz w:val="28"/>
              </w:rPr>
            </w:pPr>
            <w:r>
              <w:rPr>
                <w:sz w:val="28"/>
              </w:rPr>
              <w:t>Динамометр</w:t>
            </w:r>
          </w:p>
          <w:p w:rsidR="004B5172" w:rsidRDefault="004B5172" w:rsidP="00AE016D">
            <w:pPr>
              <w:pStyle w:val="TableParagraph"/>
              <w:numPr>
                <w:ilvl w:val="0"/>
                <w:numId w:val="20"/>
              </w:numPr>
              <w:tabs>
                <w:tab w:val="left" w:pos="425"/>
              </w:tabs>
              <w:spacing w:before="148"/>
              <w:ind w:hanging="304"/>
              <w:rPr>
                <w:sz w:val="28"/>
              </w:rPr>
            </w:pPr>
            <w:r>
              <w:rPr>
                <w:sz w:val="28"/>
              </w:rPr>
              <w:t>Секундомер</w:t>
            </w:r>
          </w:p>
          <w:p w:rsidR="004B5172" w:rsidRDefault="004B5172" w:rsidP="00AE016D">
            <w:pPr>
              <w:pStyle w:val="TableParagraph"/>
              <w:numPr>
                <w:ilvl w:val="0"/>
                <w:numId w:val="20"/>
              </w:numPr>
              <w:tabs>
                <w:tab w:val="left" w:pos="425"/>
              </w:tabs>
              <w:spacing w:before="153"/>
              <w:ind w:hanging="304"/>
              <w:rPr>
                <w:sz w:val="28"/>
              </w:rPr>
            </w:pPr>
            <w:r>
              <w:rPr>
                <w:sz w:val="28"/>
              </w:rPr>
              <w:t>Амперметр</w:t>
            </w:r>
          </w:p>
          <w:p w:rsidR="004B5172" w:rsidRDefault="004B5172" w:rsidP="00AE016D">
            <w:pPr>
              <w:pStyle w:val="TableParagraph"/>
              <w:numPr>
                <w:ilvl w:val="0"/>
                <w:numId w:val="20"/>
              </w:numPr>
              <w:tabs>
                <w:tab w:val="left" w:pos="425"/>
              </w:tabs>
              <w:spacing w:before="149"/>
              <w:ind w:hanging="304"/>
              <w:rPr>
                <w:sz w:val="28"/>
              </w:rPr>
            </w:pPr>
            <w:r>
              <w:rPr>
                <w:sz w:val="28"/>
              </w:rPr>
              <w:t>Линейка</w:t>
            </w:r>
          </w:p>
        </w:tc>
      </w:tr>
    </w:tbl>
    <w:p w:rsidR="004B5172" w:rsidRDefault="004B5172" w:rsidP="004B5172">
      <w:pPr>
        <w:ind w:left="299"/>
        <w:rPr>
          <w:sz w:val="28"/>
        </w:rPr>
      </w:pPr>
      <w:r>
        <w:rPr>
          <w:sz w:val="28"/>
        </w:rPr>
        <w:t>Ответ:</w:t>
      </w:r>
    </w:p>
    <w:p w:rsidR="004B5172" w:rsidRDefault="004B5172" w:rsidP="004B5172">
      <w:pPr>
        <w:spacing w:before="3" w:after="1"/>
        <w:rPr>
          <w:sz w:val="13"/>
        </w:rPr>
      </w:pPr>
    </w:p>
    <w:tbl>
      <w:tblPr>
        <w:tblW w:w="0" w:type="auto"/>
        <w:tblInd w:w="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994"/>
      </w:tblGrid>
      <w:tr w:rsidR="004B5172" w:rsidTr="00AE016D">
        <w:trPr>
          <w:trHeight w:val="469"/>
        </w:trPr>
        <w:tc>
          <w:tcPr>
            <w:tcW w:w="956" w:type="dxa"/>
            <w:tcBorders>
              <w:bottom w:val="single" w:sz="12" w:space="0" w:color="000000"/>
            </w:tcBorders>
          </w:tcPr>
          <w:p w:rsidR="004B5172" w:rsidRDefault="004B5172" w:rsidP="00AE016D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994" w:type="dxa"/>
            <w:tcBorders>
              <w:bottom w:val="single" w:sz="12" w:space="0" w:color="000000"/>
            </w:tcBorders>
          </w:tcPr>
          <w:p w:rsidR="004B5172" w:rsidRDefault="004B5172" w:rsidP="00AE016D">
            <w:pPr>
              <w:pStyle w:val="TableParagraph"/>
              <w:spacing w:line="315" w:lineRule="exact"/>
              <w:ind w:left="121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</w:tbl>
    <w:p w:rsidR="004B5172" w:rsidRDefault="004B5172" w:rsidP="004B5172">
      <w:pPr>
        <w:spacing w:before="8"/>
        <w:rPr>
          <w:sz w:val="40"/>
        </w:rPr>
      </w:pPr>
    </w:p>
    <w:p w:rsidR="004B5172" w:rsidRDefault="004B5172" w:rsidP="004B5172">
      <w:pPr>
        <w:pStyle w:val="a3"/>
        <w:spacing w:before="1"/>
        <w:ind w:left="299"/>
        <w:jc w:val="both"/>
      </w:pPr>
      <w:r>
        <w:t>Задание 5</w:t>
      </w:r>
    </w:p>
    <w:p w:rsidR="004B5172" w:rsidRDefault="004B5172" w:rsidP="004B5172">
      <w:pPr>
        <w:spacing w:before="148"/>
        <w:ind w:left="299" w:right="291"/>
        <w:jc w:val="both"/>
        <w:rPr>
          <w:sz w:val="28"/>
        </w:rPr>
      </w:pPr>
      <w:r>
        <w:rPr>
          <w:sz w:val="28"/>
        </w:rPr>
        <w:t>Газ в некотором процессе отдал количество теплоты 35 Дж, а внутренняя энергия</w:t>
      </w:r>
      <w:r>
        <w:rPr>
          <w:spacing w:val="1"/>
          <w:sz w:val="28"/>
        </w:rPr>
        <w:t xml:space="preserve"> </w:t>
      </w:r>
      <w:r>
        <w:rPr>
          <w:sz w:val="28"/>
        </w:rPr>
        <w:t>газа в этом процессе увеличилась на 10 Дж. Какую работу совершили над газом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2"/>
          <w:sz w:val="28"/>
        </w:rPr>
        <w:t xml:space="preserve"> </w:t>
      </w:r>
      <w:r>
        <w:rPr>
          <w:sz w:val="28"/>
        </w:rPr>
        <w:t>силы?</w:t>
      </w:r>
      <w:r>
        <w:rPr>
          <w:spacing w:val="-2"/>
          <w:sz w:val="28"/>
        </w:rPr>
        <w:t xml:space="preserve"> </w:t>
      </w:r>
      <w:r>
        <w:rPr>
          <w:sz w:val="28"/>
        </w:rPr>
        <w:t>(Ответ</w:t>
      </w:r>
      <w:r>
        <w:rPr>
          <w:spacing w:val="2"/>
          <w:sz w:val="28"/>
        </w:rPr>
        <w:t xml:space="preserve"> </w:t>
      </w:r>
      <w:r>
        <w:rPr>
          <w:sz w:val="28"/>
        </w:rPr>
        <w:t>дать</w:t>
      </w:r>
      <w:r>
        <w:rPr>
          <w:spacing w:val="-1"/>
          <w:sz w:val="28"/>
        </w:rPr>
        <w:t xml:space="preserve"> </w:t>
      </w:r>
      <w:r>
        <w:rPr>
          <w:sz w:val="28"/>
        </w:rPr>
        <w:t>в джоулях.)</w:t>
      </w:r>
    </w:p>
    <w:p w:rsidR="004B5172" w:rsidRDefault="004B5172" w:rsidP="004B5172">
      <w:pPr>
        <w:tabs>
          <w:tab w:val="left" w:pos="3663"/>
        </w:tabs>
        <w:spacing w:before="148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8"/>
        <w:ind w:left="299"/>
        <w:jc w:val="both"/>
      </w:pPr>
      <w:r>
        <w:t>Задание 6</w:t>
      </w:r>
    </w:p>
    <w:p w:rsidR="004B5172" w:rsidRDefault="004B5172" w:rsidP="004B5172">
      <w:pPr>
        <w:spacing w:before="144"/>
        <w:ind w:left="299" w:right="275"/>
        <w:jc w:val="both"/>
        <w:rPr>
          <w:sz w:val="28"/>
        </w:rPr>
      </w:pPr>
      <w:r>
        <w:rPr>
          <w:sz w:val="28"/>
        </w:rPr>
        <w:t>Твёрдое тело остывает. На рисунке представлен график зависимости температуры</w:t>
      </w:r>
      <w:r>
        <w:rPr>
          <w:spacing w:val="-67"/>
          <w:sz w:val="28"/>
        </w:rPr>
        <w:t xml:space="preserve"> </w:t>
      </w:r>
      <w:r>
        <w:rPr>
          <w:sz w:val="28"/>
        </w:rPr>
        <w:t>тела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отданного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теплоты.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теплоёмкость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тела</w:t>
      </w:r>
      <w:r>
        <w:rPr>
          <w:spacing w:val="1"/>
          <w:sz w:val="28"/>
        </w:rPr>
        <w:t xml:space="preserve"> </w:t>
      </w:r>
      <w:r>
        <w:rPr>
          <w:sz w:val="28"/>
        </w:rPr>
        <w:t>500</w:t>
      </w:r>
      <w:r>
        <w:rPr>
          <w:spacing w:val="1"/>
          <w:sz w:val="28"/>
        </w:rPr>
        <w:t xml:space="preserve"> </w:t>
      </w:r>
      <w:r>
        <w:rPr>
          <w:sz w:val="28"/>
        </w:rPr>
        <w:t>Дж/(кг·К).</w:t>
      </w:r>
      <w:r>
        <w:rPr>
          <w:spacing w:val="2"/>
          <w:sz w:val="28"/>
        </w:rPr>
        <w:t xml:space="preserve"> </w:t>
      </w:r>
      <w:r>
        <w:rPr>
          <w:sz w:val="28"/>
        </w:rPr>
        <w:t>Чему</w:t>
      </w:r>
      <w:r>
        <w:rPr>
          <w:spacing w:val="-3"/>
          <w:sz w:val="28"/>
        </w:rPr>
        <w:t xml:space="preserve"> </w:t>
      </w:r>
      <w:r>
        <w:rPr>
          <w:sz w:val="28"/>
        </w:rPr>
        <w:t>равна</w:t>
      </w:r>
      <w:r>
        <w:rPr>
          <w:spacing w:val="1"/>
          <w:sz w:val="28"/>
        </w:rPr>
        <w:t xml:space="preserve"> </w:t>
      </w:r>
      <w:r>
        <w:rPr>
          <w:sz w:val="28"/>
        </w:rPr>
        <w:t>масса</w:t>
      </w:r>
      <w:r>
        <w:rPr>
          <w:spacing w:val="1"/>
          <w:sz w:val="28"/>
        </w:rPr>
        <w:t xml:space="preserve"> </w:t>
      </w:r>
      <w:r>
        <w:rPr>
          <w:sz w:val="28"/>
        </w:rPr>
        <w:t>тела?</w:t>
      </w:r>
      <w:r>
        <w:rPr>
          <w:spacing w:val="1"/>
          <w:sz w:val="28"/>
        </w:rPr>
        <w:t xml:space="preserve"> </w:t>
      </w:r>
      <w:r>
        <w:rPr>
          <w:sz w:val="28"/>
        </w:rPr>
        <w:t>(Ответ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дать в</w:t>
      </w:r>
      <w:r>
        <w:rPr>
          <w:spacing w:val="-1"/>
          <w:sz w:val="28"/>
        </w:rPr>
        <w:t xml:space="preserve"> </w:t>
      </w:r>
      <w:r>
        <w:rPr>
          <w:sz w:val="28"/>
        </w:rPr>
        <w:t>килограммах.)</w:t>
      </w:r>
    </w:p>
    <w:p w:rsidR="004B5172" w:rsidRDefault="004B5172" w:rsidP="004B5172">
      <w:pPr>
        <w:tabs>
          <w:tab w:val="left" w:pos="4080"/>
        </w:tabs>
        <w:spacing w:before="148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8"/>
        <w:ind w:left="299"/>
        <w:jc w:val="both"/>
      </w:pPr>
      <w:r>
        <w:t>Задание 7</w:t>
      </w:r>
    </w:p>
    <w:p w:rsidR="004B5172" w:rsidRDefault="004B5172" w:rsidP="004B5172">
      <w:pPr>
        <w:spacing w:before="143"/>
        <w:ind w:left="299" w:right="272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теплоты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Q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затраченного на нагревание 1 кг некоторого вещества, при различных значениях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t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>этого</w:t>
      </w:r>
      <w:r>
        <w:rPr>
          <w:spacing w:val="8"/>
          <w:sz w:val="28"/>
        </w:rPr>
        <w:t xml:space="preserve"> </w:t>
      </w:r>
      <w:r>
        <w:rPr>
          <w:sz w:val="28"/>
        </w:rPr>
        <w:t>вещества.</w:t>
      </w:r>
      <w:r>
        <w:rPr>
          <w:spacing w:val="13"/>
          <w:sz w:val="28"/>
        </w:rPr>
        <w:t xml:space="preserve"> </w:t>
      </w:r>
      <w:r>
        <w:rPr>
          <w:sz w:val="28"/>
        </w:rPr>
        <w:t>Погрешность</w:t>
      </w:r>
      <w:r>
        <w:rPr>
          <w:spacing w:val="9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0"/>
          <w:sz w:val="28"/>
        </w:rPr>
        <w:t xml:space="preserve"> </w:t>
      </w:r>
      <w:r>
        <w:rPr>
          <w:sz w:val="28"/>
        </w:rPr>
        <w:t>теплоты</w:t>
      </w:r>
      <w:r>
        <w:rPr>
          <w:spacing w:val="10"/>
          <w:sz w:val="28"/>
        </w:rPr>
        <w:t xml:space="preserve"> </w:t>
      </w:r>
      <w:r>
        <w:rPr>
          <w:sz w:val="28"/>
        </w:rPr>
        <w:t>Δ</w:t>
      </w:r>
      <w:r>
        <w:rPr>
          <w:i/>
          <w:sz w:val="28"/>
        </w:rPr>
        <w:t xml:space="preserve">Q </w:t>
      </w:r>
      <w:r>
        <w:rPr>
          <w:sz w:val="28"/>
        </w:rPr>
        <w:t>=</w:t>
      </w:r>
    </w:p>
    <w:p w:rsidR="004B5172" w:rsidRDefault="004B5172" w:rsidP="004B5172">
      <w:pPr>
        <w:spacing w:line="321" w:lineRule="exact"/>
        <w:ind w:left="299"/>
        <w:jc w:val="both"/>
        <w:rPr>
          <w:sz w:val="28"/>
        </w:rPr>
      </w:pPr>
      <w:r>
        <w:rPr>
          <w:sz w:val="28"/>
        </w:rPr>
        <w:t>±500</w:t>
      </w:r>
      <w:r>
        <w:rPr>
          <w:spacing w:val="-2"/>
          <w:sz w:val="28"/>
        </w:rPr>
        <w:t xml:space="preserve"> </w:t>
      </w:r>
      <w:r>
        <w:rPr>
          <w:sz w:val="28"/>
        </w:rPr>
        <w:t>Дж, температуры Δ</w:t>
      </w:r>
      <w:r>
        <w:rPr>
          <w:i/>
          <w:sz w:val="28"/>
        </w:rPr>
        <w:t>t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=</w:t>
      </w:r>
      <w:r>
        <w:rPr>
          <w:spacing w:val="-1"/>
          <w:sz w:val="28"/>
        </w:rPr>
        <w:t xml:space="preserve"> </w:t>
      </w:r>
      <w:r>
        <w:rPr>
          <w:sz w:val="28"/>
        </w:rPr>
        <w:t>±2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</w:p>
    <w:p w:rsidR="004B5172" w:rsidRDefault="004B5172" w:rsidP="004B5172">
      <w:pPr>
        <w:spacing w:line="321" w:lineRule="exact"/>
        <w:jc w:val="both"/>
        <w:rPr>
          <w:sz w:val="28"/>
        </w:rPr>
        <w:sectPr w:rsidR="004B5172">
          <w:pgSz w:w="11920" w:h="16850"/>
          <w:pgMar w:top="960" w:right="160" w:bottom="1200" w:left="1280" w:header="0" w:footer="1003" w:gutter="0"/>
          <w:cols w:space="720"/>
        </w:sectPr>
      </w:pPr>
    </w:p>
    <w:p w:rsidR="004B5172" w:rsidRDefault="004B5172" w:rsidP="004B5172">
      <w:pPr>
        <w:ind w:left="30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07EC6F48" wp14:editId="1475C180">
            <wp:extent cx="2720340" cy="2238375"/>
            <wp:effectExtent l="0" t="0" r="0" b="0"/>
            <wp:docPr id="40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22.pn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0782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spacing w:before="8"/>
        <w:rPr>
          <w:sz w:val="26"/>
        </w:rPr>
      </w:pPr>
    </w:p>
    <w:p w:rsidR="004B5172" w:rsidRDefault="004B5172" w:rsidP="004B5172">
      <w:pPr>
        <w:spacing w:before="87"/>
        <w:ind w:left="299"/>
        <w:rPr>
          <w:sz w:val="28"/>
        </w:rPr>
      </w:pPr>
      <w:r>
        <w:rPr>
          <w:sz w:val="28"/>
        </w:rPr>
        <w:t>Выбери</w:t>
      </w:r>
      <w:r>
        <w:rPr>
          <w:spacing w:val="-5"/>
          <w:sz w:val="28"/>
        </w:rPr>
        <w:t xml:space="preserve"> </w:t>
      </w:r>
      <w:r>
        <w:rPr>
          <w:sz w:val="28"/>
        </w:rPr>
        <w:t>два</w:t>
      </w:r>
      <w:r>
        <w:rPr>
          <w:spacing w:val="-8"/>
          <w:sz w:val="28"/>
        </w:rPr>
        <w:t xml:space="preserve"> </w:t>
      </w:r>
      <w:r>
        <w:rPr>
          <w:sz w:val="28"/>
        </w:rPr>
        <w:t>утверждения,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6"/>
          <w:sz w:val="28"/>
        </w:rPr>
        <w:t xml:space="preserve"> </w:t>
      </w:r>
      <w:r>
        <w:rPr>
          <w:sz w:val="28"/>
        </w:rPr>
        <w:t>этих</w:t>
      </w:r>
      <w:r>
        <w:rPr>
          <w:spacing w:val="-13"/>
          <w:sz w:val="28"/>
        </w:rPr>
        <w:t xml:space="preserve"> </w:t>
      </w:r>
      <w:r>
        <w:rPr>
          <w:sz w:val="28"/>
        </w:rPr>
        <w:t>измерений.</w:t>
      </w:r>
    </w:p>
    <w:p w:rsidR="004B5172" w:rsidRDefault="004B5172" w:rsidP="004B5172">
      <w:pPr>
        <w:pStyle w:val="a4"/>
        <w:numPr>
          <w:ilvl w:val="0"/>
          <w:numId w:val="21"/>
        </w:numPr>
        <w:tabs>
          <w:tab w:val="left" w:pos="608"/>
        </w:tabs>
        <w:spacing w:before="149"/>
        <w:ind w:hanging="309"/>
        <w:rPr>
          <w:sz w:val="28"/>
        </w:rPr>
      </w:pPr>
      <w:r>
        <w:rPr>
          <w:sz w:val="28"/>
        </w:rPr>
        <w:t>Удельная</w:t>
      </w:r>
      <w:r>
        <w:rPr>
          <w:spacing w:val="-8"/>
          <w:sz w:val="28"/>
        </w:rPr>
        <w:t xml:space="preserve"> </w:t>
      </w:r>
      <w:r>
        <w:rPr>
          <w:sz w:val="28"/>
        </w:rPr>
        <w:t>теплоёмкость</w:t>
      </w:r>
      <w:r>
        <w:rPr>
          <w:spacing w:val="-9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примерно</w:t>
      </w:r>
      <w:r>
        <w:rPr>
          <w:spacing w:val="-5"/>
          <w:sz w:val="28"/>
        </w:rPr>
        <w:t xml:space="preserve"> </w:t>
      </w:r>
      <w:r>
        <w:rPr>
          <w:sz w:val="28"/>
        </w:rPr>
        <w:t>равна</w:t>
      </w:r>
      <w:r>
        <w:rPr>
          <w:spacing w:val="-8"/>
          <w:sz w:val="28"/>
        </w:rPr>
        <w:t xml:space="preserve"> </w:t>
      </w:r>
      <w:r>
        <w:rPr>
          <w:sz w:val="28"/>
        </w:rPr>
        <w:t>600</w:t>
      </w:r>
      <w:r>
        <w:rPr>
          <w:spacing w:val="-5"/>
          <w:sz w:val="28"/>
        </w:rPr>
        <w:t xml:space="preserve"> </w:t>
      </w:r>
      <w:r>
        <w:rPr>
          <w:sz w:val="28"/>
        </w:rPr>
        <w:t>Дж/(кг·К)</w:t>
      </w:r>
    </w:p>
    <w:p w:rsidR="004B5172" w:rsidRDefault="004B5172" w:rsidP="004B5172">
      <w:pPr>
        <w:pStyle w:val="a4"/>
        <w:numPr>
          <w:ilvl w:val="0"/>
          <w:numId w:val="21"/>
        </w:numPr>
        <w:tabs>
          <w:tab w:val="left" w:pos="608"/>
        </w:tabs>
        <w:spacing w:before="154"/>
        <w:ind w:hanging="309"/>
        <w:rPr>
          <w:sz w:val="28"/>
        </w:rPr>
      </w:pP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нагревания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363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сообщить</w:t>
      </w:r>
      <w:r>
        <w:rPr>
          <w:spacing w:val="-4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1"/>
          <w:sz w:val="28"/>
        </w:rPr>
        <w:t xml:space="preserve"> </w:t>
      </w:r>
      <w:r>
        <w:rPr>
          <w:sz w:val="28"/>
        </w:rPr>
        <w:t>50</w:t>
      </w:r>
      <w:r>
        <w:rPr>
          <w:spacing w:val="-5"/>
          <w:sz w:val="28"/>
        </w:rPr>
        <w:t xml:space="preserve"> </w:t>
      </w:r>
      <w:r>
        <w:rPr>
          <w:sz w:val="28"/>
        </w:rPr>
        <w:t>кДж.</w:t>
      </w:r>
    </w:p>
    <w:p w:rsidR="004B5172" w:rsidRDefault="004B5172" w:rsidP="004B5172">
      <w:pPr>
        <w:pStyle w:val="a4"/>
        <w:numPr>
          <w:ilvl w:val="0"/>
          <w:numId w:val="21"/>
        </w:numPr>
        <w:tabs>
          <w:tab w:val="left" w:pos="608"/>
        </w:tabs>
        <w:spacing w:before="148"/>
        <w:ind w:hanging="309"/>
        <w:rPr>
          <w:sz w:val="28"/>
        </w:rPr>
      </w:pP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охлаждении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кг</w:t>
      </w:r>
      <w:r>
        <w:rPr>
          <w:spacing w:val="-2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20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выделится</w:t>
      </w:r>
      <w:r>
        <w:rPr>
          <w:spacing w:val="-6"/>
          <w:sz w:val="28"/>
        </w:rPr>
        <w:t xml:space="preserve"> </w:t>
      </w:r>
      <w:r>
        <w:rPr>
          <w:sz w:val="28"/>
        </w:rPr>
        <w:t>12000</w:t>
      </w:r>
      <w:r>
        <w:rPr>
          <w:spacing w:val="-7"/>
          <w:sz w:val="28"/>
        </w:rPr>
        <w:t xml:space="preserve"> </w:t>
      </w:r>
      <w:r>
        <w:rPr>
          <w:sz w:val="28"/>
        </w:rPr>
        <w:t>Дж.</w:t>
      </w:r>
    </w:p>
    <w:p w:rsidR="004B5172" w:rsidRDefault="004B5172" w:rsidP="004B5172">
      <w:pPr>
        <w:pStyle w:val="a4"/>
        <w:numPr>
          <w:ilvl w:val="0"/>
          <w:numId w:val="21"/>
        </w:numPr>
        <w:tabs>
          <w:tab w:val="left" w:pos="608"/>
        </w:tabs>
        <w:spacing w:before="148"/>
        <w:ind w:hanging="309"/>
        <w:rPr>
          <w:sz w:val="28"/>
        </w:rPr>
      </w:pP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нагревания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7"/>
          <w:sz w:val="28"/>
        </w:rPr>
        <w:t xml:space="preserve"> </w:t>
      </w:r>
      <w:r>
        <w:rPr>
          <w:sz w:val="28"/>
        </w:rPr>
        <w:t>кг</w:t>
      </w:r>
      <w:r>
        <w:rPr>
          <w:spacing w:val="-2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30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4"/>
          <w:sz w:val="28"/>
        </w:rPr>
        <w:t xml:space="preserve"> </w:t>
      </w:r>
      <w:r>
        <w:rPr>
          <w:sz w:val="28"/>
        </w:rPr>
        <w:t>сообщить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примерно</w:t>
      </w:r>
      <w:r>
        <w:rPr>
          <w:spacing w:val="-4"/>
          <w:sz w:val="28"/>
        </w:rPr>
        <w:t xml:space="preserve"> </w:t>
      </w:r>
      <w:r>
        <w:rPr>
          <w:sz w:val="28"/>
        </w:rPr>
        <w:t>80</w:t>
      </w:r>
      <w:r>
        <w:rPr>
          <w:spacing w:val="-4"/>
          <w:sz w:val="28"/>
        </w:rPr>
        <w:t xml:space="preserve"> </w:t>
      </w:r>
      <w:r>
        <w:rPr>
          <w:sz w:val="28"/>
        </w:rPr>
        <w:t>кДж.</w:t>
      </w:r>
    </w:p>
    <w:p w:rsidR="004B5172" w:rsidRDefault="004B5172" w:rsidP="004B5172">
      <w:pPr>
        <w:pStyle w:val="a4"/>
        <w:numPr>
          <w:ilvl w:val="0"/>
          <w:numId w:val="21"/>
        </w:numPr>
        <w:tabs>
          <w:tab w:val="left" w:pos="608"/>
          <w:tab w:val="left" w:pos="2400"/>
        </w:tabs>
        <w:spacing w:before="149" w:line="350" w:lineRule="auto"/>
        <w:ind w:left="299" w:right="4040" w:firstLine="0"/>
        <w:rPr>
          <w:sz w:val="28"/>
        </w:rPr>
      </w:pPr>
      <w:r>
        <w:rPr>
          <w:sz w:val="28"/>
        </w:rPr>
        <w:t>Удельная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теплоёмкость</w:t>
      </w:r>
      <w:r>
        <w:rPr>
          <w:spacing w:val="-9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температуры.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Ответ:</w:t>
      </w:r>
      <w:r>
        <w:rPr>
          <w:spacing w:val="-3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1"/>
        <w:ind w:left="299"/>
        <w:jc w:val="both"/>
      </w:pPr>
      <w:r>
        <w:t>Задание 8</w:t>
      </w:r>
    </w:p>
    <w:p w:rsidR="004B5172" w:rsidRDefault="004B5172" w:rsidP="004B5172">
      <w:pPr>
        <w:spacing w:before="143"/>
        <w:ind w:left="299" w:right="281"/>
        <w:jc w:val="both"/>
        <w:rPr>
          <w:sz w:val="28"/>
        </w:rPr>
      </w:pPr>
      <w:r>
        <w:rPr>
          <w:sz w:val="28"/>
        </w:rPr>
        <w:t>К магнитной стрелке (северный полюс затемнен, см. рисунок), которая 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поворачиваться вокруг вертикальной оси, перпендикулярной плоскости чертежа,</w:t>
      </w:r>
      <w:r>
        <w:rPr>
          <w:spacing w:val="1"/>
          <w:sz w:val="28"/>
        </w:rPr>
        <w:t xml:space="preserve"> </w:t>
      </w:r>
      <w:r>
        <w:rPr>
          <w:sz w:val="28"/>
        </w:rPr>
        <w:t>поднесли</w:t>
      </w:r>
      <w:r>
        <w:rPr>
          <w:spacing w:val="-3"/>
          <w:sz w:val="28"/>
        </w:rPr>
        <w:t xml:space="preserve"> </w:t>
      </w:r>
      <w:r>
        <w:rPr>
          <w:sz w:val="28"/>
        </w:rPr>
        <w:t>постоянный</w:t>
      </w:r>
      <w:r>
        <w:rPr>
          <w:spacing w:val="-2"/>
          <w:sz w:val="28"/>
        </w:rPr>
        <w:t xml:space="preserve"> </w:t>
      </w:r>
      <w:r>
        <w:rPr>
          <w:sz w:val="28"/>
        </w:rPr>
        <w:t>полосовой магнит.</w:t>
      </w: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spacing w:before="11"/>
        <w:rPr>
          <w:sz w:val="14"/>
        </w:rPr>
      </w:pPr>
      <w:r>
        <w:rPr>
          <w:noProof/>
          <w:lang w:eastAsia="ru-RU"/>
        </w:rPr>
        <w:drawing>
          <wp:anchor distT="0" distB="0" distL="0" distR="0" simplePos="0" relativeHeight="251682304" behindDoc="0" locked="0" layoutInCell="1" allowOverlap="1" wp14:anchorId="048D02A7" wp14:editId="30AB6828">
            <wp:simplePos x="0" y="0"/>
            <wp:positionH relativeFrom="page">
              <wp:posOffset>1041400</wp:posOffset>
            </wp:positionH>
            <wp:positionV relativeFrom="paragraph">
              <wp:posOffset>133985</wp:posOffset>
            </wp:positionV>
            <wp:extent cx="2901315" cy="211455"/>
            <wp:effectExtent l="0" t="0" r="0" b="0"/>
            <wp:wrapTopAndBottom/>
            <wp:docPr id="42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23.png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005" cy="211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172" w:rsidRDefault="004B5172" w:rsidP="004B5172">
      <w:pPr>
        <w:rPr>
          <w:sz w:val="30"/>
        </w:rPr>
      </w:pPr>
    </w:p>
    <w:p w:rsidR="004B5172" w:rsidRDefault="004B5172" w:rsidP="004B5172">
      <w:pPr>
        <w:spacing w:before="10"/>
        <w:rPr>
          <w:sz w:val="27"/>
        </w:rPr>
      </w:pPr>
    </w:p>
    <w:p w:rsidR="004B5172" w:rsidRDefault="004B5172" w:rsidP="004B5172">
      <w:pPr>
        <w:ind w:left="299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этом</w:t>
      </w:r>
      <w:r>
        <w:rPr>
          <w:spacing w:val="-3"/>
          <w:sz w:val="28"/>
        </w:rPr>
        <w:t xml:space="preserve"> </w:t>
      </w:r>
      <w:r>
        <w:rPr>
          <w:sz w:val="28"/>
        </w:rPr>
        <w:t>стрелка</w:t>
      </w:r>
    </w:p>
    <w:p w:rsidR="004B5172" w:rsidRDefault="004B5172" w:rsidP="004B5172">
      <w:pPr>
        <w:pStyle w:val="a4"/>
        <w:numPr>
          <w:ilvl w:val="0"/>
          <w:numId w:val="22"/>
        </w:numPr>
        <w:tabs>
          <w:tab w:val="left" w:pos="608"/>
        </w:tabs>
        <w:spacing w:before="154"/>
        <w:ind w:hanging="309"/>
        <w:rPr>
          <w:sz w:val="28"/>
        </w:rPr>
      </w:pPr>
      <w:r>
        <w:rPr>
          <w:sz w:val="28"/>
        </w:rPr>
        <w:t>повернется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180°</w:t>
      </w:r>
    </w:p>
    <w:p w:rsidR="004B5172" w:rsidRDefault="004B5172" w:rsidP="004B5172">
      <w:pPr>
        <w:pStyle w:val="a4"/>
        <w:numPr>
          <w:ilvl w:val="0"/>
          <w:numId w:val="22"/>
        </w:numPr>
        <w:tabs>
          <w:tab w:val="left" w:pos="608"/>
        </w:tabs>
        <w:spacing w:before="148"/>
        <w:ind w:hanging="309"/>
        <w:rPr>
          <w:sz w:val="28"/>
        </w:rPr>
      </w:pPr>
      <w:r>
        <w:rPr>
          <w:sz w:val="28"/>
        </w:rPr>
        <w:t>повернется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90°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часовой</w:t>
      </w:r>
      <w:r>
        <w:rPr>
          <w:spacing w:val="-7"/>
          <w:sz w:val="28"/>
        </w:rPr>
        <w:t xml:space="preserve"> </w:t>
      </w:r>
      <w:r>
        <w:rPr>
          <w:sz w:val="28"/>
        </w:rPr>
        <w:t>стрелке</w:t>
      </w:r>
    </w:p>
    <w:p w:rsidR="004B5172" w:rsidRDefault="004B5172" w:rsidP="004B5172">
      <w:pPr>
        <w:pStyle w:val="a4"/>
        <w:numPr>
          <w:ilvl w:val="0"/>
          <w:numId w:val="22"/>
        </w:numPr>
        <w:tabs>
          <w:tab w:val="left" w:pos="608"/>
        </w:tabs>
        <w:spacing w:before="149"/>
        <w:ind w:hanging="309"/>
        <w:rPr>
          <w:sz w:val="28"/>
        </w:rPr>
      </w:pPr>
      <w:r>
        <w:rPr>
          <w:sz w:val="28"/>
        </w:rPr>
        <w:t>повернется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90°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-10"/>
          <w:sz w:val="28"/>
        </w:rPr>
        <w:t xml:space="preserve"> </w:t>
      </w:r>
      <w:r>
        <w:rPr>
          <w:sz w:val="28"/>
        </w:rPr>
        <w:t>часовой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стрелки</w:t>
      </w:r>
    </w:p>
    <w:p w:rsidR="004B5172" w:rsidRDefault="004B5172" w:rsidP="004B5172">
      <w:pPr>
        <w:pStyle w:val="a4"/>
        <w:numPr>
          <w:ilvl w:val="0"/>
          <w:numId w:val="22"/>
        </w:numPr>
        <w:tabs>
          <w:tab w:val="left" w:pos="608"/>
          <w:tab w:val="left" w:pos="2261"/>
        </w:tabs>
        <w:spacing w:before="153" w:line="700" w:lineRule="auto"/>
        <w:ind w:left="299" w:right="5975" w:firstLine="0"/>
        <w:rPr>
          <w:sz w:val="28"/>
        </w:rPr>
      </w:pPr>
      <w:r>
        <w:rPr>
          <w:sz w:val="28"/>
        </w:rPr>
        <w:t>останется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прежнем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spacing w:line="700" w:lineRule="auto"/>
        <w:rPr>
          <w:sz w:val="28"/>
        </w:rPr>
        <w:sectPr w:rsidR="004B5172">
          <w:pgSz w:w="11920" w:h="16850"/>
          <w:pgMar w:top="1040" w:right="160" w:bottom="1200" w:left="1280" w:header="0" w:footer="1003" w:gutter="0"/>
          <w:cols w:space="720"/>
        </w:sectPr>
      </w:pPr>
    </w:p>
    <w:p w:rsidR="004B5172" w:rsidRDefault="004B5172" w:rsidP="004B5172">
      <w:pPr>
        <w:pStyle w:val="a3"/>
        <w:spacing w:before="67"/>
        <w:ind w:left="299"/>
        <w:jc w:val="both"/>
      </w:pPr>
      <w:r>
        <w:lastRenderedPageBreak/>
        <w:t>Задание 9</w:t>
      </w:r>
    </w:p>
    <w:p w:rsidR="004B5172" w:rsidRDefault="004B5172" w:rsidP="004B5172">
      <w:pPr>
        <w:spacing w:before="148"/>
        <w:ind w:left="299" w:right="275"/>
        <w:jc w:val="both"/>
        <w:rPr>
          <w:sz w:val="28"/>
        </w:rPr>
      </w:pP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проволочной</w:t>
      </w:r>
      <w:r>
        <w:rPr>
          <w:spacing w:val="-9"/>
          <w:sz w:val="28"/>
        </w:rPr>
        <w:t xml:space="preserve"> </w:t>
      </w:r>
      <w:r>
        <w:rPr>
          <w:sz w:val="28"/>
        </w:rPr>
        <w:t>катушке</w:t>
      </w:r>
      <w:r>
        <w:rPr>
          <w:spacing w:val="-12"/>
          <w:sz w:val="28"/>
        </w:rPr>
        <w:t xml:space="preserve"> </w:t>
      </w:r>
      <w:r>
        <w:rPr>
          <w:sz w:val="28"/>
        </w:rPr>
        <w:t>протекает</w:t>
      </w:r>
      <w:r>
        <w:rPr>
          <w:spacing w:val="-14"/>
          <w:sz w:val="28"/>
        </w:rPr>
        <w:t xml:space="preserve"> </w:t>
      </w:r>
      <w:r>
        <w:rPr>
          <w:sz w:val="28"/>
        </w:rPr>
        <w:t>постоянный</w:t>
      </w:r>
      <w:r>
        <w:rPr>
          <w:spacing w:val="-13"/>
          <w:sz w:val="28"/>
        </w:rPr>
        <w:t xml:space="preserve"> </w:t>
      </w:r>
      <w:r>
        <w:rPr>
          <w:sz w:val="28"/>
        </w:rPr>
        <w:t>электрический</w:t>
      </w:r>
      <w:r>
        <w:rPr>
          <w:spacing w:val="-13"/>
          <w:sz w:val="28"/>
        </w:rPr>
        <w:t xml:space="preserve"> </w:t>
      </w:r>
      <w:r>
        <w:rPr>
          <w:sz w:val="28"/>
        </w:rPr>
        <w:t>ток</w:t>
      </w:r>
      <w:r>
        <w:rPr>
          <w:spacing w:val="-15"/>
          <w:sz w:val="28"/>
        </w:rPr>
        <w:t xml:space="preserve"> </w:t>
      </w:r>
      <w:r>
        <w:rPr>
          <w:sz w:val="28"/>
        </w:rPr>
        <w:t>силой</w:t>
      </w:r>
      <w:r>
        <w:rPr>
          <w:spacing w:val="-13"/>
          <w:sz w:val="28"/>
        </w:rPr>
        <w:t xml:space="preserve"> </w:t>
      </w:r>
      <w:r>
        <w:rPr>
          <w:sz w:val="28"/>
        </w:rPr>
        <w:t>2</w:t>
      </w:r>
      <w:r>
        <w:rPr>
          <w:spacing w:val="-14"/>
          <w:sz w:val="28"/>
        </w:rPr>
        <w:t xml:space="preserve"> </w:t>
      </w:r>
      <w:r>
        <w:rPr>
          <w:sz w:val="28"/>
        </w:rPr>
        <w:t>А.</w:t>
      </w:r>
      <w:r>
        <w:rPr>
          <w:spacing w:val="-12"/>
          <w:sz w:val="28"/>
        </w:rPr>
        <w:t xml:space="preserve"> </w:t>
      </w:r>
      <w:r>
        <w:rPr>
          <w:sz w:val="28"/>
        </w:rPr>
        <w:t>При</w:t>
      </w:r>
      <w:r>
        <w:rPr>
          <w:spacing w:val="-68"/>
          <w:sz w:val="28"/>
        </w:rPr>
        <w:t xml:space="preserve"> </w:t>
      </w:r>
      <w:r>
        <w:rPr>
          <w:sz w:val="28"/>
        </w:rPr>
        <w:t>этом поток вектора магнитной индукции через контур, ограниченный витками</w:t>
      </w:r>
      <w:r>
        <w:rPr>
          <w:spacing w:val="1"/>
          <w:sz w:val="28"/>
        </w:rPr>
        <w:t xml:space="preserve"> </w:t>
      </w:r>
      <w:r>
        <w:rPr>
          <w:sz w:val="28"/>
        </w:rPr>
        <w:t>катушки,</w:t>
      </w:r>
      <w:r>
        <w:rPr>
          <w:spacing w:val="-2"/>
          <w:sz w:val="28"/>
        </w:rPr>
        <w:t xml:space="preserve"> </w:t>
      </w:r>
      <w:r>
        <w:rPr>
          <w:sz w:val="28"/>
        </w:rPr>
        <w:t>равен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мВб.</w:t>
      </w:r>
      <w:r>
        <w:rPr>
          <w:spacing w:val="-1"/>
          <w:sz w:val="28"/>
        </w:rPr>
        <w:t xml:space="preserve"> </w:t>
      </w:r>
      <w:r>
        <w:rPr>
          <w:sz w:val="28"/>
        </w:rPr>
        <w:t>Чему</w:t>
      </w:r>
      <w:r>
        <w:rPr>
          <w:spacing w:val="-8"/>
          <w:sz w:val="28"/>
        </w:rPr>
        <w:t xml:space="preserve"> </w:t>
      </w:r>
      <w:r>
        <w:rPr>
          <w:sz w:val="28"/>
        </w:rPr>
        <w:t>будет</w:t>
      </w:r>
      <w:r>
        <w:rPr>
          <w:spacing w:val="-4"/>
          <w:sz w:val="28"/>
        </w:rPr>
        <w:t xml:space="preserve"> </w:t>
      </w:r>
      <w:r>
        <w:rPr>
          <w:sz w:val="28"/>
        </w:rPr>
        <w:t>равен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</w:t>
      </w:r>
      <w:r>
        <w:rPr>
          <w:spacing w:val="-5"/>
          <w:sz w:val="28"/>
        </w:rPr>
        <w:t xml:space="preserve"> </w:t>
      </w:r>
      <w:r>
        <w:rPr>
          <w:sz w:val="28"/>
        </w:rPr>
        <w:t>вектора</w:t>
      </w:r>
      <w:r>
        <w:rPr>
          <w:spacing w:val="-2"/>
          <w:sz w:val="28"/>
        </w:rPr>
        <w:t xml:space="preserve"> </w:t>
      </w:r>
      <w:r>
        <w:rPr>
          <w:sz w:val="28"/>
        </w:rPr>
        <w:t>магнитной</w:t>
      </w:r>
      <w:r>
        <w:rPr>
          <w:spacing w:val="-4"/>
          <w:sz w:val="28"/>
        </w:rPr>
        <w:t xml:space="preserve"> </w:t>
      </w:r>
      <w:r>
        <w:rPr>
          <w:sz w:val="28"/>
        </w:rPr>
        <w:t>индукции</w:t>
      </w:r>
      <w:r>
        <w:rPr>
          <w:spacing w:val="-4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этот контур (в мВб), если по катушке будет протекать постоянный электрический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ток силой</w:t>
      </w:r>
      <w:r>
        <w:rPr>
          <w:spacing w:val="1"/>
          <w:sz w:val="28"/>
        </w:rPr>
        <w:t xml:space="preserve"> </w:t>
      </w:r>
      <w:r>
        <w:rPr>
          <w:sz w:val="28"/>
        </w:rPr>
        <w:t>0,5</w:t>
      </w:r>
      <w:r>
        <w:rPr>
          <w:spacing w:val="3"/>
          <w:sz w:val="28"/>
        </w:rPr>
        <w:t xml:space="preserve"> </w:t>
      </w:r>
      <w:r>
        <w:rPr>
          <w:sz w:val="28"/>
        </w:rPr>
        <w:t>А?</w:t>
      </w:r>
    </w:p>
    <w:p w:rsidR="004B5172" w:rsidRDefault="004B5172" w:rsidP="004B5172">
      <w:pPr>
        <w:tabs>
          <w:tab w:val="left" w:pos="3240"/>
        </w:tabs>
        <w:spacing w:before="148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pStyle w:val="a3"/>
        <w:spacing w:before="245"/>
        <w:ind w:left="299"/>
        <w:jc w:val="both"/>
      </w:pPr>
      <w:r>
        <w:t>Задание 10</w:t>
      </w:r>
    </w:p>
    <w:p w:rsidR="004B5172" w:rsidRDefault="004B5172" w:rsidP="004B5172">
      <w:pPr>
        <w:spacing w:before="148" w:line="242" w:lineRule="auto"/>
        <w:ind w:left="299" w:right="272"/>
        <w:jc w:val="both"/>
        <w:rPr>
          <w:sz w:val="28"/>
        </w:rPr>
      </w:pPr>
      <w:r>
        <w:rPr>
          <w:sz w:val="28"/>
        </w:rPr>
        <w:t>Луч</w:t>
      </w:r>
      <w:r>
        <w:rPr>
          <w:spacing w:val="1"/>
          <w:sz w:val="28"/>
        </w:rPr>
        <w:t xml:space="preserve"> </w:t>
      </w:r>
      <w:r>
        <w:rPr>
          <w:sz w:val="28"/>
        </w:rPr>
        <w:t>света</w:t>
      </w:r>
      <w:r>
        <w:rPr>
          <w:spacing w:val="1"/>
          <w:sz w:val="28"/>
        </w:rPr>
        <w:t xml:space="preserve"> </w:t>
      </w:r>
      <w:r>
        <w:rPr>
          <w:sz w:val="28"/>
        </w:rPr>
        <w:t>падает на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границу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«стекло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воздух».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преломления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стекла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три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величины:</w:t>
      </w:r>
      <w:r>
        <w:rPr>
          <w:spacing w:val="1"/>
          <w:sz w:val="28"/>
        </w:rPr>
        <w:t xml:space="preserve"> </w:t>
      </w:r>
      <w:r>
        <w:rPr>
          <w:sz w:val="28"/>
        </w:rPr>
        <w:t>длина</w:t>
      </w:r>
      <w:r>
        <w:rPr>
          <w:spacing w:val="1"/>
          <w:sz w:val="28"/>
        </w:rPr>
        <w:t xml:space="preserve"> </w:t>
      </w:r>
      <w:r>
        <w:rPr>
          <w:sz w:val="28"/>
        </w:rPr>
        <w:t>волны</w:t>
      </w:r>
      <w:r>
        <w:rPr>
          <w:spacing w:val="-3"/>
          <w:sz w:val="28"/>
        </w:rPr>
        <w:t xml:space="preserve"> </w:t>
      </w:r>
      <w:r>
        <w:rPr>
          <w:sz w:val="28"/>
        </w:rPr>
        <w:t>света в</w:t>
      </w:r>
      <w:r>
        <w:rPr>
          <w:spacing w:val="-9"/>
          <w:sz w:val="28"/>
        </w:rPr>
        <w:t xml:space="preserve"> </w:t>
      </w:r>
      <w:r>
        <w:rPr>
          <w:sz w:val="28"/>
        </w:rPr>
        <w:t>стекле,</w:t>
      </w:r>
      <w:r>
        <w:rPr>
          <w:spacing w:val="2"/>
          <w:sz w:val="28"/>
        </w:rPr>
        <w:t xml:space="preserve"> </w:t>
      </w:r>
      <w:r>
        <w:rPr>
          <w:sz w:val="28"/>
        </w:rPr>
        <w:t>угол</w:t>
      </w:r>
      <w:r>
        <w:rPr>
          <w:spacing w:val="-7"/>
          <w:sz w:val="28"/>
        </w:rPr>
        <w:t xml:space="preserve"> </w:t>
      </w:r>
      <w:r>
        <w:rPr>
          <w:sz w:val="28"/>
        </w:rPr>
        <w:t>преломления,</w:t>
      </w:r>
      <w:r>
        <w:rPr>
          <w:spacing w:val="2"/>
          <w:sz w:val="28"/>
        </w:rPr>
        <w:t xml:space="preserve"> </w:t>
      </w:r>
      <w:r>
        <w:rPr>
          <w:sz w:val="28"/>
        </w:rPr>
        <w:t>угол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4"/>
          <w:sz w:val="28"/>
        </w:rPr>
        <w:t xml:space="preserve"> </w:t>
      </w:r>
      <w:r>
        <w:rPr>
          <w:sz w:val="28"/>
        </w:rPr>
        <w:t>отражения?</w:t>
      </w:r>
    </w:p>
    <w:p w:rsidR="004B5172" w:rsidRDefault="004B5172" w:rsidP="004B5172">
      <w:pPr>
        <w:spacing w:before="144"/>
        <w:ind w:left="371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11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1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изменения:</w:t>
      </w:r>
    </w:p>
    <w:p w:rsidR="004B5172" w:rsidRDefault="004B5172" w:rsidP="004B5172">
      <w:pPr>
        <w:pStyle w:val="a4"/>
        <w:numPr>
          <w:ilvl w:val="0"/>
          <w:numId w:val="23"/>
        </w:numPr>
        <w:tabs>
          <w:tab w:val="left" w:pos="608"/>
        </w:tabs>
        <w:spacing w:before="148"/>
        <w:ind w:hanging="309"/>
        <w:rPr>
          <w:sz w:val="28"/>
        </w:rPr>
      </w:pPr>
      <w:r>
        <w:rPr>
          <w:sz w:val="28"/>
        </w:rPr>
        <w:t>увеличится;</w:t>
      </w:r>
    </w:p>
    <w:p w:rsidR="004B5172" w:rsidRDefault="004B5172" w:rsidP="004B5172">
      <w:pPr>
        <w:pStyle w:val="a4"/>
        <w:numPr>
          <w:ilvl w:val="0"/>
          <w:numId w:val="23"/>
        </w:numPr>
        <w:tabs>
          <w:tab w:val="left" w:pos="608"/>
        </w:tabs>
        <w:spacing w:before="153"/>
        <w:ind w:hanging="309"/>
        <w:rPr>
          <w:sz w:val="28"/>
        </w:rPr>
      </w:pPr>
      <w:r>
        <w:rPr>
          <w:sz w:val="28"/>
        </w:rPr>
        <w:t>уменьшится;</w:t>
      </w:r>
    </w:p>
    <w:p w:rsidR="004B5172" w:rsidRDefault="004B5172" w:rsidP="004B5172">
      <w:pPr>
        <w:pStyle w:val="a4"/>
        <w:numPr>
          <w:ilvl w:val="0"/>
          <w:numId w:val="23"/>
        </w:numPr>
        <w:tabs>
          <w:tab w:val="left" w:pos="608"/>
        </w:tabs>
        <w:spacing w:before="149"/>
        <w:ind w:hanging="309"/>
        <w:rPr>
          <w:sz w:val="28"/>
        </w:rPr>
      </w:pP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изменится.</w:t>
      </w:r>
    </w:p>
    <w:p w:rsidR="004B5172" w:rsidRDefault="004B5172" w:rsidP="004B5172">
      <w:pPr>
        <w:spacing w:before="149"/>
        <w:ind w:left="299" w:right="239" w:firstLine="72"/>
        <w:rPr>
          <w:sz w:val="28"/>
        </w:rPr>
      </w:pPr>
      <w:r>
        <w:rPr>
          <w:sz w:val="28"/>
        </w:rPr>
        <w:t>Запишите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-14"/>
          <w:sz w:val="28"/>
        </w:rPr>
        <w:t xml:space="preserve"> </w:t>
      </w:r>
      <w:r>
        <w:rPr>
          <w:sz w:val="28"/>
        </w:rPr>
        <w:t>выбранные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цифры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14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9"/>
          <w:sz w:val="28"/>
        </w:rPr>
        <w:t xml:space="preserve"> </w:t>
      </w:r>
      <w:r>
        <w:rPr>
          <w:sz w:val="28"/>
        </w:rPr>
        <w:t>величины.</w:t>
      </w:r>
      <w:r>
        <w:rPr>
          <w:spacing w:val="-11"/>
          <w:sz w:val="28"/>
        </w:rPr>
        <w:t xml:space="preserve"> </w:t>
      </w:r>
      <w:r>
        <w:rPr>
          <w:sz w:val="28"/>
        </w:rPr>
        <w:t>Цифры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2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повторяться.</w:t>
      </w: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rPr>
          <w:sz w:val="20"/>
        </w:rPr>
      </w:pPr>
    </w:p>
    <w:p w:rsidR="004B5172" w:rsidRDefault="004B5172" w:rsidP="004B5172">
      <w:pPr>
        <w:spacing w:before="9"/>
        <w:rPr>
          <w:sz w:val="14"/>
        </w:rPr>
      </w:pPr>
    </w:p>
    <w:tbl>
      <w:tblPr>
        <w:tblW w:w="0" w:type="auto"/>
        <w:tblInd w:w="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6"/>
        <w:gridCol w:w="2568"/>
        <w:gridCol w:w="4542"/>
      </w:tblGrid>
      <w:tr w:rsidR="004B5172" w:rsidTr="00AE016D">
        <w:trPr>
          <w:trHeight w:val="1060"/>
        </w:trPr>
        <w:tc>
          <w:tcPr>
            <w:tcW w:w="2766" w:type="dxa"/>
          </w:tcPr>
          <w:p w:rsidR="004B5172" w:rsidRDefault="004B5172" w:rsidP="00AE016D">
            <w:pPr>
              <w:pStyle w:val="TableParagraph"/>
              <w:spacing w:before="50" w:line="350" w:lineRule="auto"/>
              <w:ind w:left="554" w:right="537" w:firstLine="48"/>
              <w:rPr>
                <w:sz w:val="28"/>
              </w:rPr>
            </w:pPr>
            <w:r>
              <w:rPr>
                <w:sz w:val="28"/>
              </w:rPr>
              <w:t>Длина волны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стекле</w:t>
            </w:r>
          </w:p>
        </w:tc>
        <w:tc>
          <w:tcPr>
            <w:tcW w:w="2568" w:type="dxa"/>
          </w:tcPr>
          <w:p w:rsidR="004B5172" w:rsidRDefault="004B5172" w:rsidP="00AE016D">
            <w:pPr>
              <w:pStyle w:val="TableParagraph"/>
              <w:spacing w:before="50" w:line="350" w:lineRule="auto"/>
              <w:ind w:left="506" w:right="474" w:firstLine="489"/>
              <w:rPr>
                <w:sz w:val="28"/>
              </w:rPr>
            </w:pPr>
            <w:r>
              <w:rPr>
                <w:sz w:val="28"/>
              </w:rPr>
              <w:t>Угол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преломления</w:t>
            </w:r>
          </w:p>
        </w:tc>
        <w:tc>
          <w:tcPr>
            <w:tcW w:w="4542" w:type="dxa"/>
          </w:tcPr>
          <w:p w:rsidR="004B5172" w:rsidRDefault="004B5172" w:rsidP="00AE016D">
            <w:pPr>
              <w:pStyle w:val="TableParagraph"/>
              <w:spacing w:before="50" w:line="350" w:lineRule="auto"/>
              <w:ind w:left="867" w:right="831" w:firstLine="595"/>
              <w:rPr>
                <w:sz w:val="28"/>
              </w:rPr>
            </w:pPr>
            <w:r>
              <w:rPr>
                <w:sz w:val="28"/>
              </w:rPr>
              <w:t>Угол полного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внутреннего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отражения</w:t>
            </w:r>
          </w:p>
        </w:tc>
      </w:tr>
      <w:tr w:rsidR="004B5172" w:rsidTr="00AE016D">
        <w:trPr>
          <w:trHeight w:val="205"/>
        </w:trPr>
        <w:tc>
          <w:tcPr>
            <w:tcW w:w="2766" w:type="dxa"/>
          </w:tcPr>
          <w:p w:rsidR="004B5172" w:rsidRDefault="004B5172" w:rsidP="00AE016D">
            <w:pPr>
              <w:pStyle w:val="TableParagraph"/>
              <w:rPr>
                <w:sz w:val="14"/>
              </w:rPr>
            </w:pPr>
          </w:p>
        </w:tc>
        <w:tc>
          <w:tcPr>
            <w:tcW w:w="2568" w:type="dxa"/>
          </w:tcPr>
          <w:p w:rsidR="004B5172" w:rsidRDefault="004B5172" w:rsidP="00AE016D">
            <w:pPr>
              <w:pStyle w:val="TableParagraph"/>
              <w:rPr>
                <w:sz w:val="14"/>
              </w:rPr>
            </w:pPr>
          </w:p>
        </w:tc>
        <w:tc>
          <w:tcPr>
            <w:tcW w:w="4542" w:type="dxa"/>
          </w:tcPr>
          <w:p w:rsidR="004B5172" w:rsidRDefault="004B5172" w:rsidP="00AE016D">
            <w:pPr>
              <w:pStyle w:val="TableParagraph"/>
              <w:rPr>
                <w:sz w:val="14"/>
              </w:rPr>
            </w:pPr>
          </w:p>
        </w:tc>
      </w:tr>
    </w:tbl>
    <w:p w:rsidR="004B5172" w:rsidRDefault="004B5172" w:rsidP="004B5172">
      <w:pPr>
        <w:tabs>
          <w:tab w:val="left" w:pos="2822"/>
        </w:tabs>
        <w:spacing w:line="315" w:lineRule="exact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8"/>
        <w:ind w:left="299"/>
        <w:jc w:val="both"/>
      </w:pPr>
      <w:r>
        <w:t>Задание 11</w:t>
      </w:r>
    </w:p>
    <w:p w:rsidR="004B5172" w:rsidRDefault="004B5172" w:rsidP="004B5172">
      <w:pPr>
        <w:spacing w:before="144"/>
        <w:ind w:left="299" w:right="272"/>
        <w:jc w:val="both"/>
        <w:rPr>
          <w:sz w:val="28"/>
        </w:rPr>
      </w:pPr>
      <w:r>
        <w:rPr>
          <w:sz w:val="28"/>
        </w:rPr>
        <w:t>Определите</w:t>
      </w:r>
      <w:r>
        <w:rPr>
          <w:spacing w:val="-7"/>
          <w:sz w:val="28"/>
        </w:rPr>
        <w:t xml:space="preserve"> </w:t>
      </w:r>
      <w:r>
        <w:rPr>
          <w:sz w:val="28"/>
        </w:rPr>
        <w:t>число</w:t>
      </w:r>
      <w:r>
        <w:rPr>
          <w:spacing w:val="-10"/>
          <w:sz w:val="28"/>
        </w:rPr>
        <w:t xml:space="preserve"> </w:t>
      </w:r>
      <w:r>
        <w:rPr>
          <w:sz w:val="28"/>
        </w:rPr>
        <w:t>протонов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нейтронов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атомном</w:t>
      </w:r>
      <w:r>
        <w:rPr>
          <w:spacing w:val="-8"/>
          <w:sz w:val="28"/>
        </w:rPr>
        <w:t xml:space="preserve"> </w:t>
      </w:r>
      <w:r>
        <w:rPr>
          <w:sz w:val="28"/>
        </w:rPr>
        <w:t>ядре</w:t>
      </w:r>
      <w:r>
        <w:rPr>
          <w:spacing w:val="-12"/>
          <w:sz w:val="28"/>
        </w:rPr>
        <w:t xml:space="preserve"> </w:t>
      </w:r>
      <w:r>
        <w:rPr>
          <w:sz w:val="28"/>
        </w:rPr>
        <w:t>неизвестного</w:t>
      </w:r>
      <w:r>
        <w:rPr>
          <w:spacing w:val="-9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-7"/>
          <w:sz w:val="28"/>
        </w:rPr>
        <w:t xml:space="preserve"> </w:t>
      </w:r>
      <w:r>
        <w:rPr>
          <w:sz w:val="28"/>
        </w:rPr>
        <w:t>X,</w:t>
      </w:r>
      <w:r>
        <w:rPr>
          <w:spacing w:val="-68"/>
          <w:sz w:val="28"/>
        </w:rPr>
        <w:t xml:space="preserve"> </w:t>
      </w:r>
      <w:r>
        <w:rPr>
          <w:sz w:val="28"/>
        </w:rPr>
        <w:t>участвующего в ядерной реакции. В ответе запишите число протонов и число</w:t>
      </w:r>
      <w:r>
        <w:rPr>
          <w:spacing w:val="1"/>
          <w:sz w:val="28"/>
        </w:rPr>
        <w:t xml:space="preserve"> </w:t>
      </w:r>
      <w:r>
        <w:rPr>
          <w:sz w:val="28"/>
        </w:rPr>
        <w:t>нейтронов слитно без знаков препинания между ними. Число протонов Число</w:t>
      </w:r>
      <w:r>
        <w:rPr>
          <w:spacing w:val="1"/>
          <w:sz w:val="28"/>
        </w:rPr>
        <w:t xml:space="preserve"> </w:t>
      </w:r>
      <w:r>
        <w:rPr>
          <w:sz w:val="28"/>
        </w:rPr>
        <w:t>нейтронов</w:t>
      </w:r>
    </w:p>
    <w:p w:rsidR="004B5172" w:rsidRDefault="004B5172" w:rsidP="004B5172">
      <w:pPr>
        <w:rPr>
          <w:sz w:val="30"/>
        </w:rPr>
      </w:pPr>
    </w:p>
    <w:p w:rsidR="004B5172" w:rsidRDefault="004B5172" w:rsidP="004B5172">
      <w:pPr>
        <w:spacing w:before="2"/>
        <w:rPr>
          <w:sz w:val="24"/>
        </w:rPr>
      </w:pPr>
    </w:p>
    <w:p w:rsidR="004B5172" w:rsidRDefault="004B5172" w:rsidP="004B5172">
      <w:pPr>
        <w:tabs>
          <w:tab w:val="left" w:pos="3663"/>
        </w:tabs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3"/>
        <w:ind w:left="299"/>
        <w:jc w:val="both"/>
      </w:pPr>
      <w:r>
        <w:t>Задание 12</w:t>
      </w:r>
    </w:p>
    <w:p w:rsidR="004B5172" w:rsidRDefault="004B5172" w:rsidP="004B5172">
      <w:pPr>
        <w:spacing w:before="144"/>
        <w:ind w:left="299" w:right="272"/>
        <w:jc w:val="both"/>
        <w:rPr>
          <w:sz w:val="28"/>
        </w:rPr>
      </w:pPr>
      <w:r>
        <w:rPr>
          <w:sz w:val="28"/>
        </w:rPr>
        <w:t>С помощью барометра проводились измерения атмосферного давления. Верхняя</w:t>
      </w:r>
      <w:r>
        <w:rPr>
          <w:spacing w:val="1"/>
          <w:sz w:val="28"/>
        </w:rPr>
        <w:t xml:space="preserve"> </w:t>
      </w:r>
      <w:r>
        <w:rPr>
          <w:sz w:val="28"/>
        </w:rPr>
        <w:t>шкала</w:t>
      </w:r>
      <w:r>
        <w:rPr>
          <w:spacing w:val="1"/>
          <w:sz w:val="28"/>
        </w:rPr>
        <w:t xml:space="preserve"> </w:t>
      </w:r>
      <w:r>
        <w:rPr>
          <w:sz w:val="28"/>
        </w:rPr>
        <w:t>барометра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проградуирована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гПа,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нижняя</w:t>
      </w:r>
      <w:r>
        <w:rPr>
          <w:spacing w:val="1"/>
          <w:sz w:val="28"/>
        </w:rPr>
        <w:t xml:space="preserve"> </w:t>
      </w:r>
      <w:r>
        <w:rPr>
          <w:sz w:val="28"/>
        </w:rPr>
        <w:t>шкала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мм</w:t>
      </w:r>
      <w:r>
        <w:rPr>
          <w:spacing w:val="1"/>
          <w:sz w:val="28"/>
        </w:rPr>
        <w:t xml:space="preserve"> </w:t>
      </w:r>
      <w:r>
        <w:rPr>
          <w:sz w:val="28"/>
        </w:rPr>
        <w:t>рт.</w:t>
      </w:r>
      <w:r>
        <w:rPr>
          <w:spacing w:val="1"/>
          <w:sz w:val="28"/>
        </w:rPr>
        <w:t xml:space="preserve"> </w:t>
      </w:r>
      <w:r>
        <w:rPr>
          <w:sz w:val="28"/>
        </w:rPr>
        <w:t>ст.</w:t>
      </w:r>
      <w:r>
        <w:rPr>
          <w:spacing w:val="1"/>
          <w:sz w:val="28"/>
        </w:rPr>
        <w:t xml:space="preserve"> </w:t>
      </w:r>
      <w:r>
        <w:rPr>
          <w:sz w:val="28"/>
        </w:rPr>
        <w:t>Погрешность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15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равна</w:t>
      </w:r>
      <w:r>
        <w:rPr>
          <w:spacing w:val="-15"/>
          <w:sz w:val="28"/>
        </w:rPr>
        <w:t xml:space="preserve"> </w:t>
      </w:r>
      <w:r>
        <w:rPr>
          <w:sz w:val="28"/>
        </w:rPr>
        <w:t>цене</w:t>
      </w:r>
      <w:r>
        <w:rPr>
          <w:spacing w:val="-14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шкалы</w:t>
      </w:r>
      <w:r>
        <w:rPr>
          <w:spacing w:val="-15"/>
          <w:sz w:val="28"/>
        </w:rPr>
        <w:t xml:space="preserve"> </w:t>
      </w:r>
      <w:r>
        <w:rPr>
          <w:sz w:val="28"/>
        </w:rPr>
        <w:t>барометра.</w:t>
      </w:r>
      <w:r>
        <w:rPr>
          <w:spacing w:val="-16"/>
          <w:sz w:val="28"/>
        </w:rPr>
        <w:t xml:space="preserve"> </w:t>
      </w:r>
      <w:r>
        <w:rPr>
          <w:sz w:val="28"/>
        </w:rPr>
        <w:t>Запишите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49"/>
          <w:sz w:val="28"/>
        </w:rPr>
        <w:t xml:space="preserve"> </w:t>
      </w:r>
      <w:r>
        <w:rPr>
          <w:sz w:val="28"/>
        </w:rPr>
        <w:t>ответ</w:t>
      </w:r>
      <w:r>
        <w:rPr>
          <w:spacing w:val="49"/>
          <w:sz w:val="28"/>
        </w:rPr>
        <w:t xml:space="preserve"> </w:t>
      </w:r>
      <w:r>
        <w:rPr>
          <w:sz w:val="28"/>
        </w:rPr>
        <w:t>величину</w:t>
      </w:r>
      <w:r>
        <w:rPr>
          <w:spacing w:val="47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54"/>
          <w:sz w:val="28"/>
        </w:rPr>
        <w:t xml:space="preserve"> </w:t>
      </w:r>
      <w:r>
        <w:rPr>
          <w:sz w:val="28"/>
        </w:rPr>
        <w:t>давления,</w:t>
      </w:r>
      <w:r>
        <w:rPr>
          <w:spacing w:val="55"/>
          <w:sz w:val="28"/>
        </w:rPr>
        <w:t xml:space="preserve"> </w:t>
      </w:r>
      <w:r>
        <w:rPr>
          <w:sz w:val="28"/>
        </w:rPr>
        <w:t>выраженного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48"/>
          <w:sz w:val="28"/>
        </w:rPr>
        <w:t xml:space="preserve"> </w:t>
      </w:r>
      <w:r>
        <w:rPr>
          <w:sz w:val="28"/>
        </w:rPr>
        <w:t>мм</w:t>
      </w:r>
      <w:r>
        <w:rPr>
          <w:spacing w:val="52"/>
          <w:sz w:val="28"/>
        </w:rPr>
        <w:t xml:space="preserve"> </w:t>
      </w:r>
      <w:r>
        <w:rPr>
          <w:sz w:val="28"/>
        </w:rPr>
        <w:t>рт.</w:t>
      </w:r>
      <w:r>
        <w:rPr>
          <w:spacing w:val="54"/>
          <w:sz w:val="28"/>
        </w:rPr>
        <w:t xml:space="preserve"> </w:t>
      </w:r>
      <w:r>
        <w:rPr>
          <w:sz w:val="28"/>
        </w:rPr>
        <w:t>ст.,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47"/>
          <w:sz w:val="28"/>
        </w:rPr>
        <w:t xml:space="preserve"> </w:t>
      </w:r>
      <w:r>
        <w:rPr>
          <w:sz w:val="28"/>
        </w:rPr>
        <w:t>учётом</w:t>
      </w:r>
    </w:p>
    <w:p w:rsidR="004B5172" w:rsidRDefault="004B5172" w:rsidP="004B5172">
      <w:pPr>
        <w:jc w:val="both"/>
        <w:rPr>
          <w:sz w:val="28"/>
        </w:rPr>
        <w:sectPr w:rsidR="004B5172">
          <w:pgSz w:w="11920" w:h="16850"/>
          <w:pgMar w:top="960" w:right="160" w:bottom="1200" w:left="1280" w:header="0" w:footer="1003" w:gutter="0"/>
          <w:cols w:space="720"/>
        </w:sectPr>
      </w:pPr>
    </w:p>
    <w:p w:rsidR="004B5172" w:rsidRDefault="004B5172" w:rsidP="004B5172">
      <w:pPr>
        <w:spacing w:before="62"/>
        <w:ind w:left="299"/>
        <w:rPr>
          <w:sz w:val="28"/>
        </w:rPr>
      </w:pPr>
      <w:r>
        <w:rPr>
          <w:sz w:val="28"/>
        </w:rPr>
        <w:lastRenderedPageBreak/>
        <w:t>погрешности измерений. В 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запишите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 погрешность слитно без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пробела.</w:t>
      </w:r>
    </w:p>
    <w:p w:rsidR="004B5172" w:rsidRDefault="004B5172" w:rsidP="004B5172">
      <w:pPr>
        <w:tabs>
          <w:tab w:val="left" w:pos="3941"/>
        </w:tabs>
        <w:spacing w:before="153"/>
        <w:ind w:left="299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spacing w:before="10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83328" behindDoc="0" locked="0" layoutInCell="1" allowOverlap="1" wp14:anchorId="3AC795CE" wp14:editId="15CAE06C">
            <wp:simplePos x="0" y="0"/>
            <wp:positionH relativeFrom="page">
              <wp:posOffset>1003300</wp:posOffset>
            </wp:positionH>
            <wp:positionV relativeFrom="paragraph">
              <wp:posOffset>213995</wp:posOffset>
            </wp:positionV>
            <wp:extent cx="2905125" cy="1638300"/>
            <wp:effectExtent l="0" t="0" r="0" b="0"/>
            <wp:wrapTopAndBottom/>
            <wp:docPr id="44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24.png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172" w:rsidRDefault="004B5172" w:rsidP="004B5172">
      <w:pPr>
        <w:pStyle w:val="a3"/>
        <w:spacing w:before="11"/>
        <w:ind w:left="299"/>
      </w:pPr>
      <w:r>
        <w:t>Задание 13</w:t>
      </w:r>
    </w:p>
    <w:p w:rsidR="004B5172" w:rsidRDefault="004B5172" w:rsidP="004B5172">
      <w:pPr>
        <w:spacing w:before="144"/>
        <w:ind w:left="299"/>
        <w:rPr>
          <w:sz w:val="28"/>
        </w:rPr>
      </w:pPr>
      <w:r>
        <w:rPr>
          <w:sz w:val="28"/>
        </w:rPr>
        <w:t>Рассмотрите</w:t>
      </w:r>
      <w:r>
        <w:rPr>
          <w:spacing w:val="-6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содержащую</w:t>
      </w:r>
      <w:r>
        <w:rPr>
          <w:spacing w:val="-8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ярких</w:t>
      </w:r>
      <w:r>
        <w:rPr>
          <w:spacing w:val="-12"/>
          <w:sz w:val="28"/>
        </w:rPr>
        <w:t xml:space="preserve"> </w:t>
      </w:r>
      <w:r>
        <w:rPr>
          <w:sz w:val="28"/>
        </w:rPr>
        <w:t>звёздах.</w:t>
      </w:r>
    </w:p>
    <w:p w:rsidR="004B5172" w:rsidRDefault="004B5172" w:rsidP="004B5172">
      <w:pPr>
        <w:spacing w:before="3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84352" behindDoc="0" locked="0" layoutInCell="1" allowOverlap="1" wp14:anchorId="231047E2" wp14:editId="42A268DE">
            <wp:simplePos x="0" y="0"/>
            <wp:positionH relativeFrom="page">
              <wp:posOffset>1003300</wp:posOffset>
            </wp:positionH>
            <wp:positionV relativeFrom="paragraph">
              <wp:posOffset>99695</wp:posOffset>
            </wp:positionV>
            <wp:extent cx="4976495" cy="2124075"/>
            <wp:effectExtent l="0" t="0" r="0" b="0"/>
            <wp:wrapTopAndBottom/>
            <wp:docPr id="46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25.png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6792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172" w:rsidRDefault="004B5172" w:rsidP="004B5172">
      <w:pPr>
        <w:rPr>
          <w:sz w:val="30"/>
        </w:rPr>
      </w:pPr>
    </w:p>
    <w:p w:rsidR="004B5172" w:rsidRDefault="004B5172" w:rsidP="004B5172">
      <w:pPr>
        <w:spacing w:before="200"/>
        <w:ind w:left="299"/>
        <w:rPr>
          <w:sz w:val="28"/>
        </w:rPr>
      </w:pPr>
      <w:r>
        <w:rPr>
          <w:sz w:val="28"/>
        </w:rPr>
        <w:t>Выберите</w:t>
      </w:r>
      <w:r>
        <w:rPr>
          <w:spacing w:val="-9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0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характеристикам</w:t>
      </w:r>
      <w:r>
        <w:rPr>
          <w:spacing w:val="-3"/>
          <w:sz w:val="28"/>
        </w:rPr>
        <w:t xml:space="preserve"> </w:t>
      </w:r>
      <w:r>
        <w:rPr>
          <w:sz w:val="28"/>
        </w:rPr>
        <w:t>звёзд.</w:t>
      </w:r>
    </w:p>
    <w:p w:rsidR="004B5172" w:rsidRDefault="004B5172" w:rsidP="004B5172">
      <w:pPr>
        <w:pStyle w:val="a4"/>
        <w:numPr>
          <w:ilvl w:val="0"/>
          <w:numId w:val="24"/>
        </w:numPr>
        <w:tabs>
          <w:tab w:val="left" w:pos="598"/>
        </w:tabs>
        <w:spacing w:before="148" w:line="244" w:lineRule="auto"/>
        <w:ind w:right="317" w:firstLine="0"/>
        <w:rPr>
          <w:sz w:val="28"/>
        </w:rPr>
      </w:pPr>
      <w:r>
        <w:rPr>
          <w:w w:val="95"/>
          <w:sz w:val="28"/>
        </w:rPr>
        <w:t>Звезда</w:t>
      </w:r>
      <w:r>
        <w:rPr>
          <w:spacing w:val="33"/>
          <w:w w:val="95"/>
          <w:sz w:val="28"/>
        </w:rPr>
        <w:t xml:space="preserve"> </w:t>
      </w:r>
      <w:r>
        <w:rPr>
          <w:w w:val="95"/>
          <w:sz w:val="28"/>
        </w:rPr>
        <w:t>Сириус</w:t>
      </w:r>
      <w:r>
        <w:rPr>
          <w:spacing w:val="42"/>
          <w:w w:val="95"/>
          <w:sz w:val="28"/>
        </w:rPr>
        <w:t xml:space="preserve"> </w:t>
      </w:r>
      <w:r>
        <w:rPr>
          <w:w w:val="95"/>
          <w:sz w:val="28"/>
        </w:rPr>
        <w:t>А</w:t>
      </w:r>
      <w:r>
        <w:rPr>
          <w:spacing w:val="23"/>
          <w:w w:val="95"/>
          <w:sz w:val="28"/>
        </w:rPr>
        <w:t xml:space="preserve"> </w:t>
      </w:r>
      <w:r>
        <w:rPr>
          <w:w w:val="95"/>
          <w:sz w:val="28"/>
        </w:rPr>
        <w:t>относится</w:t>
      </w:r>
      <w:r>
        <w:rPr>
          <w:spacing w:val="36"/>
          <w:w w:val="95"/>
          <w:sz w:val="28"/>
        </w:rPr>
        <w:t xml:space="preserve"> </w:t>
      </w:r>
      <w:r>
        <w:rPr>
          <w:w w:val="95"/>
          <w:sz w:val="28"/>
        </w:rPr>
        <w:t>к</w:t>
      </w:r>
      <w:r>
        <w:rPr>
          <w:spacing w:val="37"/>
          <w:w w:val="95"/>
          <w:sz w:val="28"/>
        </w:rPr>
        <w:t xml:space="preserve"> </w:t>
      </w:r>
      <w:r>
        <w:rPr>
          <w:w w:val="95"/>
          <w:sz w:val="28"/>
        </w:rPr>
        <w:t>звёздам</w:t>
      </w:r>
      <w:r>
        <w:rPr>
          <w:spacing w:val="35"/>
          <w:w w:val="95"/>
          <w:sz w:val="28"/>
        </w:rPr>
        <w:t xml:space="preserve"> </w:t>
      </w:r>
      <w:r>
        <w:rPr>
          <w:w w:val="95"/>
          <w:sz w:val="28"/>
        </w:rPr>
        <w:t>главной</w:t>
      </w:r>
      <w:r>
        <w:rPr>
          <w:spacing w:val="40"/>
          <w:w w:val="95"/>
          <w:sz w:val="28"/>
        </w:rPr>
        <w:t xml:space="preserve"> </w:t>
      </w:r>
      <w:r>
        <w:rPr>
          <w:w w:val="95"/>
          <w:sz w:val="28"/>
        </w:rPr>
        <w:t>последовательности</w:t>
      </w:r>
      <w:r>
        <w:rPr>
          <w:spacing w:val="35"/>
          <w:w w:val="95"/>
          <w:sz w:val="28"/>
        </w:rPr>
        <w:t xml:space="preserve"> </w:t>
      </w:r>
      <w:r>
        <w:rPr>
          <w:w w:val="95"/>
          <w:sz w:val="28"/>
        </w:rPr>
        <w:t>на</w:t>
      </w:r>
      <w:r>
        <w:rPr>
          <w:spacing w:val="32"/>
          <w:w w:val="95"/>
          <w:sz w:val="28"/>
        </w:rPr>
        <w:t xml:space="preserve"> </w:t>
      </w:r>
      <w:r>
        <w:rPr>
          <w:w w:val="95"/>
          <w:sz w:val="28"/>
        </w:rPr>
        <w:t>диаграмме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Герцшпрунга</w:t>
      </w:r>
      <w:r>
        <w:rPr>
          <w:spacing w:val="5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Рессела.</w:t>
      </w:r>
    </w:p>
    <w:p w:rsidR="004B5172" w:rsidRDefault="004B5172" w:rsidP="004B5172">
      <w:pPr>
        <w:pStyle w:val="a4"/>
        <w:numPr>
          <w:ilvl w:val="0"/>
          <w:numId w:val="24"/>
        </w:numPr>
        <w:tabs>
          <w:tab w:val="left" w:pos="608"/>
        </w:tabs>
        <w:spacing w:before="141"/>
        <w:ind w:left="607" w:hanging="309"/>
        <w:rPr>
          <w:sz w:val="28"/>
        </w:rPr>
      </w:pPr>
      <w:r>
        <w:rPr>
          <w:sz w:val="28"/>
        </w:rPr>
        <w:t>Звезда</w:t>
      </w:r>
      <w:r>
        <w:rPr>
          <w:spacing w:val="-8"/>
          <w:sz w:val="28"/>
        </w:rPr>
        <w:t xml:space="preserve"> </w:t>
      </w:r>
      <w:r>
        <w:rPr>
          <w:sz w:val="28"/>
        </w:rPr>
        <w:t>Ригель</w:t>
      </w:r>
      <w:r>
        <w:rPr>
          <w:spacing w:val="-9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сверхгигантам.</w:t>
      </w:r>
    </w:p>
    <w:p w:rsidR="004B5172" w:rsidRDefault="004B5172" w:rsidP="004B5172">
      <w:pPr>
        <w:pStyle w:val="a4"/>
        <w:numPr>
          <w:ilvl w:val="0"/>
          <w:numId w:val="24"/>
        </w:numPr>
        <w:tabs>
          <w:tab w:val="left" w:pos="593"/>
        </w:tabs>
        <w:spacing w:before="148"/>
        <w:ind w:right="320" w:firstLine="0"/>
        <w:rPr>
          <w:sz w:val="28"/>
        </w:rPr>
      </w:pPr>
      <w:r>
        <w:rPr>
          <w:w w:val="95"/>
          <w:sz w:val="28"/>
        </w:rPr>
        <w:t>Наше</w:t>
      </w:r>
      <w:r>
        <w:rPr>
          <w:spacing w:val="40"/>
          <w:w w:val="95"/>
          <w:sz w:val="28"/>
        </w:rPr>
        <w:t xml:space="preserve"> </w:t>
      </w:r>
      <w:r>
        <w:rPr>
          <w:w w:val="95"/>
          <w:sz w:val="28"/>
        </w:rPr>
        <w:t>Солнце</w:t>
      </w:r>
      <w:r>
        <w:rPr>
          <w:spacing w:val="41"/>
          <w:w w:val="95"/>
          <w:sz w:val="28"/>
        </w:rPr>
        <w:t xml:space="preserve"> </w:t>
      </w:r>
      <w:r>
        <w:rPr>
          <w:w w:val="95"/>
          <w:sz w:val="28"/>
        </w:rPr>
        <w:t>имеет</w:t>
      </w:r>
      <w:r>
        <w:rPr>
          <w:spacing w:val="36"/>
          <w:w w:val="95"/>
          <w:sz w:val="28"/>
        </w:rPr>
        <w:t xml:space="preserve"> </w:t>
      </w:r>
      <w:r>
        <w:rPr>
          <w:w w:val="95"/>
          <w:sz w:val="28"/>
        </w:rPr>
        <w:t>максимальную</w:t>
      </w:r>
      <w:r>
        <w:rPr>
          <w:spacing w:val="39"/>
          <w:w w:val="95"/>
          <w:sz w:val="28"/>
        </w:rPr>
        <w:t xml:space="preserve"> </w:t>
      </w:r>
      <w:r>
        <w:rPr>
          <w:w w:val="95"/>
          <w:sz w:val="28"/>
        </w:rPr>
        <w:t>массу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для</w:t>
      </w:r>
      <w:r>
        <w:rPr>
          <w:spacing w:val="41"/>
          <w:w w:val="95"/>
          <w:sz w:val="28"/>
        </w:rPr>
        <w:t xml:space="preserve"> </w:t>
      </w:r>
      <w:r>
        <w:rPr>
          <w:w w:val="95"/>
          <w:sz w:val="28"/>
        </w:rPr>
        <w:t>звёзд</w:t>
      </w:r>
      <w:r>
        <w:rPr>
          <w:spacing w:val="44"/>
          <w:w w:val="95"/>
          <w:sz w:val="28"/>
        </w:rPr>
        <w:t xml:space="preserve"> </w:t>
      </w:r>
      <w:r>
        <w:rPr>
          <w:w w:val="95"/>
          <w:sz w:val="28"/>
        </w:rPr>
        <w:t>главной</w:t>
      </w:r>
      <w:r>
        <w:rPr>
          <w:spacing w:val="38"/>
          <w:w w:val="95"/>
          <w:sz w:val="28"/>
        </w:rPr>
        <w:t xml:space="preserve"> </w:t>
      </w:r>
      <w:r>
        <w:rPr>
          <w:w w:val="95"/>
          <w:sz w:val="28"/>
        </w:rPr>
        <w:t>последовательности</w:t>
      </w:r>
      <w:r>
        <w:rPr>
          <w:spacing w:val="-63"/>
          <w:w w:val="95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диаграмме</w:t>
      </w:r>
      <w:r>
        <w:rPr>
          <w:spacing w:val="-3"/>
          <w:sz w:val="28"/>
        </w:rPr>
        <w:t xml:space="preserve"> </w:t>
      </w:r>
      <w:r>
        <w:rPr>
          <w:sz w:val="28"/>
        </w:rPr>
        <w:t>Герцшпрунга</w:t>
      </w:r>
      <w:r>
        <w:rPr>
          <w:spacing w:val="7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Рессела.</w:t>
      </w:r>
    </w:p>
    <w:p w:rsidR="004B5172" w:rsidRDefault="004B5172" w:rsidP="004B5172">
      <w:pPr>
        <w:pStyle w:val="a4"/>
        <w:numPr>
          <w:ilvl w:val="0"/>
          <w:numId w:val="24"/>
        </w:numPr>
        <w:tabs>
          <w:tab w:val="left" w:pos="603"/>
        </w:tabs>
        <w:spacing w:before="149" w:line="242" w:lineRule="auto"/>
        <w:ind w:right="317" w:firstLine="0"/>
        <w:rPr>
          <w:sz w:val="28"/>
        </w:rPr>
      </w:pPr>
      <w:r>
        <w:rPr>
          <w:spacing w:val="-1"/>
          <w:sz w:val="28"/>
        </w:rPr>
        <w:t>Звезда</w:t>
      </w:r>
      <w:r>
        <w:rPr>
          <w:spacing w:val="-12"/>
          <w:sz w:val="28"/>
        </w:rPr>
        <w:t xml:space="preserve"> </w:t>
      </w:r>
      <w:r>
        <w:rPr>
          <w:sz w:val="28"/>
        </w:rPr>
        <w:t>Сириус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звёздам</w:t>
      </w:r>
      <w:r>
        <w:rPr>
          <w:spacing w:val="-15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диаграмме</w:t>
      </w:r>
      <w:r>
        <w:rPr>
          <w:spacing w:val="-67"/>
          <w:sz w:val="28"/>
        </w:rPr>
        <w:t xml:space="preserve"> </w:t>
      </w:r>
      <w:r>
        <w:rPr>
          <w:sz w:val="28"/>
        </w:rPr>
        <w:t>Герцшпрунга</w:t>
      </w:r>
      <w:r>
        <w:rPr>
          <w:spacing w:val="5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Рессела.</w:t>
      </w:r>
    </w:p>
    <w:p w:rsidR="004B5172" w:rsidRDefault="004B5172" w:rsidP="004B5172">
      <w:pPr>
        <w:pStyle w:val="a4"/>
        <w:numPr>
          <w:ilvl w:val="0"/>
          <w:numId w:val="24"/>
        </w:numPr>
        <w:tabs>
          <w:tab w:val="left" w:pos="608"/>
        </w:tabs>
        <w:spacing w:before="146"/>
        <w:ind w:left="607" w:hanging="309"/>
        <w:rPr>
          <w:sz w:val="28"/>
        </w:rPr>
      </w:pPr>
      <w:r>
        <w:rPr>
          <w:sz w:val="28"/>
        </w:rPr>
        <w:t>Звезда</w:t>
      </w:r>
      <w:r>
        <w:rPr>
          <w:spacing w:val="-8"/>
          <w:sz w:val="28"/>
        </w:rPr>
        <w:t xml:space="preserve"> </w:t>
      </w:r>
      <w:r>
        <w:rPr>
          <w:sz w:val="28"/>
        </w:rPr>
        <w:t>Центавра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8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белым</w:t>
      </w:r>
      <w:r>
        <w:rPr>
          <w:spacing w:val="-1"/>
          <w:sz w:val="28"/>
        </w:rPr>
        <w:t xml:space="preserve"> </w:t>
      </w:r>
      <w:r>
        <w:rPr>
          <w:sz w:val="28"/>
        </w:rPr>
        <w:t>карликам.</w:t>
      </w:r>
    </w:p>
    <w:p w:rsidR="004B5172" w:rsidRDefault="004B5172" w:rsidP="004B5172">
      <w:pPr>
        <w:rPr>
          <w:sz w:val="30"/>
        </w:rPr>
      </w:pPr>
    </w:p>
    <w:p w:rsidR="004B5172" w:rsidRDefault="004B5172" w:rsidP="004B5172">
      <w:pPr>
        <w:spacing w:before="3"/>
        <w:rPr>
          <w:sz w:val="24"/>
        </w:rPr>
      </w:pPr>
    </w:p>
    <w:p w:rsidR="004B5172" w:rsidRDefault="004B5172" w:rsidP="004B5172">
      <w:pPr>
        <w:tabs>
          <w:tab w:val="left" w:pos="3380"/>
        </w:tabs>
        <w:spacing w:before="1"/>
        <w:ind w:left="299"/>
        <w:rPr>
          <w:sz w:val="28"/>
        </w:rPr>
      </w:pPr>
      <w:r>
        <w:rPr>
          <w:sz w:val="28"/>
        </w:rPr>
        <w:t>Ответ:</w:t>
      </w:r>
      <w:r>
        <w:rPr>
          <w:spacing w:val="-8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rPr>
          <w:sz w:val="28"/>
        </w:rPr>
        <w:sectPr w:rsidR="004B5172">
          <w:pgSz w:w="11920" w:h="16850"/>
          <w:pgMar w:top="960" w:right="160" w:bottom="1260" w:left="1280" w:header="0" w:footer="1003" w:gutter="0"/>
          <w:cols w:space="720"/>
        </w:sectPr>
      </w:pPr>
    </w:p>
    <w:p w:rsidR="004B5172" w:rsidRDefault="004B5172" w:rsidP="004B5172">
      <w:pPr>
        <w:pStyle w:val="a3"/>
        <w:spacing w:before="67"/>
        <w:ind w:left="299"/>
        <w:jc w:val="both"/>
      </w:pPr>
      <w:r>
        <w:lastRenderedPageBreak/>
        <w:t>Задание 14</w:t>
      </w:r>
    </w:p>
    <w:p w:rsidR="004B5172" w:rsidRDefault="004B5172" w:rsidP="004B5172">
      <w:pPr>
        <w:spacing w:before="148"/>
        <w:ind w:left="299" w:right="283"/>
        <w:jc w:val="both"/>
        <w:rPr>
          <w:sz w:val="28"/>
        </w:rPr>
      </w:pPr>
      <w:r>
        <w:rPr>
          <w:sz w:val="28"/>
        </w:rPr>
        <w:t>Камень бросили вертикально вверх с начальной скоростью 20 м/с. Через какое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минимальное время после броска кинетическая энергия камня уменьшится в 4</w:t>
      </w:r>
      <w:r>
        <w:rPr>
          <w:spacing w:val="1"/>
          <w:sz w:val="28"/>
        </w:rPr>
        <w:t xml:space="preserve"> </w:t>
      </w:r>
      <w:r>
        <w:rPr>
          <w:sz w:val="28"/>
        </w:rPr>
        <w:t>раза?</w:t>
      </w:r>
    </w:p>
    <w:p w:rsidR="004B5172" w:rsidRDefault="004B5172" w:rsidP="004B5172">
      <w:pPr>
        <w:tabs>
          <w:tab w:val="left" w:pos="3380"/>
        </w:tabs>
        <w:spacing w:before="148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3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pStyle w:val="a3"/>
        <w:spacing w:before="158"/>
        <w:ind w:left="299"/>
        <w:jc w:val="both"/>
      </w:pPr>
      <w:r>
        <w:t>Задание 15</w:t>
      </w:r>
    </w:p>
    <w:p w:rsidR="004B5172" w:rsidRDefault="004B5172" w:rsidP="004B5172">
      <w:pPr>
        <w:spacing w:before="144"/>
        <w:ind w:left="299" w:right="267"/>
        <w:jc w:val="both"/>
        <w:rPr>
          <w:sz w:val="28"/>
        </w:rPr>
      </w:pPr>
      <w:r>
        <w:rPr>
          <w:sz w:val="28"/>
        </w:rPr>
        <w:t>Поток фотонов выбивает из металла фотоэлектроны, максимальная кинетическая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эВ.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1"/>
          <w:sz w:val="28"/>
        </w:rPr>
        <w:t xml:space="preserve"> </w:t>
      </w:r>
      <w:r>
        <w:rPr>
          <w:sz w:val="28"/>
        </w:rPr>
        <w:t>фотонов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раза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выхода</w:t>
      </w:r>
      <w:r>
        <w:rPr>
          <w:spacing w:val="1"/>
          <w:sz w:val="28"/>
        </w:rPr>
        <w:t xml:space="preserve"> </w:t>
      </w:r>
      <w:r>
        <w:rPr>
          <w:sz w:val="28"/>
        </w:rPr>
        <w:t>фотоэлектронов.</w:t>
      </w:r>
      <w:r>
        <w:rPr>
          <w:spacing w:val="4"/>
          <w:sz w:val="28"/>
        </w:rPr>
        <w:t xml:space="preserve"> </w:t>
      </w:r>
      <w:r>
        <w:rPr>
          <w:sz w:val="28"/>
        </w:rPr>
        <w:t>Какова</w:t>
      </w:r>
      <w:r>
        <w:rPr>
          <w:spacing w:val="2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-2"/>
          <w:sz w:val="28"/>
        </w:rPr>
        <w:t xml:space="preserve"> </w:t>
      </w:r>
      <w:r>
        <w:rPr>
          <w:sz w:val="28"/>
        </w:rPr>
        <w:t>фотонов?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эВ.</w:t>
      </w:r>
    </w:p>
    <w:p w:rsidR="004B5172" w:rsidRDefault="004B5172" w:rsidP="004B5172">
      <w:pPr>
        <w:tabs>
          <w:tab w:val="left" w:pos="3524"/>
        </w:tabs>
        <w:spacing w:before="153"/>
        <w:ind w:left="299"/>
        <w:jc w:val="both"/>
        <w:rPr>
          <w:sz w:val="28"/>
        </w:rPr>
      </w:pPr>
      <w:r>
        <w:rPr>
          <w:sz w:val="28"/>
        </w:rPr>
        <w:t>Ответ:</w:t>
      </w:r>
      <w:r>
        <w:rPr>
          <w:spacing w:val="-3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B5172" w:rsidRDefault="004B5172" w:rsidP="004B5172">
      <w:pPr>
        <w:rPr>
          <w:b/>
          <w:sz w:val="20"/>
        </w:rPr>
      </w:pPr>
    </w:p>
    <w:p w:rsidR="004B5172" w:rsidRDefault="004B5172" w:rsidP="00C77BEE">
      <w:pPr>
        <w:sectPr w:rsidR="004B5172">
          <w:pgSz w:w="11920" w:h="16850"/>
          <w:pgMar w:top="960" w:right="160" w:bottom="1200" w:left="1280" w:header="0" w:footer="1003" w:gutter="0"/>
          <w:cols w:space="720"/>
        </w:sectPr>
      </w:pPr>
    </w:p>
    <w:p w:rsidR="00C77BEE" w:rsidRDefault="00C77BEE" w:rsidP="00C77BEE"/>
    <w:p w:rsidR="00C77BEE" w:rsidRPr="00C77BEE" w:rsidRDefault="00C77BEE" w:rsidP="00C77BEE"/>
    <w:p w:rsidR="00096247" w:rsidRPr="00C77BEE" w:rsidRDefault="00096247" w:rsidP="00C77BEE">
      <w:pPr>
        <w:tabs>
          <w:tab w:val="left" w:pos="3030"/>
        </w:tabs>
        <w:sectPr w:rsidR="00096247" w:rsidRPr="00C77BEE">
          <w:pgSz w:w="11920" w:h="16850"/>
          <w:pgMar w:top="1040" w:right="160" w:bottom="1200" w:left="1280" w:header="0" w:footer="1003" w:gutter="0"/>
          <w:cols w:space="720"/>
        </w:sectPr>
      </w:pPr>
    </w:p>
    <w:p w:rsidR="00096247" w:rsidRDefault="00096247">
      <w:pPr>
        <w:sectPr w:rsidR="00096247">
          <w:pgSz w:w="11920" w:h="16850"/>
          <w:pgMar w:top="1040" w:right="160" w:bottom="1200" w:left="1280" w:header="0" w:footer="1003" w:gutter="0"/>
          <w:cols w:space="720"/>
        </w:sectPr>
      </w:pPr>
    </w:p>
    <w:p w:rsidR="00096247" w:rsidRDefault="00096247" w:rsidP="00C77BEE">
      <w:pPr>
        <w:pStyle w:val="a3"/>
        <w:spacing w:before="67"/>
        <w:jc w:val="both"/>
      </w:pPr>
    </w:p>
    <w:sectPr w:rsidR="00096247">
      <w:footerReference w:type="default" r:id="rId36"/>
      <w:pgSz w:w="11920" w:h="16850"/>
      <w:pgMar w:top="960" w:right="160" w:bottom="1200" w:left="128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B47" w:rsidRDefault="00C87B47">
      <w:r>
        <w:separator/>
      </w:r>
    </w:p>
  </w:endnote>
  <w:endnote w:type="continuationSeparator" w:id="0">
    <w:p w:rsidR="00C87B47" w:rsidRDefault="00C8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47" w:rsidRDefault="00B46698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4038600</wp:posOffset>
              </wp:positionH>
              <wp:positionV relativeFrom="page">
                <wp:posOffset>9921875</wp:posOffset>
              </wp:positionV>
              <wp:extent cx="216535" cy="165735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6247" w:rsidRDefault="00EB349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972CA">
                            <w:rPr>
                              <w:rFonts w:ascii="Calibri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8pt;margin-top:781.25pt;width:17.05pt;height:13.0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" filled="f" stroked="f">
              <v:textbox inset="0,0,0,0">
                <w:txbxContent>
                  <w:p w:rsidR="00096247" w:rsidRDefault="00EB349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972CA">
                      <w:rPr>
                        <w:rFonts w:ascii="Calibri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172" w:rsidRDefault="004B5172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88A3ED9" wp14:editId="6A99F048">
              <wp:simplePos x="0" y="0"/>
              <wp:positionH relativeFrom="page">
                <wp:posOffset>989965</wp:posOffset>
              </wp:positionH>
              <wp:positionV relativeFrom="page">
                <wp:posOffset>9604375</wp:posOffset>
              </wp:positionV>
              <wp:extent cx="3048635" cy="22161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63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5172" w:rsidRDefault="004B5172">
                          <w:pPr>
                            <w:tabs>
                              <w:tab w:val="left" w:pos="4780"/>
                            </w:tabs>
                            <w:spacing w:before="6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Ответ:</w:t>
                          </w:r>
                          <w:r>
                            <w:rPr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w w:val="99"/>
                              <w:sz w:val="28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8A3ED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77.95pt;margin-top:756.25pt;width:240.05pt;height:17.4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4x6sAIAALA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" filled="f" stroked="f">
              <v:textbox inset="0,0,0,0">
                <w:txbxContent>
                  <w:p w:rsidR="004B5172" w:rsidRDefault="004B5172">
                    <w:pPr>
                      <w:tabs>
                        <w:tab w:val="left" w:pos="4780"/>
                      </w:tabs>
                      <w:spacing w:before="6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Ответ: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w w:val="99"/>
                        <w:sz w:val="28"/>
                        <w:u w:val="single"/>
                      </w:rPr>
                      <w:t xml:space="preserve"> </w:t>
                    </w:r>
                    <w:r>
                      <w:rPr>
                        <w:sz w:val="28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EA3F843" wp14:editId="6377F0B7">
              <wp:simplePos x="0" y="0"/>
              <wp:positionH relativeFrom="page">
                <wp:posOffset>4038600</wp:posOffset>
              </wp:positionH>
              <wp:positionV relativeFrom="page">
                <wp:posOffset>9921875</wp:posOffset>
              </wp:positionV>
              <wp:extent cx="216535" cy="16573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5172" w:rsidRDefault="004B517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972CA">
                            <w:rPr>
                              <w:rFonts w:ascii="Calibri"/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3F84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18pt;margin-top:781.25pt;width:17.05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NMe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" filled="f" stroked="f">
              <v:textbox inset="0,0,0,0">
                <w:txbxContent>
                  <w:p w:rsidR="004B5172" w:rsidRDefault="004B517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972CA">
                      <w:rPr>
                        <w:rFonts w:ascii="Calibri"/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172" w:rsidRDefault="004B5172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B5A762C" wp14:editId="287439B9">
              <wp:simplePos x="0" y="0"/>
              <wp:positionH relativeFrom="page">
                <wp:posOffset>4038600</wp:posOffset>
              </wp:positionH>
              <wp:positionV relativeFrom="page">
                <wp:posOffset>9876155</wp:posOffset>
              </wp:positionV>
              <wp:extent cx="219710" cy="211455"/>
              <wp:effectExtent l="0" t="0" r="0" b="0"/>
              <wp:wrapNone/>
              <wp:docPr id="1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211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5172" w:rsidRDefault="004B5172">
                          <w:pPr>
                            <w:spacing w:before="48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972CA">
                            <w:rPr>
                              <w:rFonts w:ascii="Calibri"/>
                              <w:noProof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5A762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318pt;margin-top:777.65pt;width:17.3pt;height:16.6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nERrwIAALA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" filled="f" stroked="f">
              <v:textbox inset="0,0,0,0">
                <w:txbxContent>
                  <w:p w:rsidR="004B5172" w:rsidRDefault="004B5172">
                    <w:pPr>
                      <w:spacing w:before="48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972CA">
                      <w:rPr>
                        <w:rFonts w:ascii="Calibri"/>
                        <w:noProof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47" w:rsidRDefault="00B46698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4038600</wp:posOffset>
              </wp:positionH>
              <wp:positionV relativeFrom="page">
                <wp:posOffset>9876155</wp:posOffset>
              </wp:positionV>
              <wp:extent cx="219710" cy="21145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211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6247" w:rsidRDefault="00EB3490">
                          <w:pPr>
                            <w:spacing w:before="48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972CA">
                            <w:rPr>
                              <w:rFonts w:ascii="Calibri"/>
                              <w:noProof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318pt;margin-top:777.65pt;width:17.3pt;height:16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" filled="f" stroked="f">
              <v:textbox inset="0,0,0,0">
                <w:txbxContent>
                  <w:p w:rsidR="00096247" w:rsidRDefault="00EB3490">
                    <w:pPr>
                      <w:spacing w:before="48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972CA">
                      <w:rPr>
                        <w:rFonts w:ascii="Calibri"/>
                        <w:noProof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B47" w:rsidRDefault="00C87B47">
      <w:r>
        <w:separator/>
      </w:r>
    </w:p>
  </w:footnote>
  <w:footnote w:type="continuationSeparator" w:id="0">
    <w:p w:rsidR="00C87B47" w:rsidRDefault="00C87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39341B"/>
    <w:multiLevelType w:val="multilevel"/>
    <w:tmpl w:val="9239341B"/>
    <w:lvl w:ilvl="0">
      <w:start w:val="1"/>
      <w:numFmt w:val="decimal"/>
      <w:lvlText w:val="%1."/>
      <w:lvlJc w:val="left"/>
      <w:pPr>
        <w:ind w:left="299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17" w:hanging="28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35" w:hanging="2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3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9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7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9C8AC8EF"/>
    <w:multiLevelType w:val="multilevel"/>
    <w:tmpl w:val="9C8AC8EF"/>
    <w:lvl w:ilvl="0">
      <w:start w:val="1"/>
      <w:numFmt w:val="decimal"/>
      <w:lvlText w:val="%1)"/>
      <w:lvlJc w:val="left"/>
      <w:pPr>
        <w:ind w:left="607" w:hanging="308"/>
        <w:jc w:val="left"/>
      </w:pPr>
      <w:rPr>
        <w:rFonts w:hint="default"/>
        <w:w w:val="99"/>
        <w:lang w:val="ru-RU" w:eastAsia="en-US" w:bidi="ar-SA"/>
      </w:rPr>
    </w:lvl>
    <w:lvl w:ilvl="1">
      <w:numFmt w:val="bullet"/>
      <w:lvlText w:val="•"/>
      <w:lvlJc w:val="left"/>
      <w:pPr>
        <w:ind w:left="1587" w:hanging="3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75" w:hanging="3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3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1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9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7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4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308"/>
      </w:pPr>
      <w:rPr>
        <w:rFonts w:hint="default"/>
        <w:lang w:val="ru-RU" w:eastAsia="en-US" w:bidi="ar-SA"/>
      </w:rPr>
    </w:lvl>
  </w:abstractNum>
  <w:abstractNum w:abstractNumId="2" w15:restartNumberingAfterBreak="0">
    <w:nsid w:val="B0F1ACD9"/>
    <w:multiLevelType w:val="multilevel"/>
    <w:tmpl w:val="B0F1ACD9"/>
    <w:lvl w:ilvl="0">
      <w:start w:val="1"/>
      <w:numFmt w:val="decimal"/>
      <w:lvlText w:val="%1)"/>
      <w:lvlJc w:val="left"/>
      <w:pPr>
        <w:ind w:left="299" w:hanging="29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17" w:hanging="29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35" w:hanging="2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3" w:hanging="2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2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9" w:hanging="2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7" w:hanging="2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2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299"/>
      </w:pPr>
      <w:rPr>
        <w:rFonts w:hint="default"/>
        <w:lang w:val="ru-RU" w:eastAsia="en-US" w:bidi="ar-SA"/>
      </w:rPr>
    </w:lvl>
  </w:abstractNum>
  <w:abstractNum w:abstractNumId="3" w15:restartNumberingAfterBreak="0">
    <w:nsid w:val="B5E306ED"/>
    <w:multiLevelType w:val="multilevel"/>
    <w:tmpl w:val="B5E306ED"/>
    <w:lvl w:ilvl="0">
      <w:start w:val="1"/>
      <w:numFmt w:val="decimal"/>
      <w:lvlText w:val="%1)"/>
      <w:lvlJc w:val="left"/>
      <w:pPr>
        <w:ind w:left="674" w:hanging="375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59" w:hanging="37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39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9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9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9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9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8" w:hanging="375"/>
      </w:pPr>
      <w:rPr>
        <w:rFonts w:hint="default"/>
        <w:lang w:val="ru-RU" w:eastAsia="en-US" w:bidi="ar-SA"/>
      </w:rPr>
    </w:lvl>
  </w:abstractNum>
  <w:abstractNum w:abstractNumId="4" w15:restartNumberingAfterBreak="0">
    <w:nsid w:val="BF205925"/>
    <w:multiLevelType w:val="multilevel"/>
    <w:tmpl w:val="BF205925"/>
    <w:lvl w:ilvl="0">
      <w:start w:val="1"/>
      <w:numFmt w:val="decimal"/>
      <w:lvlText w:val="%1)"/>
      <w:lvlJc w:val="left"/>
      <w:pPr>
        <w:ind w:left="388" w:hanging="375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842" w:hanging="37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304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66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28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91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53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15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77" w:hanging="375"/>
      </w:pPr>
      <w:rPr>
        <w:rFonts w:hint="default"/>
        <w:lang w:val="ru-RU" w:eastAsia="en-US" w:bidi="ar-SA"/>
      </w:rPr>
    </w:lvl>
  </w:abstractNum>
  <w:abstractNum w:abstractNumId="5" w15:restartNumberingAfterBreak="0">
    <w:nsid w:val="C8879AEF"/>
    <w:multiLevelType w:val="multilevel"/>
    <w:tmpl w:val="C8879AEF"/>
    <w:lvl w:ilvl="0">
      <w:start w:val="1"/>
      <w:numFmt w:val="decimal"/>
      <w:lvlText w:val="%1."/>
      <w:lvlJc w:val="left"/>
      <w:pPr>
        <w:ind w:left="1020" w:hanging="36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65" w:hanging="36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11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57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3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9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6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299" w:hanging="35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17" w:hanging="35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35" w:hanging="3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3" w:hanging="3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3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9" w:hanging="3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7" w:hanging="3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3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ru-RU" w:eastAsia="en-US" w:bidi="ar-SA"/>
      </w:rPr>
    </w:lvl>
  </w:abstractNum>
  <w:abstractNum w:abstractNumId="7" w15:restartNumberingAfterBreak="0">
    <w:nsid w:val="D7F9FE59"/>
    <w:multiLevelType w:val="multilevel"/>
    <w:tmpl w:val="D7F9FE59"/>
    <w:lvl w:ilvl="0">
      <w:start w:val="1"/>
      <w:numFmt w:val="decimal"/>
      <w:lvlText w:val="%1)"/>
      <w:lvlJc w:val="left"/>
      <w:pPr>
        <w:ind w:left="607" w:hanging="30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587" w:hanging="3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75" w:hanging="3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3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1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9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7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4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308"/>
      </w:pPr>
      <w:rPr>
        <w:rFonts w:hint="default"/>
        <w:lang w:val="ru-RU" w:eastAsia="en-US" w:bidi="ar-SA"/>
      </w:rPr>
    </w:lvl>
  </w:abstractNum>
  <w:abstractNum w:abstractNumId="8" w15:restartNumberingAfterBreak="0">
    <w:nsid w:val="DCBA6B53"/>
    <w:multiLevelType w:val="multilevel"/>
    <w:tmpl w:val="DCBA6B53"/>
    <w:lvl w:ilvl="0">
      <w:start w:val="1"/>
      <w:numFmt w:val="decimal"/>
      <w:lvlText w:val="%1)"/>
      <w:lvlJc w:val="left"/>
      <w:pPr>
        <w:ind w:left="607" w:hanging="308"/>
        <w:jc w:val="left"/>
      </w:pPr>
      <w:rPr>
        <w:rFonts w:hint="default"/>
        <w:w w:val="99"/>
        <w:lang w:val="ru-RU" w:eastAsia="en-US" w:bidi="ar-SA"/>
      </w:rPr>
    </w:lvl>
    <w:lvl w:ilvl="1">
      <w:numFmt w:val="bullet"/>
      <w:lvlText w:val="•"/>
      <w:lvlJc w:val="left"/>
      <w:pPr>
        <w:ind w:left="1587" w:hanging="3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75" w:hanging="3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3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1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9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7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4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308"/>
      </w:pPr>
      <w:rPr>
        <w:rFonts w:hint="default"/>
        <w:lang w:val="ru-RU" w:eastAsia="en-US" w:bidi="ar-SA"/>
      </w:rPr>
    </w:lvl>
  </w:abstractNum>
  <w:abstractNum w:abstractNumId="9" w15:restartNumberingAfterBreak="0">
    <w:nsid w:val="F4B5D9F5"/>
    <w:multiLevelType w:val="multilevel"/>
    <w:tmpl w:val="F4B5D9F5"/>
    <w:lvl w:ilvl="0">
      <w:start w:val="4"/>
      <w:numFmt w:val="decimal"/>
      <w:lvlText w:val="%1)"/>
      <w:lvlJc w:val="left"/>
      <w:pPr>
        <w:ind w:left="424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855" w:hanging="30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290" w:hanging="3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25" w:hanging="3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1" w:hanging="3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96" w:hanging="3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31" w:hanging="3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67" w:hanging="3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902" w:hanging="303"/>
      </w:pPr>
      <w:rPr>
        <w:rFonts w:hint="default"/>
        <w:lang w:val="ru-RU" w:eastAsia="en-US" w:bidi="ar-SA"/>
      </w:rPr>
    </w:lvl>
  </w:abstractNum>
  <w:abstractNum w:abstractNumId="1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578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569" w:hanging="27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59" w:hanging="2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9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9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9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9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8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8" w:hanging="279"/>
      </w:pPr>
      <w:rPr>
        <w:rFonts w:hint="default"/>
        <w:lang w:val="ru-RU" w:eastAsia="en-US" w:bidi="ar-SA"/>
      </w:rPr>
    </w:lvl>
  </w:abstractNum>
  <w:abstractNum w:abstractNumId="11" w15:restartNumberingAfterBreak="0">
    <w:nsid w:val="0248C179"/>
    <w:multiLevelType w:val="multilevel"/>
    <w:tmpl w:val="0248C179"/>
    <w:lvl w:ilvl="0">
      <w:start w:val="1"/>
      <w:numFmt w:val="decimal"/>
      <w:lvlText w:val="%1)"/>
      <w:lvlJc w:val="left"/>
      <w:pPr>
        <w:ind w:left="674" w:hanging="375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59" w:hanging="37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39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9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9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9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9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8" w:hanging="375"/>
      </w:pPr>
      <w:rPr>
        <w:rFonts w:hint="default"/>
        <w:lang w:val="ru-RU" w:eastAsia="en-US" w:bidi="ar-SA"/>
      </w:rPr>
    </w:lvl>
  </w:abstractNum>
  <w:abstractNum w:abstractNumId="12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650" w:hanging="35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41" w:hanging="35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23" w:hanging="3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05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9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2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4" w:hanging="351"/>
      </w:pPr>
      <w:rPr>
        <w:rFonts w:hint="default"/>
        <w:lang w:val="ru-RU" w:eastAsia="en-US" w:bidi="ar-SA"/>
      </w:rPr>
    </w:lvl>
  </w:abstractNum>
  <w:abstractNum w:abstractNumId="13" w15:restartNumberingAfterBreak="0">
    <w:nsid w:val="0E640482"/>
    <w:multiLevelType w:val="multilevel"/>
    <w:tmpl w:val="0E640482"/>
    <w:lvl w:ilvl="0">
      <w:start w:val="1"/>
      <w:numFmt w:val="decimal"/>
      <w:lvlText w:val="%1)"/>
      <w:lvlJc w:val="left"/>
      <w:pPr>
        <w:ind w:left="607" w:hanging="30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587" w:hanging="3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75" w:hanging="3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3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1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9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7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4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308"/>
      </w:pPr>
      <w:rPr>
        <w:rFonts w:hint="default"/>
        <w:lang w:val="ru-RU" w:eastAsia="en-US" w:bidi="ar-SA"/>
      </w:rPr>
    </w:lvl>
  </w:abstractNum>
  <w:abstractNum w:abstractNumId="14" w15:restartNumberingAfterBreak="0">
    <w:nsid w:val="2470EC97"/>
    <w:multiLevelType w:val="multilevel"/>
    <w:tmpl w:val="2470EC97"/>
    <w:lvl w:ilvl="0">
      <w:start w:val="1"/>
      <w:numFmt w:val="decimal"/>
      <w:lvlText w:val="%1)"/>
      <w:lvlJc w:val="left"/>
      <w:pPr>
        <w:ind w:left="299" w:hanging="34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17" w:hanging="34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35" w:hanging="3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3" w:hanging="3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3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9" w:hanging="3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7" w:hanging="3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3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342"/>
      </w:pPr>
      <w:rPr>
        <w:rFonts w:hint="default"/>
        <w:lang w:val="ru-RU" w:eastAsia="en-US" w:bidi="ar-SA"/>
      </w:rPr>
    </w:lvl>
  </w:abstractNum>
  <w:abstractNum w:abstractNumId="15" w15:restartNumberingAfterBreak="0">
    <w:nsid w:val="25B654F3"/>
    <w:multiLevelType w:val="multilevel"/>
    <w:tmpl w:val="25B654F3"/>
    <w:lvl w:ilvl="0">
      <w:start w:val="1"/>
      <w:numFmt w:val="decimal"/>
      <w:lvlText w:val="%1)"/>
      <w:lvlJc w:val="left"/>
      <w:pPr>
        <w:ind w:left="674" w:hanging="375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59" w:hanging="37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39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9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9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9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9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8" w:hanging="375"/>
      </w:pPr>
      <w:rPr>
        <w:rFonts w:hint="default"/>
        <w:lang w:val="ru-RU" w:eastAsia="en-US" w:bidi="ar-SA"/>
      </w:rPr>
    </w:lvl>
  </w:abstractNum>
  <w:abstractNum w:abstractNumId="16" w15:restartNumberingAfterBreak="0">
    <w:nsid w:val="2A8F537B"/>
    <w:multiLevelType w:val="multilevel"/>
    <w:tmpl w:val="2A8F537B"/>
    <w:lvl w:ilvl="0">
      <w:start w:val="1"/>
      <w:numFmt w:val="decimal"/>
      <w:lvlText w:val="%1."/>
      <w:lvlJc w:val="left"/>
      <w:pPr>
        <w:ind w:left="299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0" w:hanging="36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7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1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2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4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5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6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46A08BB8"/>
    <w:multiLevelType w:val="multilevel"/>
    <w:tmpl w:val="46A08BB8"/>
    <w:lvl w:ilvl="0">
      <w:start w:val="1"/>
      <w:numFmt w:val="decimal"/>
      <w:lvlText w:val="%1)"/>
      <w:lvlJc w:val="left"/>
      <w:pPr>
        <w:ind w:left="607" w:hanging="30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587" w:hanging="3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75" w:hanging="3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3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1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9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7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4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308"/>
      </w:pPr>
      <w:rPr>
        <w:rFonts w:hint="default"/>
        <w:lang w:val="ru-RU" w:eastAsia="en-US" w:bidi="ar-SA"/>
      </w:rPr>
    </w:lvl>
  </w:abstractNum>
  <w:abstractNum w:abstractNumId="18" w15:restartNumberingAfterBreak="0">
    <w:nsid w:val="4C1BAE26"/>
    <w:multiLevelType w:val="multilevel"/>
    <w:tmpl w:val="4C1BAE26"/>
    <w:lvl w:ilvl="0">
      <w:start w:val="1"/>
      <w:numFmt w:val="decimal"/>
      <w:lvlText w:val="%1)"/>
      <w:lvlJc w:val="left"/>
      <w:pPr>
        <w:ind w:left="424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855" w:hanging="30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290" w:hanging="3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25" w:hanging="3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1" w:hanging="3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96" w:hanging="3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31" w:hanging="3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67" w:hanging="3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902" w:hanging="303"/>
      </w:pPr>
      <w:rPr>
        <w:rFonts w:hint="default"/>
        <w:lang w:val="ru-RU" w:eastAsia="en-US" w:bidi="ar-SA"/>
      </w:rPr>
    </w:lvl>
  </w:abstractNum>
  <w:abstractNum w:abstractNumId="19" w15:restartNumberingAfterBreak="0">
    <w:nsid w:val="4D4DC07F"/>
    <w:multiLevelType w:val="multilevel"/>
    <w:tmpl w:val="4D4DC07F"/>
    <w:lvl w:ilvl="0">
      <w:start w:val="1"/>
      <w:numFmt w:val="decimal"/>
      <w:lvlText w:val="%1)"/>
      <w:lvlJc w:val="left"/>
      <w:pPr>
        <w:ind w:left="424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855" w:hanging="30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290" w:hanging="3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25" w:hanging="3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1" w:hanging="3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96" w:hanging="3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31" w:hanging="3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67" w:hanging="3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902" w:hanging="303"/>
      </w:pPr>
      <w:rPr>
        <w:rFonts w:hint="default"/>
        <w:lang w:val="ru-RU" w:eastAsia="en-US" w:bidi="ar-SA"/>
      </w:rPr>
    </w:lvl>
  </w:abstractNum>
  <w:abstractNum w:abstractNumId="20" w15:restartNumberingAfterBreak="0">
    <w:nsid w:val="59ADCABA"/>
    <w:multiLevelType w:val="multilevel"/>
    <w:tmpl w:val="59ADCABA"/>
    <w:lvl w:ilvl="0">
      <w:start w:val="1"/>
      <w:numFmt w:val="decimal"/>
      <w:lvlText w:val="%1)"/>
      <w:lvlJc w:val="left"/>
      <w:pPr>
        <w:ind w:left="674" w:hanging="375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59" w:hanging="37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39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9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9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9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9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8" w:hanging="375"/>
      </w:pPr>
      <w:rPr>
        <w:rFonts w:hint="default"/>
        <w:lang w:val="ru-RU" w:eastAsia="en-US" w:bidi="ar-SA"/>
      </w:rPr>
    </w:lvl>
  </w:abstractNum>
  <w:abstractNum w:abstractNumId="21" w15:restartNumberingAfterBreak="0">
    <w:nsid w:val="5A241D34"/>
    <w:multiLevelType w:val="multilevel"/>
    <w:tmpl w:val="5A241D34"/>
    <w:lvl w:ilvl="0">
      <w:start w:val="1"/>
      <w:numFmt w:val="decimal"/>
      <w:lvlText w:val="%1)"/>
      <w:lvlJc w:val="left"/>
      <w:pPr>
        <w:ind w:left="607" w:hanging="30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587" w:hanging="3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75" w:hanging="3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3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1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9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7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4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308"/>
      </w:pPr>
      <w:rPr>
        <w:rFonts w:hint="default"/>
        <w:lang w:val="ru-RU" w:eastAsia="en-US" w:bidi="ar-SA"/>
      </w:rPr>
    </w:lvl>
  </w:abstractNum>
  <w:abstractNum w:abstractNumId="22" w15:restartNumberingAfterBreak="0">
    <w:nsid w:val="60382F6E"/>
    <w:multiLevelType w:val="multilevel"/>
    <w:tmpl w:val="60382F6E"/>
    <w:lvl w:ilvl="0">
      <w:start w:val="1"/>
      <w:numFmt w:val="decimal"/>
      <w:lvlText w:val="%1)"/>
      <w:lvlJc w:val="left"/>
      <w:pPr>
        <w:ind w:left="607" w:hanging="30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587" w:hanging="3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75" w:hanging="3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3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1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9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7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4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308"/>
      </w:pPr>
      <w:rPr>
        <w:rFonts w:hint="default"/>
        <w:lang w:val="ru-RU" w:eastAsia="en-US" w:bidi="ar-SA"/>
      </w:rPr>
    </w:lvl>
  </w:abstractNum>
  <w:abstractNum w:abstractNumId="23" w15:restartNumberingAfterBreak="0">
    <w:nsid w:val="72183CF9"/>
    <w:multiLevelType w:val="multilevel"/>
    <w:tmpl w:val="72183CF9"/>
    <w:lvl w:ilvl="0">
      <w:start w:val="1"/>
      <w:numFmt w:val="decimal"/>
      <w:lvlText w:val="%1)"/>
      <w:lvlJc w:val="left"/>
      <w:pPr>
        <w:ind w:left="388" w:hanging="375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842" w:hanging="37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304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66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28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91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53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15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77" w:hanging="375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6"/>
  </w:num>
  <w:num w:numId="3">
    <w:abstractNumId w:val="20"/>
  </w:num>
  <w:num w:numId="4">
    <w:abstractNumId w:val="4"/>
  </w:num>
  <w:num w:numId="5">
    <w:abstractNumId w:val="3"/>
  </w:num>
  <w:num w:numId="6">
    <w:abstractNumId w:val="12"/>
  </w:num>
  <w:num w:numId="7">
    <w:abstractNumId w:val="15"/>
  </w:num>
  <w:num w:numId="8">
    <w:abstractNumId w:val="23"/>
  </w:num>
  <w:num w:numId="9">
    <w:abstractNumId w:val="11"/>
  </w:num>
  <w:num w:numId="10">
    <w:abstractNumId w:val="0"/>
  </w:num>
  <w:num w:numId="11">
    <w:abstractNumId w:val="16"/>
  </w:num>
  <w:num w:numId="12">
    <w:abstractNumId w:val="21"/>
  </w:num>
  <w:num w:numId="13">
    <w:abstractNumId w:val="5"/>
  </w:num>
  <w:num w:numId="14">
    <w:abstractNumId w:val="19"/>
  </w:num>
  <w:num w:numId="15">
    <w:abstractNumId w:val="9"/>
  </w:num>
  <w:num w:numId="16">
    <w:abstractNumId w:val="14"/>
  </w:num>
  <w:num w:numId="17">
    <w:abstractNumId w:val="8"/>
  </w:num>
  <w:num w:numId="18">
    <w:abstractNumId w:val="7"/>
  </w:num>
  <w:num w:numId="19">
    <w:abstractNumId w:val="1"/>
  </w:num>
  <w:num w:numId="20">
    <w:abstractNumId w:val="18"/>
  </w:num>
  <w:num w:numId="21">
    <w:abstractNumId w:val="22"/>
  </w:num>
  <w:num w:numId="22">
    <w:abstractNumId w:val="13"/>
  </w:num>
  <w:num w:numId="23">
    <w:abstractNumId w:val="1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247"/>
    <w:rsid w:val="00096247"/>
    <w:rsid w:val="0016602B"/>
    <w:rsid w:val="003257C8"/>
    <w:rsid w:val="003B67BF"/>
    <w:rsid w:val="004B5172"/>
    <w:rsid w:val="005972CA"/>
    <w:rsid w:val="00B46698"/>
    <w:rsid w:val="00C77BEE"/>
    <w:rsid w:val="00C87B47"/>
    <w:rsid w:val="00EB3490"/>
    <w:rsid w:val="107B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679BE"/>
  <w15:docId w15:val="{F1116D7D-56B9-4B72-977E-D724A4EE8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29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3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2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2.xml"/><Relationship Id="rId30" Type="http://schemas.openxmlformats.org/officeDocument/2006/relationships/image" Target="media/image21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4161</Words>
  <Characters>23721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Директор</cp:lastModifiedBy>
  <cp:revision>10</cp:revision>
  <dcterms:created xsi:type="dcterms:W3CDTF">2024-12-20T19:36:00Z</dcterms:created>
  <dcterms:modified xsi:type="dcterms:W3CDTF">2024-12-23T21:07:00Z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2024-01-28T00:00:00Z</vt:filetime>
  </property>
  <property fmtid="{D5CDD505-2E9C-101B-9397-08002B2CF9AE}" pid="5" name="KSOProductBuildVer">
    <vt:lpwstr>1049-12.2.0.13431</vt:lpwstr>
  </property>
  <property fmtid="{D5CDD505-2E9C-101B-9397-08002B2CF9AE}" pid="6" name="ICV">
    <vt:lpwstr>58C085BB99DC4D8B9BAD2C75364208CC_12</vt:lpwstr>
  </property>
</Properties>
</file>